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07E07F" w14:textId="752C7BBE" w:rsidR="006360DC" w:rsidRPr="00B87D35" w:rsidRDefault="00C50DF8" w:rsidP="00170158">
      <w:pPr>
        <w:spacing w:after="0"/>
        <w:ind w:firstLine="227"/>
        <w:jc w:val="center"/>
        <w:rPr>
          <w:rFonts w:ascii="LiberationSerif" w:eastAsia="Times New Roman" w:hAnsi="LiberationSerif" w:cs="Times New Roman"/>
          <w:color w:val="000000"/>
          <w:sz w:val="20"/>
          <w:szCs w:val="20"/>
          <w:lang w:eastAsia="ru-RU"/>
        </w:rPr>
      </w:pPr>
      <w:r>
        <w:rPr>
          <w:rFonts w:ascii="Times New Roman" w:eastAsia="Times New Roman" w:hAnsi="Times New Roman" w:cs="Times New Roman"/>
          <w:b/>
          <w:color w:val="000000"/>
          <w:sz w:val="24"/>
        </w:rPr>
        <w:t xml:space="preserve"> </w:t>
      </w:r>
      <w:r w:rsidR="00D404F0">
        <w:rPr>
          <w:rFonts w:ascii="Times New Roman" w:eastAsia="Times New Roman" w:hAnsi="Times New Roman" w:cs="Times New Roman"/>
          <w:b/>
          <w:color w:val="000000"/>
          <w:sz w:val="24"/>
        </w:rPr>
        <w:t>М</w:t>
      </w:r>
      <w:r w:rsidR="006360DC" w:rsidRPr="00B87D35">
        <w:rPr>
          <w:rFonts w:ascii="LiberationSerif" w:eastAsia="Times New Roman" w:hAnsi="LiberationSerif" w:cs="Times New Roman"/>
          <w:b/>
          <w:bCs/>
          <w:color w:val="000000"/>
          <w:sz w:val="20"/>
          <w:szCs w:val="20"/>
          <w:lang w:eastAsia="ru-RU"/>
        </w:rPr>
        <w:t>ИНИСТЕРСТВО ПРОСВЕЩЕНИЯ РОССИЙСКОЙ ФЕДЕРАЦИИ</w:t>
      </w:r>
    </w:p>
    <w:p w14:paraId="013C1759" w14:textId="61F95A63" w:rsidR="006360DC" w:rsidRDefault="00DC44C4" w:rsidP="00170158">
      <w:pPr>
        <w:spacing w:after="0"/>
        <w:ind w:firstLine="227"/>
        <w:jc w:val="center"/>
        <w:rPr>
          <w:rFonts w:ascii="LiberationSerif" w:eastAsia="Times New Roman" w:hAnsi="LiberationSerif" w:cs="Times New Roman"/>
          <w:color w:val="000000"/>
          <w:sz w:val="20"/>
          <w:szCs w:val="20"/>
          <w:lang w:eastAsia="ru-RU"/>
        </w:rPr>
      </w:pPr>
      <w:r>
        <w:rPr>
          <w:rFonts w:ascii="LiberationSerif" w:eastAsia="Times New Roman" w:hAnsi="LiberationSerif" w:cs="Times New Roman"/>
          <w:color w:val="000000"/>
          <w:sz w:val="20"/>
          <w:szCs w:val="20"/>
          <w:lang w:eastAsia="ru-RU"/>
        </w:rPr>
        <w:t>Министерство общего и профессионального</w:t>
      </w:r>
      <w:r w:rsidR="00170158">
        <w:rPr>
          <w:rFonts w:ascii="LiberationSerif" w:eastAsia="Times New Roman" w:hAnsi="LiberationSerif" w:cs="Times New Roman"/>
          <w:color w:val="000000"/>
          <w:sz w:val="20"/>
          <w:szCs w:val="20"/>
          <w:lang w:eastAsia="ru-RU"/>
        </w:rPr>
        <w:t xml:space="preserve">  Ростовской области</w:t>
      </w:r>
    </w:p>
    <w:p w14:paraId="43A2D8A5" w14:textId="3924301B" w:rsidR="00170158" w:rsidRDefault="00170158" w:rsidP="00170158">
      <w:pPr>
        <w:spacing w:after="0"/>
        <w:ind w:firstLine="227"/>
        <w:jc w:val="center"/>
        <w:rPr>
          <w:rFonts w:ascii="LiberationSerif" w:eastAsia="Times New Roman" w:hAnsi="LiberationSerif" w:cs="Times New Roman"/>
          <w:color w:val="000000"/>
          <w:sz w:val="20"/>
          <w:szCs w:val="20"/>
          <w:lang w:eastAsia="ru-RU"/>
        </w:rPr>
      </w:pPr>
      <w:r>
        <w:rPr>
          <w:rFonts w:ascii="LiberationSerif" w:eastAsia="Times New Roman" w:hAnsi="LiberationSerif" w:cs="Times New Roman"/>
          <w:color w:val="000000"/>
          <w:sz w:val="20"/>
          <w:szCs w:val="20"/>
          <w:lang w:eastAsia="ru-RU"/>
        </w:rPr>
        <w:t xml:space="preserve">Отдел образования </w:t>
      </w:r>
      <w:proofErr w:type="spellStart"/>
      <w:r>
        <w:rPr>
          <w:rFonts w:ascii="LiberationSerif" w:eastAsia="Times New Roman" w:hAnsi="LiberationSerif" w:cs="Times New Roman"/>
          <w:color w:val="000000"/>
          <w:sz w:val="20"/>
          <w:szCs w:val="20"/>
          <w:lang w:eastAsia="ru-RU"/>
        </w:rPr>
        <w:t>Мартыновского</w:t>
      </w:r>
      <w:proofErr w:type="spellEnd"/>
      <w:r>
        <w:rPr>
          <w:rFonts w:ascii="LiberationSerif" w:eastAsia="Times New Roman" w:hAnsi="LiberationSerif" w:cs="Times New Roman"/>
          <w:color w:val="000000"/>
          <w:sz w:val="20"/>
          <w:szCs w:val="20"/>
          <w:lang w:eastAsia="ru-RU"/>
        </w:rPr>
        <w:t xml:space="preserve"> района</w:t>
      </w:r>
      <w:r w:rsidR="00D05806">
        <w:rPr>
          <w:rFonts w:ascii="LiberationSerif" w:eastAsia="Times New Roman" w:hAnsi="LiberationSerif" w:cs="Times New Roman"/>
          <w:color w:val="000000"/>
          <w:sz w:val="20"/>
          <w:szCs w:val="20"/>
          <w:lang w:eastAsia="ru-RU"/>
        </w:rPr>
        <w:t xml:space="preserve"> Ростовской области</w:t>
      </w:r>
    </w:p>
    <w:p w14:paraId="67615B9D" w14:textId="77777777" w:rsidR="00170158" w:rsidRPr="00B87D35" w:rsidRDefault="00170158" w:rsidP="00170158">
      <w:pPr>
        <w:spacing w:after="0"/>
        <w:ind w:firstLine="227"/>
        <w:jc w:val="center"/>
        <w:rPr>
          <w:rFonts w:ascii="LiberationSerif" w:eastAsia="Times New Roman" w:hAnsi="LiberationSerif" w:cs="Times New Roman"/>
          <w:color w:val="000000"/>
          <w:sz w:val="20"/>
          <w:szCs w:val="20"/>
          <w:lang w:eastAsia="ru-RU"/>
        </w:rPr>
      </w:pPr>
    </w:p>
    <w:p w14:paraId="4BDE9060" w14:textId="2C3B20DD" w:rsidR="006360DC" w:rsidRPr="00B87D35" w:rsidRDefault="00DC44C4" w:rsidP="00170158">
      <w:pPr>
        <w:spacing w:after="0"/>
        <w:ind w:firstLine="227"/>
        <w:jc w:val="center"/>
        <w:rPr>
          <w:rFonts w:ascii="LiberationSerif" w:eastAsia="Times New Roman" w:hAnsi="LiberationSerif" w:cs="Times New Roman"/>
          <w:color w:val="000000"/>
          <w:sz w:val="20"/>
          <w:szCs w:val="20"/>
          <w:lang w:eastAsia="ru-RU"/>
        </w:rPr>
      </w:pPr>
      <w:r>
        <w:rPr>
          <w:rFonts w:ascii="LiberationSerif" w:eastAsia="Times New Roman" w:hAnsi="LiberationSerif" w:cs="Times New Roman"/>
          <w:color w:val="000000"/>
          <w:sz w:val="20"/>
          <w:szCs w:val="20"/>
          <w:bdr w:val="dashed" w:sz="6" w:space="0" w:color="FF0000" w:frame="1"/>
          <w:shd w:val="clear" w:color="auto" w:fill="F7FDF7"/>
          <w:lang w:eastAsia="ru-RU"/>
        </w:rPr>
        <w:t xml:space="preserve">МБОУ-СОШ №7 </w:t>
      </w:r>
      <w:proofErr w:type="spellStart"/>
      <w:r>
        <w:rPr>
          <w:rFonts w:ascii="LiberationSerif" w:eastAsia="Times New Roman" w:hAnsi="LiberationSerif" w:cs="Times New Roman"/>
          <w:color w:val="000000"/>
          <w:sz w:val="20"/>
          <w:szCs w:val="20"/>
          <w:bdr w:val="dashed" w:sz="6" w:space="0" w:color="FF0000" w:frame="1"/>
          <w:shd w:val="clear" w:color="auto" w:fill="F7FDF7"/>
          <w:lang w:eastAsia="ru-RU"/>
        </w:rPr>
        <w:t>х</w:t>
      </w:r>
      <w:proofErr w:type="gramStart"/>
      <w:r>
        <w:rPr>
          <w:rFonts w:ascii="LiberationSerif" w:eastAsia="Times New Roman" w:hAnsi="LiberationSerif" w:cs="Times New Roman"/>
          <w:color w:val="000000"/>
          <w:sz w:val="20"/>
          <w:szCs w:val="20"/>
          <w:bdr w:val="dashed" w:sz="6" w:space="0" w:color="FF0000" w:frame="1"/>
          <w:shd w:val="clear" w:color="auto" w:fill="F7FDF7"/>
          <w:lang w:eastAsia="ru-RU"/>
        </w:rPr>
        <w:t>.Н</w:t>
      </w:r>
      <w:proofErr w:type="gramEnd"/>
      <w:r>
        <w:rPr>
          <w:rFonts w:ascii="LiberationSerif" w:eastAsia="Times New Roman" w:hAnsi="LiberationSerif" w:cs="Times New Roman"/>
          <w:color w:val="000000"/>
          <w:sz w:val="20"/>
          <w:szCs w:val="20"/>
          <w:bdr w:val="dashed" w:sz="6" w:space="0" w:color="FF0000" w:frame="1"/>
          <w:shd w:val="clear" w:color="auto" w:fill="F7FDF7"/>
          <w:lang w:eastAsia="ru-RU"/>
        </w:rPr>
        <w:t>овоселовка</w:t>
      </w:r>
      <w:proofErr w:type="spellEnd"/>
    </w:p>
    <w:tbl>
      <w:tblPr>
        <w:tblW w:w="10442" w:type="dxa"/>
        <w:tblCellMar>
          <w:top w:w="12" w:type="dxa"/>
          <w:left w:w="12" w:type="dxa"/>
          <w:bottom w:w="12" w:type="dxa"/>
          <w:right w:w="12" w:type="dxa"/>
        </w:tblCellMar>
        <w:tblLook w:val="04A0" w:firstRow="1" w:lastRow="0" w:firstColumn="1" w:lastColumn="0" w:noHBand="0" w:noVBand="1"/>
      </w:tblPr>
      <w:tblGrid>
        <w:gridCol w:w="3481"/>
        <w:gridCol w:w="3480"/>
        <w:gridCol w:w="3481"/>
      </w:tblGrid>
      <w:tr w:rsidR="00C50DF8" w:rsidRPr="00B04F2F" w14:paraId="20CBE8B9" w14:textId="77777777" w:rsidTr="00833C98">
        <w:tc>
          <w:tcPr>
            <w:tcW w:w="3481" w:type="dxa"/>
            <w:tcBorders>
              <w:top w:val="nil"/>
              <w:left w:val="nil"/>
              <w:bottom w:val="nil"/>
              <w:right w:val="nil"/>
            </w:tcBorders>
            <w:tcMar>
              <w:top w:w="90" w:type="dxa"/>
              <w:left w:w="90" w:type="dxa"/>
              <w:bottom w:w="90" w:type="dxa"/>
              <w:right w:w="90" w:type="dxa"/>
            </w:tcMar>
            <w:hideMark/>
          </w:tcPr>
          <w:p w14:paraId="7B0B3D13" w14:textId="77777777" w:rsidR="00C50DF8" w:rsidRDefault="00C50DF8" w:rsidP="00AE770E">
            <w:pPr>
              <w:spacing w:after="0" w:line="240" w:lineRule="auto"/>
              <w:rPr>
                <w:rFonts w:ascii="Times New Roman" w:eastAsia="Times New Roman" w:hAnsi="Times New Roman" w:cs="Times New Roman"/>
                <w:sz w:val="24"/>
                <w:szCs w:val="24"/>
                <w:lang w:eastAsia="ru-RU"/>
              </w:rPr>
            </w:pPr>
          </w:p>
          <w:p w14:paraId="75016AED" w14:textId="77777777" w:rsidR="00514563" w:rsidRDefault="00514563" w:rsidP="00AE770E">
            <w:pPr>
              <w:spacing w:after="0" w:line="240" w:lineRule="auto"/>
              <w:rPr>
                <w:rFonts w:ascii="Times New Roman" w:eastAsia="Times New Roman" w:hAnsi="Times New Roman" w:cs="Times New Roman"/>
                <w:sz w:val="24"/>
                <w:szCs w:val="24"/>
                <w:lang w:eastAsia="ru-RU"/>
              </w:rPr>
            </w:pPr>
          </w:p>
          <w:p w14:paraId="526FF045" w14:textId="77777777" w:rsidR="00514563" w:rsidRDefault="00514563" w:rsidP="00AE770E">
            <w:pPr>
              <w:spacing w:after="0" w:line="240" w:lineRule="auto"/>
              <w:rPr>
                <w:rFonts w:ascii="Times New Roman" w:eastAsia="Times New Roman" w:hAnsi="Times New Roman" w:cs="Times New Roman"/>
                <w:sz w:val="24"/>
                <w:szCs w:val="24"/>
                <w:lang w:eastAsia="ru-RU"/>
              </w:rPr>
            </w:pPr>
          </w:p>
          <w:p w14:paraId="31722424" w14:textId="5C0A69D9" w:rsidR="00514563" w:rsidRPr="00514563" w:rsidRDefault="00514563" w:rsidP="00514563">
            <w:pPr>
              <w:spacing w:after="0" w:line="240" w:lineRule="auto"/>
              <w:rPr>
                <w:rFonts w:ascii="Times New Roman" w:eastAsia="Times New Roman" w:hAnsi="Times New Roman" w:cs="Times New Roman"/>
                <w:sz w:val="24"/>
                <w:szCs w:val="24"/>
                <w:lang w:eastAsia="ru-RU"/>
              </w:rPr>
            </w:pPr>
            <w:r w:rsidRPr="0051456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514563">
              <w:rPr>
                <w:rFonts w:ascii="Times New Roman" w:eastAsia="Times New Roman" w:hAnsi="Times New Roman" w:cs="Times New Roman"/>
                <w:sz w:val="24"/>
                <w:szCs w:val="24"/>
                <w:lang w:eastAsia="ru-RU"/>
              </w:rPr>
              <w:t>Согласовано</w:t>
            </w:r>
          </w:p>
          <w:p w14:paraId="02E1461C" w14:textId="63FF13DF" w:rsidR="00514563" w:rsidRPr="00514563" w:rsidRDefault="00514563" w:rsidP="00514563">
            <w:pPr>
              <w:spacing w:after="0" w:line="240" w:lineRule="auto"/>
              <w:rPr>
                <w:rFonts w:ascii="Times New Roman" w:eastAsia="Times New Roman" w:hAnsi="Times New Roman" w:cs="Times New Roman"/>
                <w:sz w:val="24"/>
                <w:szCs w:val="24"/>
                <w:lang w:eastAsia="ru-RU"/>
              </w:rPr>
            </w:pPr>
            <w:r w:rsidRPr="00514563">
              <w:rPr>
                <w:rFonts w:ascii="Times New Roman" w:eastAsia="Times New Roman" w:hAnsi="Times New Roman" w:cs="Times New Roman"/>
                <w:sz w:val="24"/>
                <w:szCs w:val="24"/>
                <w:lang w:eastAsia="ru-RU"/>
              </w:rPr>
              <w:t xml:space="preserve">                                     Заместитель   по УВР</w:t>
            </w:r>
          </w:p>
          <w:p w14:paraId="174B4929" w14:textId="77777777" w:rsidR="00514563" w:rsidRPr="00514563" w:rsidRDefault="00514563" w:rsidP="00514563">
            <w:pPr>
              <w:spacing w:after="0" w:line="240" w:lineRule="auto"/>
              <w:rPr>
                <w:rFonts w:ascii="Times New Roman" w:eastAsia="Times New Roman" w:hAnsi="Times New Roman" w:cs="Times New Roman"/>
                <w:sz w:val="24"/>
                <w:szCs w:val="24"/>
                <w:lang w:eastAsia="ru-RU"/>
              </w:rPr>
            </w:pPr>
            <w:r w:rsidRPr="00514563">
              <w:rPr>
                <w:rFonts w:ascii="Times New Roman" w:eastAsia="Times New Roman" w:hAnsi="Times New Roman" w:cs="Times New Roman"/>
                <w:sz w:val="24"/>
                <w:szCs w:val="24"/>
                <w:lang w:eastAsia="ru-RU"/>
              </w:rPr>
              <w:t xml:space="preserve">                                                                                           ___________ </w:t>
            </w:r>
            <w:proofErr w:type="spellStart"/>
            <w:r w:rsidRPr="00514563">
              <w:rPr>
                <w:rFonts w:ascii="Times New Roman" w:eastAsia="Times New Roman" w:hAnsi="Times New Roman" w:cs="Times New Roman"/>
                <w:sz w:val="24"/>
                <w:szCs w:val="24"/>
                <w:lang w:eastAsia="ru-RU"/>
              </w:rPr>
              <w:t>Боровец</w:t>
            </w:r>
            <w:proofErr w:type="spellEnd"/>
            <w:r w:rsidRPr="00514563">
              <w:rPr>
                <w:rFonts w:ascii="Times New Roman" w:eastAsia="Times New Roman" w:hAnsi="Times New Roman" w:cs="Times New Roman"/>
                <w:sz w:val="24"/>
                <w:szCs w:val="24"/>
                <w:lang w:eastAsia="ru-RU"/>
              </w:rPr>
              <w:t xml:space="preserve"> О.Е.</w:t>
            </w:r>
          </w:p>
          <w:p w14:paraId="3E426B16" w14:textId="1C028275" w:rsidR="00514563" w:rsidRPr="00514563" w:rsidRDefault="001E591C" w:rsidP="0051456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«___» августа 2023</w:t>
            </w:r>
            <w:r w:rsidR="00514563" w:rsidRPr="00514563">
              <w:rPr>
                <w:rFonts w:ascii="Times New Roman" w:eastAsia="Times New Roman" w:hAnsi="Times New Roman" w:cs="Times New Roman"/>
                <w:sz w:val="24"/>
                <w:szCs w:val="24"/>
                <w:lang w:eastAsia="ru-RU"/>
              </w:rPr>
              <w:t xml:space="preserve"> г.                                       </w:t>
            </w:r>
            <w:r w:rsidR="00514563">
              <w:rPr>
                <w:rFonts w:ascii="Times New Roman" w:eastAsia="Times New Roman" w:hAnsi="Times New Roman" w:cs="Times New Roman"/>
                <w:sz w:val="24"/>
                <w:szCs w:val="24"/>
                <w:lang w:eastAsia="ru-RU"/>
              </w:rPr>
              <w:t xml:space="preserve">     </w:t>
            </w:r>
          </w:p>
          <w:p w14:paraId="1512F686" w14:textId="49379950" w:rsidR="00514563" w:rsidRPr="00514563" w:rsidRDefault="00514563" w:rsidP="00514563">
            <w:pPr>
              <w:spacing w:after="0" w:line="240" w:lineRule="auto"/>
              <w:rPr>
                <w:rFonts w:ascii="Times New Roman" w:eastAsia="Times New Roman" w:hAnsi="Times New Roman" w:cs="Times New Roman"/>
                <w:sz w:val="24"/>
                <w:szCs w:val="24"/>
                <w:lang w:eastAsia="ru-RU"/>
              </w:rPr>
            </w:pPr>
          </w:p>
          <w:p w14:paraId="32EAAE51" w14:textId="7B44902B" w:rsidR="00C50DF8" w:rsidRPr="00B04F2F" w:rsidRDefault="00C50DF8" w:rsidP="00AE770E">
            <w:pPr>
              <w:spacing w:after="0" w:line="240" w:lineRule="auto"/>
              <w:rPr>
                <w:rFonts w:ascii="Times New Roman" w:eastAsia="Times New Roman" w:hAnsi="Times New Roman" w:cs="Times New Roman"/>
                <w:sz w:val="24"/>
                <w:szCs w:val="24"/>
                <w:lang w:eastAsia="ru-RU"/>
              </w:rPr>
            </w:pPr>
          </w:p>
        </w:tc>
        <w:tc>
          <w:tcPr>
            <w:tcW w:w="3480" w:type="dxa"/>
            <w:tcBorders>
              <w:top w:val="nil"/>
              <w:left w:val="nil"/>
              <w:bottom w:val="nil"/>
              <w:right w:val="nil"/>
            </w:tcBorders>
            <w:tcMar>
              <w:top w:w="90" w:type="dxa"/>
              <w:left w:w="90" w:type="dxa"/>
              <w:bottom w:w="90" w:type="dxa"/>
              <w:right w:w="90" w:type="dxa"/>
            </w:tcMar>
            <w:hideMark/>
          </w:tcPr>
          <w:p w14:paraId="702E3642" w14:textId="77777777" w:rsidR="00C50DF8" w:rsidRDefault="00C50DF8" w:rsidP="00AE770E">
            <w:pPr>
              <w:spacing w:after="0" w:line="240" w:lineRule="auto"/>
              <w:rPr>
                <w:rFonts w:ascii="Times New Roman" w:eastAsia="Times New Roman" w:hAnsi="Times New Roman" w:cs="Times New Roman"/>
                <w:sz w:val="24"/>
                <w:szCs w:val="24"/>
                <w:lang w:eastAsia="ru-RU"/>
              </w:rPr>
            </w:pPr>
          </w:p>
          <w:p w14:paraId="37E48434" w14:textId="77777777" w:rsidR="00C50DF8" w:rsidRDefault="00C50DF8" w:rsidP="00AE770E">
            <w:pPr>
              <w:spacing w:after="0" w:line="240" w:lineRule="auto"/>
              <w:rPr>
                <w:rFonts w:ascii="Times New Roman" w:eastAsia="Times New Roman" w:hAnsi="Times New Roman" w:cs="Times New Roman"/>
                <w:sz w:val="24"/>
                <w:szCs w:val="24"/>
                <w:lang w:eastAsia="ru-RU"/>
              </w:rPr>
            </w:pPr>
          </w:p>
          <w:p w14:paraId="54B08D0A" w14:textId="0471AAA0" w:rsidR="00C50DF8" w:rsidRPr="00B04F2F" w:rsidRDefault="00C50DF8" w:rsidP="00AE770E">
            <w:pPr>
              <w:spacing w:after="0" w:line="240" w:lineRule="auto"/>
              <w:rPr>
                <w:rFonts w:ascii="Times New Roman" w:eastAsia="Times New Roman" w:hAnsi="Times New Roman" w:cs="Times New Roman"/>
                <w:sz w:val="24"/>
                <w:szCs w:val="24"/>
                <w:lang w:eastAsia="ru-RU"/>
              </w:rPr>
            </w:pPr>
          </w:p>
        </w:tc>
        <w:tc>
          <w:tcPr>
            <w:tcW w:w="3481" w:type="dxa"/>
            <w:tcBorders>
              <w:top w:val="nil"/>
              <w:left w:val="nil"/>
              <w:bottom w:val="nil"/>
              <w:right w:val="nil"/>
            </w:tcBorders>
            <w:tcMar>
              <w:top w:w="90" w:type="dxa"/>
              <w:left w:w="90" w:type="dxa"/>
              <w:bottom w:w="90" w:type="dxa"/>
              <w:right w:w="90" w:type="dxa"/>
            </w:tcMar>
            <w:hideMark/>
          </w:tcPr>
          <w:p w14:paraId="141FA3C9" w14:textId="77777777" w:rsidR="00C50DF8" w:rsidRDefault="00C50DF8" w:rsidP="00AE770E">
            <w:pPr>
              <w:spacing w:after="0" w:line="240" w:lineRule="auto"/>
              <w:rPr>
                <w:rFonts w:ascii="Times New Roman" w:eastAsia="Times New Roman" w:hAnsi="Times New Roman" w:cs="Times New Roman"/>
                <w:sz w:val="24"/>
                <w:szCs w:val="24"/>
                <w:bdr w:val="dashed" w:sz="6" w:space="0" w:color="FF0000" w:frame="1"/>
                <w:shd w:val="clear" w:color="auto" w:fill="F7FDF7"/>
                <w:lang w:eastAsia="ru-RU"/>
              </w:rPr>
            </w:pPr>
          </w:p>
          <w:p w14:paraId="1CDAFFC2" w14:textId="77777777" w:rsidR="00C50DF8" w:rsidRDefault="00C50DF8" w:rsidP="00AE770E">
            <w:pPr>
              <w:spacing w:after="0" w:line="240" w:lineRule="auto"/>
              <w:rPr>
                <w:rFonts w:ascii="Times New Roman" w:eastAsia="Times New Roman" w:hAnsi="Times New Roman" w:cs="Times New Roman"/>
                <w:sz w:val="24"/>
                <w:szCs w:val="24"/>
                <w:bdr w:val="dashed" w:sz="6" w:space="0" w:color="FF0000" w:frame="1"/>
                <w:shd w:val="clear" w:color="auto" w:fill="F7FDF7"/>
                <w:lang w:eastAsia="ru-RU"/>
              </w:rPr>
            </w:pPr>
          </w:p>
          <w:p w14:paraId="18926FA0" w14:textId="77777777" w:rsidR="00C50DF8" w:rsidRDefault="00C50DF8" w:rsidP="00AE770E">
            <w:pPr>
              <w:spacing w:after="0" w:line="240" w:lineRule="auto"/>
              <w:rPr>
                <w:rFonts w:ascii="Times New Roman" w:eastAsia="Times New Roman" w:hAnsi="Times New Roman" w:cs="Times New Roman"/>
                <w:sz w:val="24"/>
                <w:szCs w:val="24"/>
                <w:bdr w:val="dashed" w:sz="6" w:space="0" w:color="FF0000" w:frame="1"/>
                <w:shd w:val="clear" w:color="auto" w:fill="F7FDF7"/>
                <w:lang w:eastAsia="ru-RU"/>
              </w:rPr>
            </w:pPr>
          </w:p>
          <w:p w14:paraId="44D0FECD" w14:textId="2F3FA7AB" w:rsidR="00C50DF8" w:rsidRPr="00B04F2F" w:rsidRDefault="00C50DF8" w:rsidP="00170158">
            <w:pPr>
              <w:spacing w:after="0" w:line="240" w:lineRule="auto"/>
              <w:rPr>
                <w:rFonts w:ascii="Times New Roman" w:eastAsia="Times New Roman" w:hAnsi="Times New Roman" w:cs="Times New Roman"/>
                <w:sz w:val="24"/>
                <w:szCs w:val="24"/>
                <w:lang w:eastAsia="ru-RU"/>
              </w:rPr>
            </w:pPr>
            <w:r w:rsidRPr="00B04F2F">
              <w:rPr>
                <w:rFonts w:ascii="Times New Roman" w:eastAsia="Times New Roman" w:hAnsi="Times New Roman" w:cs="Times New Roman"/>
                <w:sz w:val="24"/>
                <w:szCs w:val="24"/>
                <w:bdr w:val="dashed" w:sz="6" w:space="0" w:color="FF0000" w:frame="1"/>
                <w:shd w:val="clear" w:color="auto" w:fill="F7FDF7"/>
                <w:lang w:eastAsia="ru-RU"/>
              </w:rPr>
              <w:t>УТВЕРЖДАЮ</w:t>
            </w:r>
            <w:r w:rsidRPr="00B04F2F">
              <w:rPr>
                <w:rFonts w:ascii="Times New Roman" w:eastAsia="Times New Roman" w:hAnsi="Times New Roman" w:cs="Times New Roman"/>
                <w:sz w:val="24"/>
                <w:szCs w:val="24"/>
                <w:lang w:eastAsia="ru-RU"/>
              </w:rPr>
              <w:br/>
            </w:r>
            <w:r w:rsidRPr="00B04F2F">
              <w:rPr>
                <w:rFonts w:ascii="Times New Roman" w:eastAsia="Times New Roman" w:hAnsi="Times New Roman" w:cs="Times New Roman"/>
                <w:sz w:val="24"/>
                <w:szCs w:val="24"/>
                <w:bdr w:val="dashed" w:sz="6" w:space="0" w:color="FF0000" w:frame="1"/>
                <w:shd w:val="clear" w:color="auto" w:fill="F7FDF7"/>
                <w:lang w:eastAsia="ru-RU"/>
              </w:rPr>
              <w:t xml:space="preserve">Директор </w:t>
            </w:r>
            <w:r w:rsidR="00170158">
              <w:rPr>
                <w:rFonts w:ascii="Times New Roman" w:eastAsia="Times New Roman" w:hAnsi="Times New Roman" w:cs="Times New Roman"/>
                <w:sz w:val="24"/>
                <w:szCs w:val="24"/>
                <w:bdr w:val="dashed" w:sz="6" w:space="0" w:color="FF0000" w:frame="1"/>
                <w:shd w:val="clear" w:color="auto" w:fill="F7FDF7"/>
                <w:lang w:eastAsia="ru-RU"/>
              </w:rPr>
              <w:t>школы</w:t>
            </w:r>
            <w:r>
              <w:rPr>
                <w:rFonts w:ascii="Times New Roman" w:eastAsia="Times New Roman" w:hAnsi="Times New Roman" w:cs="Times New Roman"/>
                <w:sz w:val="24"/>
                <w:szCs w:val="24"/>
                <w:lang w:eastAsia="ru-RU"/>
              </w:rPr>
              <w:br/>
              <w:t>_________</w:t>
            </w:r>
            <w:proofErr w:type="spellStart"/>
            <w:r w:rsidR="00170158">
              <w:rPr>
                <w:rFonts w:ascii="Times New Roman" w:eastAsia="Times New Roman" w:hAnsi="Times New Roman" w:cs="Times New Roman"/>
                <w:sz w:val="24"/>
                <w:szCs w:val="24"/>
                <w:lang w:eastAsia="ru-RU"/>
              </w:rPr>
              <w:t>Е.Н.Черкасская</w:t>
            </w:r>
            <w:proofErr w:type="spellEnd"/>
            <w:r w:rsidRPr="00B04F2F">
              <w:rPr>
                <w:rFonts w:ascii="Times New Roman" w:eastAsia="Times New Roman" w:hAnsi="Times New Roman" w:cs="Times New Roman"/>
                <w:sz w:val="24"/>
                <w:szCs w:val="24"/>
                <w:lang w:eastAsia="ru-RU"/>
              </w:rPr>
              <w:br/>
            </w:r>
            <w:r w:rsidRPr="00B04F2F">
              <w:rPr>
                <w:rFonts w:ascii="Times New Roman" w:eastAsia="Times New Roman" w:hAnsi="Times New Roman" w:cs="Times New Roman"/>
                <w:sz w:val="24"/>
                <w:szCs w:val="24"/>
                <w:lang w:eastAsia="ru-RU"/>
              </w:rPr>
              <w:br/>
              <w:t>Приказ №</w:t>
            </w:r>
            <w:r w:rsidR="003A66A1">
              <w:rPr>
                <w:rFonts w:ascii="Times New Roman" w:eastAsia="Times New Roman" w:hAnsi="Times New Roman" w:cs="Times New Roman"/>
                <w:sz w:val="24"/>
                <w:szCs w:val="24"/>
                <w:lang w:eastAsia="ru-RU"/>
              </w:rPr>
              <w:t>131</w:t>
            </w:r>
            <w:r w:rsidRPr="00B04F2F">
              <w:rPr>
                <w:rFonts w:ascii="Times New Roman" w:eastAsia="Times New Roman" w:hAnsi="Times New Roman" w:cs="Times New Roman"/>
                <w:sz w:val="24"/>
                <w:szCs w:val="24"/>
                <w:lang w:eastAsia="ru-RU"/>
              </w:rPr>
              <w:br/>
            </w:r>
            <w:r w:rsidRPr="00B04F2F">
              <w:rPr>
                <w:rFonts w:ascii="Times New Roman" w:eastAsia="Times New Roman" w:hAnsi="Times New Roman" w:cs="Times New Roman"/>
                <w:sz w:val="24"/>
                <w:szCs w:val="24"/>
                <w:lang w:eastAsia="ru-RU"/>
              </w:rPr>
              <w:br/>
              <w:t>от "</w:t>
            </w:r>
            <w:r w:rsidR="00D8444F">
              <w:rPr>
                <w:rFonts w:ascii="Times New Roman" w:eastAsia="Times New Roman" w:hAnsi="Times New Roman" w:cs="Times New Roman"/>
                <w:sz w:val="24"/>
                <w:szCs w:val="24"/>
                <w:lang w:eastAsia="ru-RU"/>
              </w:rPr>
              <w:t>29</w:t>
            </w:r>
            <w:r w:rsidRPr="00B04F2F">
              <w:rPr>
                <w:rFonts w:ascii="Times New Roman" w:eastAsia="Times New Roman" w:hAnsi="Times New Roman" w:cs="Times New Roman"/>
                <w:sz w:val="24"/>
                <w:szCs w:val="24"/>
                <w:lang w:eastAsia="ru-RU"/>
              </w:rPr>
              <w:t>" </w:t>
            </w:r>
            <w:r w:rsidR="001E591C">
              <w:rPr>
                <w:rFonts w:ascii="Times New Roman" w:eastAsia="Times New Roman" w:hAnsi="Times New Roman" w:cs="Times New Roman"/>
                <w:sz w:val="24"/>
                <w:szCs w:val="24"/>
                <w:bdr w:val="dashed" w:sz="6" w:space="0" w:color="FF0000" w:frame="1"/>
                <w:shd w:val="clear" w:color="auto" w:fill="F7FDF7"/>
                <w:lang w:eastAsia="ru-RU"/>
              </w:rPr>
              <w:t>августа 2023</w:t>
            </w:r>
            <w:r w:rsidRPr="00B04F2F">
              <w:rPr>
                <w:rFonts w:ascii="Times New Roman" w:eastAsia="Times New Roman" w:hAnsi="Times New Roman" w:cs="Times New Roman"/>
                <w:sz w:val="24"/>
                <w:szCs w:val="24"/>
                <w:lang w:eastAsia="ru-RU"/>
              </w:rPr>
              <w:t>  г.</w:t>
            </w:r>
          </w:p>
        </w:tc>
      </w:tr>
    </w:tbl>
    <w:p w14:paraId="4FD3780F" w14:textId="77777777" w:rsidR="00833C98" w:rsidRPr="00833C98" w:rsidRDefault="00833C98" w:rsidP="00833C98">
      <w:pPr>
        <w:shd w:val="clear" w:color="auto" w:fill="F7FDF7"/>
        <w:spacing w:line="240" w:lineRule="auto"/>
        <w:rPr>
          <w:rFonts w:ascii="LiberationSerif" w:eastAsia="Times New Roman" w:hAnsi="LiberationSerif" w:cs="Times New Roman"/>
          <w:color w:val="000000"/>
          <w:sz w:val="24"/>
          <w:szCs w:val="24"/>
          <w:lang w:eastAsia="ru-RU"/>
        </w:rPr>
      </w:pPr>
      <w:r w:rsidRPr="00833C98">
        <w:rPr>
          <w:rFonts w:ascii="LiberationSerif" w:eastAsia="Times New Roman" w:hAnsi="LiberationSerif" w:cs="Times New Roman"/>
          <w:color w:val="000000"/>
          <w:sz w:val="24"/>
          <w:szCs w:val="24"/>
          <w:lang w:eastAsia="ru-RU"/>
        </w:rPr>
        <w:t xml:space="preserve">Согласовано                                                        </w:t>
      </w:r>
    </w:p>
    <w:p w14:paraId="7EB1A765" w14:textId="77777777" w:rsidR="00833C98" w:rsidRPr="00833C98" w:rsidRDefault="00833C98" w:rsidP="00833C98">
      <w:pPr>
        <w:shd w:val="clear" w:color="auto" w:fill="F7FDF7"/>
        <w:spacing w:line="240" w:lineRule="auto"/>
        <w:rPr>
          <w:rFonts w:ascii="LiberationSerif" w:eastAsia="Times New Roman" w:hAnsi="LiberationSerif" w:cs="Times New Roman"/>
          <w:color w:val="000000"/>
          <w:sz w:val="24"/>
          <w:szCs w:val="24"/>
          <w:lang w:eastAsia="ru-RU"/>
        </w:rPr>
      </w:pPr>
      <w:r w:rsidRPr="00833C98">
        <w:rPr>
          <w:rFonts w:ascii="LiberationSerif" w:eastAsia="Times New Roman" w:hAnsi="LiberationSerif" w:cs="Times New Roman"/>
          <w:color w:val="000000"/>
          <w:sz w:val="24"/>
          <w:szCs w:val="24"/>
          <w:lang w:eastAsia="ru-RU"/>
        </w:rPr>
        <w:t xml:space="preserve">Протокол заседания МО                                                                                                                                </w:t>
      </w:r>
    </w:p>
    <w:p w14:paraId="006FC6A1" w14:textId="0A82B6D8" w:rsidR="00833C98" w:rsidRPr="00833C98" w:rsidRDefault="001E591C" w:rsidP="00833C98">
      <w:pPr>
        <w:shd w:val="clear" w:color="auto" w:fill="F7FDF7"/>
        <w:spacing w:line="240" w:lineRule="auto"/>
        <w:rPr>
          <w:rFonts w:ascii="LiberationSerif" w:eastAsia="Times New Roman" w:hAnsi="LiberationSerif" w:cs="Times New Roman"/>
          <w:color w:val="000000"/>
          <w:sz w:val="24"/>
          <w:szCs w:val="24"/>
          <w:lang w:eastAsia="ru-RU"/>
        </w:rPr>
      </w:pPr>
      <w:r>
        <w:rPr>
          <w:rFonts w:ascii="LiberationSerif" w:eastAsia="Times New Roman" w:hAnsi="LiberationSerif" w:cs="Times New Roman"/>
          <w:color w:val="000000"/>
          <w:sz w:val="24"/>
          <w:szCs w:val="24"/>
          <w:lang w:eastAsia="ru-RU"/>
        </w:rPr>
        <w:t>от «___» августа 2023</w:t>
      </w:r>
      <w:r w:rsidR="00833C98" w:rsidRPr="00833C98">
        <w:rPr>
          <w:rFonts w:ascii="LiberationSerif" w:eastAsia="Times New Roman" w:hAnsi="LiberationSerif" w:cs="Times New Roman"/>
          <w:color w:val="000000"/>
          <w:sz w:val="24"/>
          <w:szCs w:val="24"/>
          <w:lang w:eastAsia="ru-RU"/>
        </w:rPr>
        <w:t xml:space="preserve"> г.                                            </w:t>
      </w:r>
    </w:p>
    <w:p w14:paraId="5B23C88E" w14:textId="77777777" w:rsidR="00833C98" w:rsidRPr="00833C98" w:rsidRDefault="00833C98" w:rsidP="00833C98">
      <w:pPr>
        <w:shd w:val="clear" w:color="auto" w:fill="F7FDF7"/>
        <w:spacing w:line="240" w:lineRule="auto"/>
        <w:rPr>
          <w:rFonts w:ascii="LiberationSerif" w:eastAsia="Times New Roman" w:hAnsi="LiberationSerif" w:cs="Times New Roman"/>
          <w:color w:val="000000"/>
          <w:sz w:val="24"/>
          <w:szCs w:val="24"/>
          <w:lang w:eastAsia="ru-RU"/>
        </w:rPr>
      </w:pPr>
      <w:r w:rsidRPr="00833C98">
        <w:rPr>
          <w:rFonts w:ascii="LiberationSerif" w:eastAsia="Times New Roman" w:hAnsi="LiberationSerif" w:cs="Times New Roman"/>
          <w:color w:val="000000"/>
          <w:sz w:val="24"/>
          <w:szCs w:val="24"/>
          <w:lang w:eastAsia="ru-RU"/>
        </w:rPr>
        <w:t>Руководитель МО</w:t>
      </w:r>
    </w:p>
    <w:p w14:paraId="49ABCA69" w14:textId="77777777" w:rsidR="00C50DF8" w:rsidRDefault="00C50DF8" w:rsidP="00C50DF8">
      <w:pPr>
        <w:spacing w:before="240" w:after="120" w:line="240" w:lineRule="atLeast"/>
        <w:jc w:val="center"/>
        <w:outlineLvl w:val="1"/>
        <w:rPr>
          <w:rFonts w:ascii="LiberationSerif" w:eastAsia="Times New Roman" w:hAnsi="LiberationSerif" w:cs="Times New Roman"/>
          <w:b/>
          <w:bCs/>
          <w:caps/>
          <w:color w:val="000000"/>
          <w:lang w:eastAsia="ru-RU"/>
        </w:rPr>
      </w:pPr>
    </w:p>
    <w:p w14:paraId="5E8109BD" w14:textId="77777777" w:rsidR="00C50DF8" w:rsidRDefault="00C50DF8" w:rsidP="00C50DF8">
      <w:pPr>
        <w:spacing w:before="240" w:after="120" w:line="240" w:lineRule="atLeast"/>
        <w:jc w:val="center"/>
        <w:outlineLvl w:val="1"/>
        <w:rPr>
          <w:rFonts w:ascii="LiberationSerif" w:eastAsia="Times New Roman" w:hAnsi="LiberationSerif" w:cs="Times New Roman"/>
          <w:b/>
          <w:bCs/>
          <w:caps/>
          <w:color w:val="000000"/>
          <w:lang w:eastAsia="ru-RU"/>
        </w:rPr>
      </w:pPr>
    </w:p>
    <w:p w14:paraId="175F9192" w14:textId="77777777" w:rsidR="00C50DF8" w:rsidRDefault="00C50DF8" w:rsidP="00C50DF8">
      <w:pPr>
        <w:spacing w:before="240" w:after="120" w:line="240" w:lineRule="atLeast"/>
        <w:jc w:val="center"/>
        <w:outlineLvl w:val="1"/>
        <w:rPr>
          <w:rFonts w:ascii="LiberationSerif" w:eastAsia="Times New Roman" w:hAnsi="LiberationSerif" w:cs="Times New Roman"/>
          <w:b/>
          <w:bCs/>
          <w:caps/>
          <w:color w:val="000000"/>
          <w:lang w:eastAsia="ru-RU"/>
        </w:rPr>
      </w:pPr>
    </w:p>
    <w:p w14:paraId="486055D2" w14:textId="77777777" w:rsidR="00C50DF8" w:rsidRPr="00B04F2F" w:rsidRDefault="00C50DF8" w:rsidP="00C50DF8">
      <w:pPr>
        <w:spacing w:before="240" w:after="120" w:line="240" w:lineRule="atLeast"/>
        <w:jc w:val="center"/>
        <w:outlineLvl w:val="1"/>
        <w:rPr>
          <w:rFonts w:ascii="Times New Roman" w:eastAsia="Times New Roman" w:hAnsi="Times New Roman" w:cs="Times New Roman"/>
          <w:b/>
          <w:bCs/>
          <w:caps/>
          <w:color w:val="000000"/>
          <w:sz w:val="24"/>
          <w:szCs w:val="24"/>
          <w:lang w:eastAsia="ru-RU"/>
        </w:rPr>
      </w:pPr>
      <w:r w:rsidRPr="00B04F2F">
        <w:rPr>
          <w:rFonts w:ascii="Times New Roman" w:eastAsia="Times New Roman" w:hAnsi="Times New Roman" w:cs="Times New Roman"/>
          <w:b/>
          <w:bCs/>
          <w:caps/>
          <w:color w:val="000000"/>
          <w:sz w:val="24"/>
          <w:szCs w:val="24"/>
          <w:lang w:eastAsia="ru-RU"/>
        </w:rPr>
        <w:t>РАБОЧАЯ ПРОГРАММА</w:t>
      </w:r>
      <w:r w:rsidRPr="00B04F2F">
        <w:rPr>
          <w:rFonts w:ascii="Times New Roman" w:eastAsia="Times New Roman" w:hAnsi="Times New Roman" w:cs="Times New Roman"/>
          <w:b/>
          <w:bCs/>
          <w:caps/>
          <w:color w:val="000000"/>
          <w:sz w:val="24"/>
          <w:szCs w:val="24"/>
          <w:lang w:eastAsia="ru-RU"/>
        </w:rPr>
        <w:br/>
        <w:t>(ID 642847)</w:t>
      </w:r>
    </w:p>
    <w:p w14:paraId="32C93394" w14:textId="77777777" w:rsidR="00C50DF8" w:rsidRDefault="00C50DF8" w:rsidP="00C50DF8">
      <w:pPr>
        <w:spacing w:after="0" w:line="240" w:lineRule="auto"/>
        <w:ind w:firstLine="227"/>
        <w:jc w:val="center"/>
        <w:rPr>
          <w:rFonts w:ascii="Times New Roman" w:eastAsia="Times New Roman" w:hAnsi="Times New Roman" w:cs="Times New Roman"/>
          <w:color w:val="000000"/>
          <w:sz w:val="24"/>
          <w:szCs w:val="24"/>
          <w:lang w:eastAsia="ru-RU"/>
        </w:rPr>
      </w:pPr>
    </w:p>
    <w:p w14:paraId="6BCC89E2" w14:textId="77777777" w:rsidR="00C50DF8" w:rsidRDefault="00C50DF8" w:rsidP="00C50DF8">
      <w:pPr>
        <w:spacing w:after="0" w:line="240" w:lineRule="auto"/>
        <w:ind w:firstLine="227"/>
        <w:jc w:val="center"/>
        <w:rPr>
          <w:rFonts w:ascii="Times New Roman" w:eastAsia="Times New Roman" w:hAnsi="Times New Roman" w:cs="Times New Roman"/>
          <w:color w:val="000000"/>
          <w:sz w:val="24"/>
          <w:szCs w:val="24"/>
          <w:lang w:eastAsia="ru-RU"/>
        </w:rPr>
      </w:pPr>
    </w:p>
    <w:p w14:paraId="20D28A21" w14:textId="77777777" w:rsidR="00C50DF8" w:rsidRPr="00B04F2F" w:rsidRDefault="00C50DF8" w:rsidP="00C50DF8">
      <w:pPr>
        <w:spacing w:after="0" w:line="240" w:lineRule="auto"/>
        <w:ind w:firstLine="227"/>
        <w:jc w:val="center"/>
        <w:rPr>
          <w:rFonts w:ascii="Times New Roman" w:eastAsia="Times New Roman" w:hAnsi="Times New Roman" w:cs="Times New Roman"/>
          <w:color w:val="000000"/>
          <w:sz w:val="24"/>
          <w:szCs w:val="24"/>
          <w:lang w:eastAsia="ru-RU"/>
        </w:rPr>
      </w:pPr>
      <w:r w:rsidRPr="00B04F2F">
        <w:rPr>
          <w:rFonts w:ascii="Times New Roman" w:eastAsia="Times New Roman" w:hAnsi="Times New Roman" w:cs="Times New Roman"/>
          <w:color w:val="000000"/>
          <w:sz w:val="24"/>
          <w:szCs w:val="24"/>
          <w:lang w:eastAsia="ru-RU"/>
        </w:rPr>
        <w:t>учебного предмета</w:t>
      </w:r>
    </w:p>
    <w:p w14:paraId="4809E489" w14:textId="77777777" w:rsidR="00C50DF8" w:rsidRPr="00B04F2F" w:rsidRDefault="00C50DF8" w:rsidP="00C50DF8">
      <w:pPr>
        <w:spacing w:after="0" w:line="240" w:lineRule="auto"/>
        <w:ind w:firstLine="227"/>
        <w:jc w:val="center"/>
        <w:rPr>
          <w:rFonts w:ascii="Times New Roman" w:eastAsia="Times New Roman" w:hAnsi="Times New Roman" w:cs="Times New Roman"/>
          <w:color w:val="000000"/>
          <w:sz w:val="24"/>
          <w:szCs w:val="24"/>
          <w:lang w:eastAsia="ru-RU"/>
        </w:rPr>
      </w:pPr>
      <w:r w:rsidRPr="00B04F2F">
        <w:rPr>
          <w:rFonts w:ascii="Times New Roman" w:eastAsia="Times New Roman" w:hAnsi="Times New Roman" w:cs="Times New Roman"/>
          <w:color w:val="000000"/>
          <w:sz w:val="24"/>
          <w:szCs w:val="24"/>
          <w:lang w:eastAsia="ru-RU"/>
        </w:rPr>
        <w:t>«Основы безопасности жизнедеятельности»</w:t>
      </w:r>
    </w:p>
    <w:p w14:paraId="3E913FB9" w14:textId="77777777" w:rsidR="00C50DF8" w:rsidRPr="00B04F2F" w:rsidRDefault="00C50DF8" w:rsidP="00C50DF8">
      <w:pPr>
        <w:spacing w:after="0" w:line="240" w:lineRule="auto"/>
        <w:ind w:firstLine="22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для 5</w:t>
      </w:r>
      <w:r w:rsidRPr="00B04F2F">
        <w:rPr>
          <w:rFonts w:ascii="Times New Roman" w:eastAsia="Times New Roman" w:hAnsi="Times New Roman" w:cs="Times New Roman"/>
          <w:color w:val="000000"/>
          <w:sz w:val="24"/>
          <w:szCs w:val="24"/>
          <w:lang w:eastAsia="ru-RU"/>
        </w:rPr>
        <w:t xml:space="preserve"> класса основного общего образования</w:t>
      </w:r>
    </w:p>
    <w:p w14:paraId="654681E2" w14:textId="636E2E22" w:rsidR="00C50DF8" w:rsidRPr="00B04F2F" w:rsidRDefault="00C50DF8" w:rsidP="00C50DF8">
      <w:pPr>
        <w:spacing w:after="0" w:line="240" w:lineRule="auto"/>
        <w:ind w:firstLine="227"/>
        <w:jc w:val="center"/>
        <w:rPr>
          <w:rFonts w:ascii="Times New Roman" w:eastAsia="Times New Roman" w:hAnsi="Times New Roman" w:cs="Times New Roman"/>
          <w:color w:val="000000"/>
          <w:sz w:val="24"/>
          <w:szCs w:val="24"/>
          <w:lang w:eastAsia="ru-RU"/>
        </w:rPr>
      </w:pPr>
      <w:r w:rsidRPr="00B04F2F">
        <w:rPr>
          <w:rFonts w:ascii="Times New Roman" w:eastAsia="Times New Roman" w:hAnsi="Times New Roman" w:cs="Times New Roman"/>
          <w:color w:val="000000"/>
          <w:sz w:val="24"/>
          <w:szCs w:val="24"/>
          <w:lang w:eastAsia="ru-RU"/>
        </w:rPr>
        <w:t>на </w:t>
      </w:r>
      <w:r w:rsidR="001E591C">
        <w:rPr>
          <w:rFonts w:ascii="Times New Roman" w:eastAsia="Times New Roman" w:hAnsi="Times New Roman" w:cs="Times New Roman"/>
          <w:color w:val="000000"/>
          <w:sz w:val="24"/>
          <w:szCs w:val="24"/>
          <w:bdr w:val="dashed" w:sz="6" w:space="0" w:color="FF0000" w:frame="1"/>
          <w:shd w:val="clear" w:color="auto" w:fill="F7FDF7"/>
          <w:lang w:eastAsia="ru-RU"/>
        </w:rPr>
        <w:t>2023-2024</w:t>
      </w:r>
      <w:r w:rsidRPr="00B04F2F">
        <w:rPr>
          <w:rFonts w:ascii="Times New Roman" w:eastAsia="Times New Roman" w:hAnsi="Times New Roman" w:cs="Times New Roman"/>
          <w:color w:val="000000"/>
          <w:sz w:val="24"/>
          <w:szCs w:val="24"/>
          <w:lang w:eastAsia="ru-RU"/>
        </w:rPr>
        <w:t> учебный год</w:t>
      </w:r>
    </w:p>
    <w:p w14:paraId="5CF1A799" w14:textId="77777777" w:rsidR="00C50DF8" w:rsidRPr="00B04F2F" w:rsidRDefault="00C50DF8" w:rsidP="00C50DF8">
      <w:pPr>
        <w:spacing w:after="0" w:line="240" w:lineRule="auto"/>
        <w:ind w:firstLine="227"/>
        <w:jc w:val="right"/>
        <w:rPr>
          <w:rFonts w:ascii="Times New Roman" w:eastAsia="Times New Roman" w:hAnsi="Times New Roman" w:cs="Times New Roman"/>
          <w:color w:val="000000"/>
          <w:sz w:val="24"/>
          <w:szCs w:val="24"/>
          <w:lang w:eastAsia="ru-RU"/>
        </w:rPr>
      </w:pPr>
    </w:p>
    <w:p w14:paraId="3DB77305" w14:textId="77777777" w:rsidR="00C50DF8" w:rsidRPr="00B04F2F" w:rsidRDefault="00C50DF8" w:rsidP="00C50DF8">
      <w:pPr>
        <w:spacing w:after="0" w:line="240" w:lineRule="auto"/>
        <w:ind w:firstLine="227"/>
        <w:jc w:val="right"/>
        <w:rPr>
          <w:rFonts w:ascii="Times New Roman" w:eastAsia="Times New Roman" w:hAnsi="Times New Roman" w:cs="Times New Roman"/>
          <w:color w:val="000000"/>
          <w:sz w:val="24"/>
          <w:szCs w:val="24"/>
          <w:lang w:eastAsia="ru-RU"/>
        </w:rPr>
      </w:pPr>
    </w:p>
    <w:p w14:paraId="41C469DF" w14:textId="77777777" w:rsidR="00C50DF8" w:rsidRPr="00B04F2F" w:rsidRDefault="00C50DF8" w:rsidP="00C50DF8">
      <w:pPr>
        <w:spacing w:after="0" w:line="240" w:lineRule="auto"/>
        <w:ind w:firstLine="227"/>
        <w:jc w:val="right"/>
        <w:rPr>
          <w:rFonts w:ascii="Times New Roman" w:eastAsia="Times New Roman" w:hAnsi="Times New Roman" w:cs="Times New Roman"/>
          <w:color w:val="000000"/>
          <w:sz w:val="24"/>
          <w:szCs w:val="24"/>
          <w:lang w:eastAsia="ru-RU"/>
        </w:rPr>
      </w:pPr>
    </w:p>
    <w:p w14:paraId="271E6ECC" w14:textId="77777777" w:rsidR="00C50DF8" w:rsidRPr="00B04F2F" w:rsidRDefault="00C50DF8" w:rsidP="00C50DF8">
      <w:pPr>
        <w:spacing w:after="0" w:line="240" w:lineRule="auto"/>
        <w:ind w:firstLine="227"/>
        <w:jc w:val="right"/>
        <w:rPr>
          <w:rFonts w:ascii="Times New Roman" w:eastAsia="Times New Roman" w:hAnsi="Times New Roman" w:cs="Times New Roman"/>
          <w:color w:val="000000"/>
          <w:sz w:val="24"/>
          <w:szCs w:val="24"/>
          <w:lang w:eastAsia="ru-RU"/>
        </w:rPr>
      </w:pPr>
    </w:p>
    <w:p w14:paraId="558D5955" w14:textId="77777777" w:rsidR="00C50DF8" w:rsidRPr="00B04F2F" w:rsidRDefault="00C50DF8" w:rsidP="00C50DF8">
      <w:pPr>
        <w:spacing w:after="0" w:line="240" w:lineRule="auto"/>
        <w:ind w:firstLine="227"/>
        <w:jc w:val="right"/>
        <w:rPr>
          <w:rFonts w:ascii="Times New Roman" w:eastAsia="Times New Roman" w:hAnsi="Times New Roman" w:cs="Times New Roman"/>
          <w:color w:val="000000"/>
          <w:sz w:val="24"/>
          <w:szCs w:val="24"/>
          <w:lang w:eastAsia="ru-RU"/>
        </w:rPr>
      </w:pPr>
    </w:p>
    <w:p w14:paraId="1FE0C65B" w14:textId="51DFEF86" w:rsidR="006360DC" w:rsidRDefault="006360DC" w:rsidP="006360DC">
      <w:pPr>
        <w:spacing w:after="0"/>
        <w:ind w:firstLine="227"/>
        <w:jc w:val="right"/>
        <w:rPr>
          <w:rFonts w:ascii="LiberationSerif" w:eastAsia="Times New Roman" w:hAnsi="LiberationSerif" w:cs="Times New Roman"/>
          <w:color w:val="000000"/>
          <w:sz w:val="20"/>
          <w:szCs w:val="20"/>
          <w:bdr w:val="dashed" w:sz="6" w:space="0" w:color="FF0000" w:frame="1"/>
          <w:shd w:val="clear" w:color="auto" w:fill="F7FDF7"/>
          <w:lang w:eastAsia="ru-RU"/>
        </w:rPr>
      </w:pPr>
      <w:r w:rsidRPr="00B87D35">
        <w:rPr>
          <w:rFonts w:ascii="LiberationSerif" w:eastAsia="Times New Roman" w:hAnsi="LiberationSerif" w:cs="Times New Roman"/>
          <w:color w:val="000000"/>
          <w:sz w:val="20"/>
          <w:szCs w:val="20"/>
          <w:lang w:eastAsia="ru-RU"/>
        </w:rPr>
        <w:t>Составитель: </w:t>
      </w:r>
      <w:r w:rsidR="00170158">
        <w:rPr>
          <w:rFonts w:ascii="LiberationSerif" w:eastAsia="Times New Roman" w:hAnsi="LiberationSerif" w:cs="Times New Roman"/>
          <w:color w:val="000000"/>
          <w:sz w:val="20"/>
          <w:szCs w:val="20"/>
          <w:bdr w:val="dashed" w:sz="6" w:space="0" w:color="FF0000" w:frame="1"/>
          <w:shd w:val="clear" w:color="auto" w:fill="F7FDF7"/>
          <w:lang w:eastAsia="ru-RU"/>
        </w:rPr>
        <w:t>Ситников Александр Борисович</w:t>
      </w:r>
    </w:p>
    <w:p w14:paraId="69789458" w14:textId="16F4D5AD" w:rsidR="00170158" w:rsidRDefault="00170158" w:rsidP="006360DC">
      <w:pPr>
        <w:spacing w:after="0"/>
        <w:ind w:firstLine="227"/>
        <w:jc w:val="right"/>
        <w:rPr>
          <w:rFonts w:ascii="LiberationSerif" w:eastAsia="Times New Roman" w:hAnsi="LiberationSerif" w:cs="Times New Roman"/>
          <w:color w:val="000000"/>
          <w:sz w:val="20"/>
          <w:szCs w:val="20"/>
          <w:bdr w:val="dashed" w:sz="6" w:space="0" w:color="FF0000" w:frame="1"/>
          <w:shd w:val="clear" w:color="auto" w:fill="F7FDF7"/>
          <w:lang w:eastAsia="ru-RU"/>
        </w:rPr>
      </w:pPr>
      <w:r>
        <w:rPr>
          <w:rFonts w:ascii="LiberationSerif" w:eastAsia="Times New Roman" w:hAnsi="LiberationSerif" w:cs="Times New Roman"/>
          <w:color w:val="000000"/>
          <w:sz w:val="20"/>
          <w:szCs w:val="20"/>
          <w:bdr w:val="dashed" w:sz="6" w:space="0" w:color="FF0000" w:frame="1"/>
          <w:shd w:val="clear" w:color="auto" w:fill="F7FDF7"/>
          <w:lang w:eastAsia="ru-RU"/>
        </w:rPr>
        <w:t>Преподаватель-организатор ОБЖ</w:t>
      </w:r>
    </w:p>
    <w:p w14:paraId="79BE9D74" w14:textId="77777777" w:rsidR="00833C98" w:rsidRDefault="00833C98" w:rsidP="006360DC">
      <w:pPr>
        <w:spacing w:after="0"/>
        <w:ind w:firstLine="227"/>
        <w:jc w:val="right"/>
        <w:rPr>
          <w:rFonts w:ascii="LiberationSerif" w:eastAsia="Times New Roman" w:hAnsi="LiberationSerif" w:cs="Times New Roman"/>
          <w:color w:val="000000"/>
          <w:sz w:val="20"/>
          <w:szCs w:val="20"/>
          <w:bdr w:val="dashed" w:sz="6" w:space="0" w:color="FF0000" w:frame="1"/>
          <w:shd w:val="clear" w:color="auto" w:fill="F7FDF7"/>
          <w:lang w:eastAsia="ru-RU"/>
        </w:rPr>
      </w:pPr>
    </w:p>
    <w:p w14:paraId="20AB68A6" w14:textId="77777777" w:rsidR="00833C98" w:rsidRDefault="00833C98" w:rsidP="006360DC">
      <w:pPr>
        <w:spacing w:after="0"/>
        <w:ind w:firstLine="227"/>
        <w:jc w:val="right"/>
        <w:rPr>
          <w:rFonts w:ascii="LiberationSerif" w:eastAsia="Times New Roman" w:hAnsi="LiberationSerif" w:cs="Times New Roman"/>
          <w:color w:val="000000"/>
          <w:sz w:val="20"/>
          <w:szCs w:val="20"/>
          <w:bdr w:val="dashed" w:sz="6" w:space="0" w:color="FF0000" w:frame="1"/>
          <w:shd w:val="clear" w:color="auto" w:fill="F7FDF7"/>
          <w:lang w:eastAsia="ru-RU"/>
        </w:rPr>
      </w:pPr>
    </w:p>
    <w:p w14:paraId="6ADA655E" w14:textId="77777777" w:rsidR="00833C98" w:rsidRDefault="00833C98" w:rsidP="006360DC">
      <w:pPr>
        <w:spacing w:after="0"/>
        <w:ind w:firstLine="227"/>
        <w:jc w:val="right"/>
        <w:rPr>
          <w:rFonts w:ascii="LiberationSerif" w:eastAsia="Times New Roman" w:hAnsi="LiberationSerif" w:cs="Times New Roman"/>
          <w:color w:val="000000"/>
          <w:sz w:val="20"/>
          <w:szCs w:val="20"/>
          <w:bdr w:val="dashed" w:sz="6" w:space="0" w:color="FF0000" w:frame="1"/>
          <w:shd w:val="clear" w:color="auto" w:fill="F7FDF7"/>
          <w:lang w:eastAsia="ru-RU"/>
        </w:rPr>
      </w:pPr>
    </w:p>
    <w:p w14:paraId="576FC8C6" w14:textId="77777777" w:rsidR="00833C98" w:rsidRDefault="00833C98" w:rsidP="006360DC">
      <w:pPr>
        <w:spacing w:after="0"/>
        <w:ind w:firstLine="227"/>
        <w:jc w:val="right"/>
        <w:rPr>
          <w:rFonts w:ascii="LiberationSerif" w:eastAsia="Times New Roman" w:hAnsi="LiberationSerif" w:cs="Times New Roman"/>
          <w:color w:val="000000"/>
          <w:sz w:val="20"/>
          <w:szCs w:val="20"/>
          <w:bdr w:val="dashed" w:sz="6" w:space="0" w:color="FF0000" w:frame="1"/>
          <w:shd w:val="clear" w:color="auto" w:fill="F7FDF7"/>
          <w:lang w:eastAsia="ru-RU"/>
        </w:rPr>
      </w:pPr>
    </w:p>
    <w:p w14:paraId="7676370F" w14:textId="77777777" w:rsidR="00833C98" w:rsidRDefault="00833C98" w:rsidP="006360DC">
      <w:pPr>
        <w:spacing w:after="0"/>
        <w:ind w:firstLine="227"/>
        <w:jc w:val="right"/>
        <w:rPr>
          <w:rFonts w:ascii="LiberationSerif" w:eastAsia="Times New Roman" w:hAnsi="LiberationSerif" w:cs="Times New Roman"/>
          <w:color w:val="000000"/>
          <w:sz w:val="20"/>
          <w:szCs w:val="20"/>
          <w:bdr w:val="dashed" w:sz="6" w:space="0" w:color="FF0000" w:frame="1"/>
          <w:shd w:val="clear" w:color="auto" w:fill="F7FDF7"/>
          <w:lang w:eastAsia="ru-RU"/>
        </w:rPr>
      </w:pPr>
    </w:p>
    <w:p w14:paraId="302B2034" w14:textId="77777777" w:rsidR="00833C98" w:rsidRDefault="00833C98" w:rsidP="006360DC">
      <w:pPr>
        <w:spacing w:after="0"/>
        <w:ind w:firstLine="227"/>
        <w:jc w:val="right"/>
        <w:rPr>
          <w:rFonts w:ascii="LiberationSerif" w:eastAsia="Times New Roman" w:hAnsi="LiberationSerif" w:cs="Times New Roman"/>
          <w:color w:val="000000"/>
          <w:sz w:val="20"/>
          <w:szCs w:val="20"/>
          <w:bdr w:val="dashed" w:sz="6" w:space="0" w:color="FF0000" w:frame="1"/>
          <w:shd w:val="clear" w:color="auto" w:fill="F7FDF7"/>
          <w:lang w:eastAsia="ru-RU"/>
        </w:rPr>
      </w:pPr>
    </w:p>
    <w:p w14:paraId="017F3825" w14:textId="77777777" w:rsidR="00833C98" w:rsidRDefault="00833C98" w:rsidP="006360DC">
      <w:pPr>
        <w:spacing w:after="0"/>
        <w:ind w:firstLine="227"/>
        <w:jc w:val="right"/>
        <w:rPr>
          <w:rFonts w:ascii="LiberationSerif" w:eastAsia="Times New Roman" w:hAnsi="LiberationSerif" w:cs="Times New Roman"/>
          <w:color w:val="000000"/>
          <w:sz w:val="20"/>
          <w:szCs w:val="20"/>
          <w:bdr w:val="dashed" w:sz="6" w:space="0" w:color="FF0000" w:frame="1"/>
          <w:shd w:val="clear" w:color="auto" w:fill="F7FDF7"/>
          <w:lang w:eastAsia="ru-RU"/>
        </w:rPr>
      </w:pPr>
    </w:p>
    <w:p w14:paraId="0899A156" w14:textId="77777777" w:rsidR="00833C98" w:rsidRDefault="00833C98" w:rsidP="006360DC">
      <w:pPr>
        <w:spacing w:after="0"/>
        <w:ind w:firstLine="227"/>
        <w:jc w:val="right"/>
        <w:rPr>
          <w:rFonts w:ascii="LiberationSerif" w:eastAsia="Times New Roman" w:hAnsi="LiberationSerif" w:cs="Times New Roman"/>
          <w:color w:val="000000"/>
          <w:sz w:val="20"/>
          <w:szCs w:val="20"/>
          <w:bdr w:val="dashed" w:sz="6" w:space="0" w:color="FF0000" w:frame="1"/>
          <w:shd w:val="clear" w:color="auto" w:fill="F7FDF7"/>
          <w:lang w:eastAsia="ru-RU"/>
        </w:rPr>
      </w:pPr>
    </w:p>
    <w:p w14:paraId="08CF1512" w14:textId="77777777" w:rsidR="00833C98" w:rsidRPr="00B87D35" w:rsidRDefault="00833C98" w:rsidP="006360DC">
      <w:pPr>
        <w:spacing w:after="0"/>
        <w:ind w:firstLine="227"/>
        <w:jc w:val="right"/>
        <w:rPr>
          <w:rFonts w:ascii="LiberationSerif" w:eastAsia="Times New Roman" w:hAnsi="LiberationSerif" w:cs="Times New Roman"/>
          <w:color w:val="000000"/>
          <w:sz w:val="20"/>
          <w:szCs w:val="20"/>
          <w:lang w:eastAsia="ru-RU"/>
        </w:rPr>
      </w:pPr>
    </w:p>
    <w:p w14:paraId="473E2DCE" w14:textId="77777777" w:rsidR="00833C98" w:rsidRDefault="00833C98" w:rsidP="00833C98">
      <w:pPr>
        <w:spacing w:after="0"/>
        <w:ind w:firstLine="227"/>
        <w:jc w:val="center"/>
        <w:rPr>
          <w:rFonts w:ascii="LiberationSerif" w:eastAsia="Times New Roman" w:hAnsi="LiberationSerif" w:cs="Times New Roman"/>
          <w:color w:val="000000"/>
          <w:sz w:val="20"/>
          <w:szCs w:val="20"/>
          <w:bdr w:val="dashed" w:sz="6" w:space="0" w:color="FF0000" w:frame="1"/>
          <w:shd w:val="clear" w:color="auto" w:fill="F7FDF7"/>
          <w:lang w:eastAsia="ru-RU"/>
        </w:rPr>
      </w:pPr>
    </w:p>
    <w:p w14:paraId="37701619" w14:textId="4B8825D3" w:rsidR="00833C98" w:rsidRPr="00B87D35" w:rsidRDefault="00833C98" w:rsidP="00833C98">
      <w:pPr>
        <w:spacing w:after="0"/>
        <w:ind w:firstLine="227"/>
        <w:jc w:val="center"/>
        <w:rPr>
          <w:rFonts w:ascii="LiberationSerif" w:eastAsia="Times New Roman" w:hAnsi="LiberationSerif" w:cs="Times New Roman"/>
          <w:color w:val="000000"/>
          <w:sz w:val="20"/>
          <w:szCs w:val="20"/>
          <w:lang w:eastAsia="ru-RU"/>
        </w:rPr>
      </w:pPr>
      <w:proofErr w:type="spellStart"/>
      <w:r>
        <w:rPr>
          <w:rFonts w:ascii="LiberationSerif" w:eastAsia="Times New Roman" w:hAnsi="LiberationSerif" w:cs="Times New Roman"/>
          <w:color w:val="000000"/>
          <w:sz w:val="20"/>
          <w:szCs w:val="20"/>
          <w:bdr w:val="dashed" w:sz="6" w:space="0" w:color="FF0000" w:frame="1"/>
          <w:shd w:val="clear" w:color="auto" w:fill="F7FDF7"/>
          <w:lang w:eastAsia="ru-RU"/>
        </w:rPr>
        <w:t>х</w:t>
      </w:r>
      <w:proofErr w:type="gramStart"/>
      <w:r>
        <w:rPr>
          <w:rFonts w:ascii="LiberationSerif" w:eastAsia="Times New Roman" w:hAnsi="LiberationSerif" w:cs="Times New Roman"/>
          <w:color w:val="000000"/>
          <w:sz w:val="20"/>
          <w:szCs w:val="20"/>
          <w:bdr w:val="dashed" w:sz="6" w:space="0" w:color="FF0000" w:frame="1"/>
          <w:shd w:val="clear" w:color="auto" w:fill="F7FDF7"/>
          <w:lang w:eastAsia="ru-RU"/>
        </w:rPr>
        <w:t>.Н</w:t>
      </w:r>
      <w:proofErr w:type="gramEnd"/>
      <w:r>
        <w:rPr>
          <w:rFonts w:ascii="LiberationSerif" w:eastAsia="Times New Roman" w:hAnsi="LiberationSerif" w:cs="Times New Roman"/>
          <w:color w:val="000000"/>
          <w:sz w:val="20"/>
          <w:szCs w:val="20"/>
          <w:bdr w:val="dashed" w:sz="6" w:space="0" w:color="FF0000" w:frame="1"/>
          <w:shd w:val="clear" w:color="auto" w:fill="F7FDF7"/>
          <w:lang w:eastAsia="ru-RU"/>
        </w:rPr>
        <w:t>овоселовка</w:t>
      </w:r>
      <w:proofErr w:type="spellEnd"/>
      <w:r>
        <w:rPr>
          <w:rFonts w:ascii="LiberationSerif" w:eastAsia="Times New Roman" w:hAnsi="LiberationSerif" w:cs="Times New Roman"/>
          <w:color w:val="000000"/>
          <w:sz w:val="20"/>
          <w:szCs w:val="20"/>
          <w:bdr w:val="dashed" w:sz="6" w:space="0" w:color="FF0000" w:frame="1"/>
          <w:shd w:val="clear" w:color="auto" w:fill="F7FDF7"/>
          <w:lang w:eastAsia="ru-RU"/>
        </w:rPr>
        <w:t xml:space="preserve"> </w:t>
      </w:r>
      <w:r w:rsidRPr="00B87D35">
        <w:rPr>
          <w:rFonts w:ascii="LiberationSerif" w:eastAsia="Times New Roman" w:hAnsi="LiberationSerif" w:cs="Times New Roman"/>
          <w:color w:val="000000"/>
          <w:sz w:val="20"/>
          <w:szCs w:val="20"/>
          <w:lang w:eastAsia="ru-RU"/>
        </w:rPr>
        <w:t> </w:t>
      </w:r>
      <w:r w:rsidRPr="00B87D35">
        <w:rPr>
          <w:rFonts w:ascii="LiberationSerif" w:eastAsia="Times New Roman" w:hAnsi="LiberationSerif" w:cs="Times New Roman"/>
          <w:color w:val="000000"/>
          <w:sz w:val="20"/>
          <w:szCs w:val="20"/>
          <w:bdr w:val="single" w:sz="6" w:space="0" w:color="FF0000" w:frame="1"/>
          <w:shd w:val="clear" w:color="auto" w:fill="F7FDF7"/>
          <w:lang w:eastAsia="ru-RU"/>
        </w:rPr>
        <w:t>202</w:t>
      </w:r>
      <w:r w:rsidR="001E591C">
        <w:rPr>
          <w:rFonts w:ascii="LiberationSerif" w:eastAsia="Times New Roman" w:hAnsi="LiberationSerif" w:cs="Times New Roman"/>
          <w:color w:val="000000"/>
          <w:sz w:val="20"/>
          <w:szCs w:val="20"/>
          <w:bdr w:val="single" w:sz="6" w:space="0" w:color="FF0000" w:frame="1"/>
          <w:shd w:val="clear" w:color="auto" w:fill="F7FDF7"/>
          <w:lang w:eastAsia="ru-RU"/>
        </w:rPr>
        <w:t>3</w:t>
      </w:r>
    </w:p>
    <w:p w14:paraId="13B50430" w14:textId="77777777" w:rsidR="006360DC" w:rsidRDefault="006360DC" w:rsidP="006360DC">
      <w:pPr>
        <w:spacing w:after="0"/>
        <w:ind w:firstLine="227"/>
        <w:jc w:val="center"/>
        <w:rPr>
          <w:rFonts w:ascii="LiberationSerif" w:eastAsia="Times New Roman" w:hAnsi="LiberationSerif" w:cs="Times New Roman"/>
          <w:color w:val="000000"/>
          <w:sz w:val="20"/>
          <w:szCs w:val="20"/>
          <w:bdr w:val="dashed" w:sz="6" w:space="0" w:color="FF0000" w:frame="1"/>
          <w:shd w:val="clear" w:color="auto" w:fill="F7FDF7"/>
          <w:lang w:eastAsia="ru-RU"/>
        </w:rPr>
      </w:pPr>
    </w:p>
    <w:p w14:paraId="226E7490" w14:textId="77777777" w:rsidR="006360DC" w:rsidRDefault="006360DC" w:rsidP="006360DC">
      <w:pPr>
        <w:spacing w:after="0"/>
        <w:ind w:firstLine="227"/>
        <w:jc w:val="center"/>
        <w:rPr>
          <w:rFonts w:ascii="LiberationSerif" w:eastAsia="Times New Roman" w:hAnsi="LiberationSerif" w:cs="Times New Roman"/>
          <w:color w:val="000000"/>
          <w:sz w:val="20"/>
          <w:szCs w:val="20"/>
          <w:bdr w:val="dashed" w:sz="6" w:space="0" w:color="FF0000" w:frame="1"/>
          <w:shd w:val="clear" w:color="auto" w:fill="F7FDF7"/>
          <w:lang w:eastAsia="ru-RU"/>
        </w:rPr>
      </w:pPr>
    </w:p>
    <w:p w14:paraId="3A425C4A" w14:textId="4F1FD5D3" w:rsidR="006360DC" w:rsidRPr="00B87D35" w:rsidRDefault="006360DC" w:rsidP="00833C98">
      <w:pPr>
        <w:spacing w:after="0"/>
        <w:rPr>
          <w:rFonts w:ascii="LiberationSerif" w:eastAsia="Times New Roman" w:hAnsi="LiberationSerif" w:cs="Times New Roman"/>
          <w:color w:val="000000"/>
          <w:sz w:val="20"/>
          <w:szCs w:val="20"/>
          <w:lang w:eastAsia="ru-RU"/>
        </w:rPr>
      </w:pPr>
    </w:p>
    <w:p w14:paraId="1DBE16B4" w14:textId="77777777" w:rsidR="000326D9" w:rsidRPr="00AA43D1" w:rsidRDefault="000326D9" w:rsidP="00C50DF8">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lang w:eastAsia="ru-RU"/>
        </w:rPr>
      </w:pPr>
    </w:p>
    <w:p w14:paraId="2079CB2A" w14:textId="77777777" w:rsidR="00C50DF8" w:rsidRPr="00AA43D1" w:rsidRDefault="00C50DF8" w:rsidP="0018498C">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lang w:eastAsia="ru-RU"/>
        </w:rPr>
      </w:pPr>
      <w:r w:rsidRPr="00AA43D1">
        <w:rPr>
          <w:rFonts w:ascii="LiberationSerif" w:eastAsia="Times New Roman" w:hAnsi="LiberationSerif" w:cs="Times New Roman"/>
          <w:b/>
          <w:bCs/>
          <w:caps/>
          <w:kern w:val="36"/>
          <w:lang w:eastAsia="ru-RU"/>
        </w:rPr>
        <w:t>ПОЯСНИТЕЛЬНАЯ ЗАПИСКА</w:t>
      </w:r>
    </w:p>
    <w:p w14:paraId="7B73C094" w14:textId="77777777" w:rsidR="00C50DF8" w:rsidRPr="00AA43D1" w:rsidRDefault="00C50DF8" w:rsidP="001975E2">
      <w:pPr>
        <w:pStyle w:val="a9"/>
        <w:ind w:firstLine="708"/>
        <w:rPr>
          <w:rFonts w:ascii="Times New Roman" w:hAnsi="Times New Roman" w:cs="Times New Roman"/>
          <w:lang w:val="ru-RU" w:eastAsia="ru-RU"/>
        </w:rPr>
      </w:pPr>
      <w:proofErr w:type="gramStart"/>
      <w:r w:rsidRPr="00AA43D1">
        <w:rPr>
          <w:rFonts w:ascii="Times New Roman" w:hAnsi="Times New Roman" w:cs="Times New Roman"/>
          <w:lang w:val="ru-RU" w:eastAsia="ru-RU"/>
        </w:rPr>
        <w:t>Рабочая программа по основам безопасности жизнедеятельности (далее – ОБЖ)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Российской Федерации, протокол от 24</w:t>
      </w:r>
      <w:r w:rsidRPr="00AA43D1">
        <w:rPr>
          <w:rFonts w:ascii="Times New Roman" w:hAnsi="Times New Roman" w:cs="Times New Roman"/>
          <w:lang w:eastAsia="ru-RU"/>
        </w:rPr>
        <w:t> </w:t>
      </w:r>
      <w:r w:rsidRPr="00AA43D1">
        <w:rPr>
          <w:rFonts w:ascii="Times New Roman" w:hAnsi="Times New Roman" w:cs="Times New Roman"/>
          <w:lang w:val="ru-RU" w:eastAsia="ru-RU"/>
        </w:rPr>
        <w:t>декабря 2018</w:t>
      </w:r>
      <w:r w:rsidRPr="00AA43D1">
        <w:rPr>
          <w:rFonts w:ascii="Times New Roman" w:hAnsi="Times New Roman" w:cs="Times New Roman"/>
          <w:lang w:eastAsia="ru-RU"/>
        </w:rPr>
        <w:t> </w:t>
      </w:r>
      <w:r w:rsidRPr="00AA43D1">
        <w:rPr>
          <w:rFonts w:ascii="Times New Roman" w:hAnsi="Times New Roman" w:cs="Times New Roman"/>
          <w:lang w:val="ru-RU" w:eastAsia="ru-RU"/>
        </w:rPr>
        <w:t>г. № ПК-1вн), требований к результатам освоения программы основного общего образования, представленных в Федеральном государственном образовательном стандарте (далее</w:t>
      </w:r>
      <w:r w:rsidRPr="00AA43D1">
        <w:rPr>
          <w:rFonts w:ascii="Times New Roman" w:hAnsi="Times New Roman" w:cs="Times New Roman"/>
          <w:lang w:eastAsia="ru-RU"/>
        </w:rPr>
        <w:t> </w:t>
      </w:r>
      <w:r w:rsidRPr="00AA43D1">
        <w:rPr>
          <w:rFonts w:ascii="Times New Roman" w:hAnsi="Times New Roman" w:cs="Times New Roman"/>
          <w:lang w:val="ru-RU" w:eastAsia="ru-RU"/>
        </w:rPr>
        <w:t>— ФГОС) основного общего образования (утверждён приказом Министерства просвещения Российской Федерации от 31</w:t>
      </w:r>
      <w:r w:rsidRPr="00AA43D1">
        <w:rPr>
          <w:rFonts w:ascii="Times New Roman" w:hAnsi="Times New Roman" w:cs="Times New Roman"/>
          <w:lang w:eastAsia="ru-RU"/>
        </w:rPr>
        <w:t> </w:t>
      </w:r>
      <w:r w:rsidRPr="00AA43D1">
        <w:rPr>
          <w:rFonts w:ascii="Times New Roman" w:hAnsi="Times New Roman" w:cs="Times New Roman"/>
          <w:lang w:val="ru-RU" w:eastAsia="ru-RU"/>
        </w:rPr>
        <w:t>мая</w:t>
      </w:r>
      <w:proofErr w:type="gramEnd"/>
      <w:r w:rsidRPr="00AA43D1">
        <w:rPr>
          <w:rFonts w:ascii="Times New Roman" w:hAnsi="Times New Roman" w:cs="Times New Roman"/>
          <w:lang w:val="ru-RU" w:eastAsia="ru-RU"/>
        </w:rPr>
        <w:t xml:space="preserve"> </w:t>
      </w:r>
      <w:proofErr w:type="gramStart"/>
      <w:r w:rsidRPr="00AA43D1">
        <w:rPr>
          <w:rFonts w:ascii="Times New Roman" w:hAnsi="Times New Roman" w:cs="Times New Roman"/>
          <w:lang w:val="ru-RU" w:eastAsia="ru-RU"/>
        </w:rPr>
        <w:t>2021 г. №</w:t>
      </w:r>
      <w:r w:rsidRPr="00AA43D1">
        <w:rPr>
          <w:rFonts w:ascii="Times New Roman" w:hAnsi="Times New Roman" w:cs="Times New Roman"/>
          <w:lang w:eastAsia="ru-RU"/>
        </w:rPr>
        <w:t> </w:t>
      </w:r>
      <w:r w:rsidRPr="00AA43D1">
        <w:rPr>
          <w:rFonts w:ascii="Times New Roman" w:hAnsi="Times New Roman" w:cs="Times New Roman"/>
          <w:lang w:val="ru-RU" w:eastAsia="ru-RU"/>
        </w:rPr>
        <w:t>287)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 Примерной программы воспитания.</w:t>
      </w:r>
      <w:proofErr w:type="gramEnd"/>
    </w:p>
    <w:p w14:paraId="22AFE20E" w14:textId="77777777" w:rsidR="00C50DF8" w:rsidRPr="00AA43D1" w:rsidRDefault="00C50DF8" w:rsidP="001975E2">
      <w:pPr>
        <w:pStyle w:val="a9"/>
        <w:ind w:firstLine="708"/>
        <w:rPr>
          <w:rFonts w:ascii="Times New Roman" w:hAnsi="Times New Roman" w:cs="Times New Roman"/>
          <w:lang w:eastAsia="ru-RU"/>
        </w:rPr>
      </w:pPr>
      <w:proofErr w:type="spellStart"/>
      <w:r w:rsidRPr="00AA43D1">
        <w:rPr>
          <w:rFonts w:ascii="Times New Roman" w:hAnsi="Times New Roman" w:cs="Times New Roman"/>
          <w:lang w:eastAsia="ru-RU"/>
        </w:rPr>
        <w:t>Настоящая</w:t>
      </w:r>
      <w:proofErr w:type="spellEnd"/>
      <w:r w:rsidRPr="00AA43D1">
        <w:rPr>
          <w:rFonts w:ascii="Times New Roman" w:hAnsi="Times New Roman" w:cs="Times New Roman"/>
          <w:lang w:eastAsia="ru-RU"/>
        </w:rPr>
        <w:t xml:space="preserve"> </w:t>
      </w:r>
      <w:proofErr w:type="spellStart"/>
      <w:r w:rsidRPr="00AA43D1">
        <w:rPr>
          <w:rFonts w:ascii="Times New Roman" w:hAnsi="Times New Roman" w:cs="Times New Roman"/>
          <w:lang w:eastAsia="ru-RU"/>
        </w:rPr>
        <w:t>Программа</w:t>
      </w:r>
      <w:proofErr w:type="spellEnd"/>
      <w:r w:rsidRPr="00AA43D1">
        <w:rPr>
          <w:rFonts w:ascii="Times New Roman" w:hAnsi="Times New Roman" w:cs="Times New Roman"/>
          <w:lang w:eastAsia="ru-RU"/>
        </w:rPr>
        <w:t xml:space="preserve"> </w:t>
      </w:r>
      <w:proofErr w:type="spellStart"/>
      <w:r w:rsidRPr="00AA43D1">
        <w:rPr>
          <w:rFonts w:ascii="Times New Roman" w:hAnsi="Times New Roman" w:cs="Times New Roman"/>
          <w:lang w:eastAsia="ru-RU"/>
        </w:rPr>
        <w:t>обеспечивает</w:t>
      </w:r>
      <w:proofErr w:type="spellEnd"/>
      <w:r w:rsidRPr="00AA43D1">
        <w:rPr>
          <w:rFonts w:ascii="Times New Roman" w:hAnsi="Times New Roman" w:cs="Times New Roman"/>
          <w:lang w:eastAsia="ru-RU"/>
        </w:rPr>
        <w:t>:</w:t>
      </w:r>
    </w:p>
    <w:p w14:paraId="6F9066E4" w14:textId="77777777" w:rsidR="001975E2" w:rsidRPr="00AA43D1" w:rsidRDefault="00C50DF8" w:rsidP="001975E2">
      <w:pPr>
        <w:pStyle w:val="a9"/>
        <w:numPr>
          <w:ilvl w:val="0"/>
          <w:numId w:val="13"/>
        </w:numPr>
        <w:rPr>
          <w:rFonts w:ascii="Times New Roman" w:hAnsi="Times New Roman" w:cs="Times New Roman"/>
          <w:lang w:val="ru-RU" w:eastAsia="ru-RU"/>
        </w:rPr>
      </w:pPr>
      <w:r w:rsidRPr="00AA43D1">
        <w:rPr>
          <w:rFonts w:ascii="Times New Roman" w:hAnsi="Times New Roman" w:cs="Times New Roman"/>
          <w:lang w:val="ru-RU" w:eastAsia="ru-RU"/>
        </w:rPr>
        <w:t xml:space="preserve">ясное понимание </w:t>
      </w:r>
      <w:proofErr w:type="gramStart"/>
      <w:r w:rsidRPr="00AA43D1">
        <w:rPr>
          <w:rFonts w:ascii="Times New Roman" w:hAnsi="Times New Roman" w:cs="Times New Roman"/>
          <w:lang w:val="ru-RU" w:eastAsia="ru-RU"/>
        </w:rPr>
        <w:t>обучающимися</w:t>
      </w:r>
      <w:proofErr w:type="gramEnd"/>
      <w:r w:rsidRPr="00AA43D1">
        <w:rPr>
          <w:rFonts w:ascii="Times New Roman" w:hAnsi="Times New Roman" w:cs="Times New Roman"/>
          <w:lang w:val="ru-RU" w:eastAsia="ru-RU"/>
        </w:rPr>
        <w:t xml:space="preserve"> современных проблем безопасности и формирование у подрастающего поколения базового уровня культуры безопасного поведения;</w:t>
      </w:r>
    </w:p>
    <w:p w14:paraId="749D3F85" w14:textId="77777777" w:rsidR="001975E2" w:rsidRPr="00AA43D1" w:rsidRDefault="00C50DF8" w:rsidP="001975E2">
      <w:pPr>
        <w:pStyle w:val="a9"/>
        <w:numPr>
          <w:ilvl w:val="0"/>
          <w:numId w:val="13"/>
        </w:numPr>
        <w:rPr>
          <w:rFonts w:ascii="Times New Roman" w:hAnsi="Times New Roman" w:cs="Times New Roman"/>
          <w:lang w:val="ru-RU" w:eastAsia="ru-RU"/>
        </w:rPr>
      </w:pPr>
      <w:r w:rsidRPr="00AA43D1">
        <w:rPr>
          <w:rFonts w:ascii="Times New Roman" w:hAnsi="Times New Roman" w:cs="Times New Roman"/>
          <w:lang w:val="ru-RU" w:eastAsia="ru-RU"/>
        </w:rPr>
        <w:t xml:space="preserve">прочное усвоение </w:t>
      </w:r>
      <w:proofErr w:type="gramStart"/>
      <w:r w:rsidRPr="00AA43D1">
        <w:rPr>
          <w:rFonts w:ascii="Times New Roman" w:hAnsi="Times New Roman" w:cs="Times New Roman"/>
          <w:lang w:val="ru-RU" w:eastAsia="ru-RU"/>
        </w:rPr>
        <w:t>обучающимися</w:t>
      </w:r>
      <w:proofErr w:type="gramEnd"/>
      <w:r w:rsidRPr="00AA43D1">
        <w:rPr>
          <w:rFonts w:ascii="Times New Roman" w:hAnsi="Times New Roman" w:cs="Times New Roman"/>
          <w:lang w:val="ru-RU" w:eastAsia="ru-RU"/>
        </w:rPr>
        <w:t xml:space="preserve"> основных ключевых понятий, обеспечивающих преемственность изучения основ комплексной безопасности личности на следующем уровне образования;</w:t>
      </w:r>
    </w:p>
    <w:p w14:paraId="48999B51" w14:textId="77777777" w:rsidR="001975E2" w:rsidRPr="00AA43D1" w:rsidRDefault="00C50DF8" w:rsidP="001975E2">
      <w:pPr>
        <w:pStyle w:val="a9"/>
        <w:numPr>
          <w:ilvl w:val="0"/>
          <w:numId w:val="13"/>
        </w:numPr>
        <w:rPr>
          <w:rFonts w:ascii="Times New Roman" w:hAnsi="Times New Roman" w:cs="Times New Roman"/>
          <w:lang w:val="ru-RU" w:eastAsia="ru-RU"/>
        </w:rPr>
      </w:pPr>
      <w:r w:rsidRPr="00AA43D1">
        <w:rPr>
          <w:rFonts w:ascii="Times New Roman" w:hAnsi="Times New Roman" w:cs="Times New Roman"/>
          <w:lang w:val="ru-RU" w:eastAsia="ru-RU"/>
        </w:rPr>
        <w:t>возможность выработки и закрепления у обучающихся умений и навыков, необходимых для последующей жизни;</w:t>
      </w:r>
    </w:p>
    <w:p w14:paraId="09C33FF4" w14:textId="77777777" w:rsidR="001975E2" w:rsidRPr="00AA43D1" w:rsidRDefault="00C50DF8" w:rsidP="001975E2">
      <w:pPr>
        <w:pStyle w:val="a9"/>
        <w:numPr>
          <w:ilvl w:val="0"/>
          <w:numId w:val="13"/>
        </w:numPr>
        <w:rPr>
          <w:rFonts w:ascii="Times New Roman" w:hAnsi="Times New Roman" w:cs="Times New Roman"/>
          <w:lang w:val="ru-RU" w:eastAsia="ru-RU"/>
        </w:rPr>
      </w:pPr>
      <w:r w:rsidRPr="00AA43D1">
        <w:rPr>
          <w:rFonts w:ascii="Times New Roman" w:hAnsi="Times New Roman" w:cs="Times New Roman"/>
          <w:lang w:val="ru-RU" w:eastAsia="ru-RU"/>
        </w:rPr>
        <w:t>выработку практико-ориентированных компетенций, соответствующих потребностям современности;</w:t>
      </w:r>
    </w:p>
    <w:p w14:paraId="6C09D579" w14:textId="03771091" w:rsidR="00C50DF8" w:rsidRPr="00AA43D1" w:rsidRDefault="00C50DF8" w:rsidP="001975E2">
      <w:pPr>
        <w:pStyle w:val="a9"/>
        <w:numPr>
          <w:ilvl w:val="0"/>
          <w:numId w:val="13"/>
        </w:numPr>
        <w:rPr>
          <w:rFonts w:ascii="Times New Roman" w:hAnsi="Times New Roman" w:cs="Times New Roman"/>
          <w:lang w:val="ru-RU" w:eastAsia="ru-RU"/>
        </w:rPr>
      </w:pPr>
      <w:r w:rsidRPr="00AA43D1">
        <w:rPr>
          <w:rFonts w:ascii="Times New Roman" w:hAnsi="Times New Roman" w:cs="Times New Roman"/>
          <w:lang w:val="ru-RU" w:eastAsia="ru-RU"/>
        </w:rPr>
        <w:t xml:space="preserve">реализацию оптимального баланса </w:t>
      </w:r>
      <w:proofErr w:type="spellStart"/>
      <w:r w:rsidRPr="00AA43D1">
        <w:rPr>
          <w:rFonts w:ascii="Times New Roman" w:hAnsi="Times New Roman" w:cs="Times New Roman"/>
          <w:lang w:val="ru-RU" w:eastAsia="ru-RU"/>
        </w:rPr>
        <w:t>межпредметных</w:t>
      </w:r>
      <w:proofErr w:type="spellEnd"/>
      <w:r w:rsidRPr="00AA43D1">
        <w:rPr>
          <w:rFonts w:ascii="Times New Roman" w:hAnsi="Times New Roman" w:cs="Times New Roman"/>
          <w:lang w:val="ru-RU" w:eastAsia="ru-RU"/>
        </w:rPr>
        <w:t xml:space="preserve"> связей и их </w:t>
      </w:r>
      <w:proofErr w:type="gramStart"/>
      <w:r w:rsidRPr="00AA43D1">
        <w:rPr>
          <w:rFonts w:ascii="Times New Roman" w:hAnsi="Times New Roman" w:cs="Times New Roman"/>
          <w:lang w:val="ru-RU" w:eastAsia="ru-RU"/>
        </w:rPr>
        <w:t>разумное</w:t>
      </w:r>
      <w:proofErr w:type="gramEnd"/>
      <w:r w:rsidRPr="00AA43D1">
        <w:rPr>
          <w:rFonts w:ascii="Times New Roman" w:hAnsi="Times New Roman" w:cs="Times New Roman"/>
          <w:lang w:val="ru-RU" w:eastAsia="ru-RU"/>
        </w:rPr>
        <w:t xml:space="preserve"> </w:t>
      </w:r>
      <w:proofErr w:type="spellStart"/>
      <w:r w:rsidRPr="00AA43D1">
        <w:rPr>
          <w:rFonts w:ascii="Times New Roman" w:hAnsi="Times New Roman" w:cs="Times New Roman"/>
          <w:lang w:val="ru-RU" w:eastAsia="ru-RU"/>
        </w:rPr>
        <w:t>взаимодополнение</w:t>
      </w:r>
      <w:proofErr w:type="spellEnd"/>
      <w:r w:rsidRPr="00AA43D1">
        <w:rPr>
          <w:rFonts w:ascii="Times New Roman" w:hAnsi="Times New Roman" w:cs="Times New Roman"/>
          <w:lang w:val="ru-RU" w:eastAsia="ru-RU"/>
        </w:rPr>
        <w:t>, способствующее формированию практических умений и навыков.</w:t>
      </w:r>
    </w:p>
    <w:p w14:paraId="504F6CE8" w14:textId="77777777" w:rsidR="00C50DF8" w:rsidRPr="00AA43D1" w:rsidRDefault="00C50DF8" w:rsidP="001975E2">
      <w:pPr>
        <w:pStyle w:val="a9"/>
        <w:ind w:firstLine="360"/>
        <w:rPr>
          <w:rFonts w:ascii="Times New Roman" w:hAnsi="Times New Roman" w:cs="Times New Roman"/>
          <w:lang w:val="ru-RU" w:eastAsia="ru-RU"/>
        </w:rPr>
      </w:pPr>
      <w:r w:rsidRPr="00AA43D1">
        <w:rPr>
          <w:rFonts w:ascii="Times New Roman" w:hAnsi="Times New Roman" w:cs="Times New Roman"/>
          <w:lang w:val="ru-RU" w:eastAsia="ru-RU"/>
        </w:rPr>
        <w:t>В Программе содержание учебного предмета О</w:t>
      </w:r>
      <w:proofErr w:type="gramStart"/>
      <w:r w:rsidRPr="00AA43D1">
        <w:rPr>
          <w:rFonts w:ascii="Times New Roman" w:hAnsi="Times New Roman" w:cs="Times New Roman"/>
          <w:lang w:val="ru-RU" w:eastAsia="ru-RU"/>
        </w:rPr>
        <w:t>БЖ стр</w:t>
      </w:r>
      <w:proofErr w:type="gramEnd"/>
      <w:r w:rsidRPr="00AA43D1">
        <w:rPr>
          <w:rFonts w:ascii="Times New Roman" w:hAnsi="Times New Roman" w:cs="Times New Roman"/>
          <w:lang w:val="ru-RU" w:eastAsia="ru-RU"/>
        </w:rPr>
        <w:t>уктурно представлено девятью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14:paraId="1DB611E0" w14:textId="6CD86F3A" w:rsidR="001975E2" w:rsidRPr="00AA43D1" w:rsidRDefault="00C50DF8" w:rsidP="001975E2">
      <w:pPr>
        <w:pStyle w:val="a9"/>
        <w:rPr>
          <w:rFonts w:ascii="Times New Roman" w:hAnsi="Times New Roman" w:cs="Times New Roman"/>
          <w:lang w:val="ru-RU" w:eastAsia="ru-RU"/>
        </w:rPr>
      </w:pPr>
      <w:r w:rsidRPr="00AA43D1">
        <w:rPr>
          <w:rFonts w:ascii="Times New Roman" w:hAnsi="Times New Roman" w:cs="Times New Roman"/>
          <w:lang w:val="ru-RU" w:eastAsia="ru-RU"/>
        </w:rPr>
        <w:t xml:space="preserve">модуль № 1 «Культура безопасности жизнедеятельности в современном обществе»;                </w:t>
      </w:r>
    </w:p>
    <w:p w14:paraId="1211D421" w14:textId="6F1568F5" w:rsidR="00C50DF8" w:rsidRPr="00AA43D1" w:rsidRDefault="00C50DF8" w:rsidP="001975E2">
      <w:pPr>
        <w:pStyle w:val="a9"/>
        <w:rPr>
          <w:rFonts w:ascii="Times New Roman" w:hAnsi="Times New Roman" w:cs="Times New Roman"/>
          <w:lang w:val="ru-RU" w:eastAsia="ru-RU"/>
        </w:rPr>
      </w:pPr>
      <w:r w:rsidRPr="00AA43D1">
        <w:rPr>
          <w:rFonts w:ascii="Times New Roman" w:hAnsi="Times New Roman" w:cs="Times New Roman"/>
          <w:lang w:val="ru-RU" w:eastAsia="ru-RU"/>
        </w:rPr>
        <w:t>модуль № 2 «Безопасность в быту</w:t>
      </w:r>
      <w:r w:rsidR="001975E2" w:rsidRPr="00AA43D1">
        <w:rPr>
          <w:rFonts w:ascii="Times New Roman" w:hAnsi="Times New Roman" w:cs="Times New Roman"/>
          <w:lang w:val="ru-RU" w:eastAsia="ru-RU"/>
        </w:rPr>
        <w:t>»</w:t>
      </w:r>
      <w:r w:rsidRPr="00AA43D1">
        <w:rPr>
          <w:rFonts w:ascii="Times New Roman" w:hAnsi="Times New Roman" w:cs="Times New Roman"/>
          <w:lang w:val="ru-RU" w:eastAsia="ru-RU"/>
        </w:rPr>
        <w:t>;                                                                                                                        модуль № 3 «Безопасность на транспорте»;</w:t>
      </w:r>
    </w:p>
    <w:p w14:paraId="5103B347" w14:textId="77777777" w:rsidR="00C50DF8" w:rsidRPr="00AA43D1" w:rsidRDefault="00C50DF8" w:rsidP="001975E2">
      <w:pPr>
        <w:pStyle w:val="a9"/>
        <w:rPr>
          <w:rFonts w:ascii="Times New Roman" w:hAnsi="Times New Roman" w:cs="Times New Roman"/>
          <w:lang w:val="ru-RU" w:eastAsia="ru-RU"/>
        </w:rPr>
      </w:pPr>
      <w:r w:rsidRPr="00AA43D1">
        <w:rPr>
          <w:rFonts w:ascii="Times New Roman" w:hAnsi="Times New Roman" w:cs="Times New Roman"/>
          <w:lang w:val="ru-RU" w:eastAsia="ru-RU"/>
        </w:rPr>
        <w:t>модуль № 4 «Безопасность в общественных местах»;</w:t>
      </w:r>
    </w:p>
    <w:p w14:paraId="16019AF7" w14:textId="77777777" w:rsidR="00C50DF8" w:rsidRPr="00AA43D1" w:rsidRDefault="00C50DF8" w:rsidP="001975E2">
      <w:pPr>
        <w:pStyle w:val="a9"/>
        <w:rPr>
          <w:rFonts w:ascii="Times New Roman" w:hAnsi="Times New Roman" w:cs="Times New Roman"/>
          <w:lang w:val="ru-RU" w:eastAsia="ru-RU"/>
        </w:rPr>
      </w:pPr>
      <w:r w:rsidRPr="00AA43D1">
        <w:rPr>
          <w:rFonts w:ascii="Times New Roman" w:hAnsi="Times New Roman" w:cs="Times New Roman"/>
          <w:lang w:val="ru-RU" w:eastAsia="ru-RU"/>
        </w:rPr>
        <w:t>модуль № 5 «Безопасность в природной среде»;</w:t>
      </w:r>
    </w:p>
    <w:p w14:paraId="56A2A5FC" w14:textId="3A83D880" w:rsidR="00C50DF8" w:rsidRPr="00AA43D1" w:rsidRDefault="00C50DF8" w:rsidP="001975E2">
      <w:pPr>
        <w:pStyle w:val="a9"/>
        <w:rPr>
          <w:rFonts w:ascii="Times New Roman" w:hAnsi="Times New Roman" w:cs="Times New Roman"/>
          <w:lang w:val="ru-RU" w:eastAsia="ru-RU"/>
        </w:rPr>
      </w:pPr>
      <w:r w:rsidRPr="00AA43D1">
        <w:rPr>
          <w:rFonts w:ascii="Times New Roman" w:hAnsi="Times New Roman" w:cs="Times New Roman"/>
          <w:lang w:val="ru-RU" w:eastAsia="ru-RU"/>
        </w:rPr>
        <w:t>модуль № 6 «Здоровье и как его сохранить. Основы медицинских знаний»;</w:t>
      </w:r>
    </w:p>
    <w:p w14:paraId="38C68D7D" w14:textId="77777777" w:rsidR="00C50DF8" w:rsidRPr="00AA43D1" w:rsidRDefault="00C50DF8" w:rsidP="001975E2">
      <w:pPr>
        <w:pStyle w:val="a9"/>
        <w:ind w:firstLine="708"/>
        <w:rPr>
          <w:rFonts w:ascii="Times New Roman" w:hAnsi="Times New Roman" w:cs="Times New Roman"/>
          <w:lang w:val="ru-RU" w:eastAsia="ru-RU"/>
        </w:rPr>
      </w:pPr>
      <w:r w:rsidRPr="00AA43D1">
        <w:rPr>
          <w:rFonts w:ascii="Times New Roman" w:hAnsi="Times New Roman" w:cs="Times New Roman"/>
          <w:lang w:val="ru-RU" w:eastAsia="ru-RU"/>
        </w:rPr>
        <w:t>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 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объекты и учреждения культуры и пр.</w:t>
      </w:r>
    </w:p>
    <w:p w14:paraId="342EBF31" w14:textId="77777777" w:rsidR="00C50DF8" w:rsidRPr="00AA43D1" w:rsidRDefault="00C50DF8" w:rsidP="001975E2">
      <w:pPr>
        <w:pStyle w:val="a9"/>
        <w:rPr>
          <w:rFonts w:ascii="Times New Roman" w:hAnsi="Times New Roman" w:cs="Times New Roman"/>
          <w:lang w:val="ru-RU" w:eastAsia="ru-RU"/>
        </w:rPr>
      </w:pPr>
      <w:r w:rsidRPr="00AA43D1">
        <w:rPr>
          <w:rFonts w:ascii="Times New Roman" w:hAnsi="Times New Roman" w:cs="Times New Roman"/>
          <w:b/>
          <w:bCs/>
          <w:lang w:val="ru-RU" w:eastAsia="ru-RU"/>
        </w:rPr>
        <w:t>ОБЩАЯ ХАРАКТЕРИСТИКА УЧЕБНОГО ПРЕДМЕТА «ОСНОВЫ БЕЗОПАСНОСТИ ЖИЗНЕДЕЯТЕЛЬНОСТИ»</w:t>
      </w:r>
    </w:p>
    <w:p w14:paraId="006978EC" w14:textId="77777777" w:rsidR="00C50DF8" w:rsidRPr="00AA43D1" w:rsidRDefault="00C50DF8" w:rsidP="001975E2">
      <w:pPr>
        <w:pStyle w:val="a9"/>
        <w:ind w:firstLine="227"/>
        <w:rPr>
          <w:lang w:val="ru-RU" w:eastAsia="ru-RU"/>
        </w:rPr>
      </w:pPr>
      <w:proofErr w:type="gramStart"/>
      <w:r w:rsidRPr="00AA43D1">
        <w:rPr>
          <w:rFonts w:ascii="Times New Roman" w:hAnsi="Times New Roman" w:cs="Times New Roman"/>
          <w:lang w:val="ru-RU" w:eastAsia="ru-RU"/>
        </w:rPr>
        <w:t xml:space="preserve">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w:t>
      </w:r>
      <w:r w:rsidRPr="00AA43D1">
        <w:rPr>
          <w:rFonts w:ascii="Times New Roman" w:hAnsi="Times New Roman" w:cs="Times New Roman"/>
          <w:lang w:eastAsia="ru-RU"/>
        </w:rPr>
        <w:t>XX</w:t>
      </w:r>
      <w:r w:rsidRPr="00AA43D1">
        <w:rPr>
          <w:rFonts w:ascii="Times New Roman" w:hAnsi="Times New Roman" w:cs="Times New Roman"/>
          <w:lang w:val="ru-RU" w:eastAsia="ru-RU"/>
        </w:rPr>
        <w:t xml:space="preserve"> столетия: катастрофа теплохода «Александр Суворов» в результате столкновения с пролётом Ульяновского моста через Волгу (5 июня 1983 г.), взрыв четвёртого ядерного реактора на Чернобыльской АЭС (26 апреля 1986 г.), химическая авария с выбросом аммиака на производственном объединении «Азот» в</w:t>
      </w:r>
      <w:proofErr w:type="gramEnd"/>
      <w:r w:rsidRPr="00AA43D1">
        <w:rPr>
          <w:rFonts w:ascii="Times New Roman" w:hAnsi="Times New Roman" w:cs="Times New Roman"/>
          <w:lang w:val="ru-RU" w:eastAsia="ru-RU"/>
        </w:rPr>
        <w:t xml:space="preserve"> г. Ионаве (20 марта 1989 г.), взрыв двух пассажирских поездов под Уфой в результате протечки трубопровода и выброса сжиженной газово-бензиновой смеси (3 июня 1989 г.). Государство столкнулось с серьёзными вызовами, в ответ на которые требовался быстрый и адекватный ответ. Пришло понимание необходимости скорейшего внедрения в сознание граждан культуры безопасности жизнедеятельности, формирования у подрастающего поколения модели индивидуального безопасного поведения, стремления осознанно соблюдать нормы и правила безопасности в повседневной жизни. В связи с этим введение в нашей стране обучения основам безопасности жизнедеятельности явилось важным и принципиальным </w:t>
      </w:r>
      <w:proofErr w:type="gramStart"/>
      <w:r w:rsidRPr="00AA43D1">
        <w:rPr>
          <w:rFonts w:ascii="Times New Roman" w:hAnsi="Times New Roman" w:cs="Times New Roman"/>
          <w:lang w:val="ru-RU" w:eastAsia="ru-RU"/>
        </w:rPr>
        <w:t>достижением</w:t>
      </w:r>
      <w:proofErr w:type="gramEnd"/>
      <w:r w:rsidRPr="00AA43D1">
        <w:rPr>
          <w:rFonts w:ascii="Times New Roman" w:hAnsi="Times New Roman" w:cs="Times New Roman"/>
          <w:lang w:val="ru-RU" w:eastAsia="ru-RU"/>
        </w:rPr>
        <w:t xml:space="preserve"> как для отечественного, так и для мирового образовательного сообщества</w:t>
      </w:r>
      <w:r w:rsidRPr="00AA43D1">
        <w:rPr>
          <w:lang w:val="ru-RU" w:eastAsia="ru-RU"/>
        </w:rPr>
        <w:t>.</w:t>
      </w:r>
    </w:p>
    <w:p w14:paraId="69509919" w14:textId="77777777" w:rsidR="00C50DF8" w:rsidRPr="00AA43D1" w:rsidRDefault="00C50DF8" w:rsidP="001975E2">
      <w:pPr>
        <w:shd w:val="clear" w:color="auto" w:fill="FFFFFF"/>
        <w:spacing w:after="0" w:line="240" w:lineRule="auto"/>
        <w:ind w:firstLine="227"/>
        <w:jc w:val="both"/>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w:t>
      </w:r>
    </w:p>
    <w:p w14:paraId="540E4A18" w14:textId="77777777" w:rsidR="00C50DF8" w:rsidRPr="00AA43D1" w:rsidRDefault="00C50DF8" w:rsidP="001975E2">
      <w:pPr>
        <w:shd w:val="clear" w:color="auto" w:fill="FFFFFF"/>
        <w:spacing w:after="0" w:line="240" w:lineRule="auto"/>
        <w:ind w:firstLine="227"/>
        <w:jc w:val="both"/>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 xml:space="preserve">В данных обстоятельствах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w:t>
      </w:r>
      <w:r w:rsidRPr="00AA43D1">
        <w:rPr>
          <w:rFonts w:ascii="Times New Roman" w:eastAsia="Times New Roman" w:hAnsi="Times New Roman" w:cs="Times New Roman"/>
          <w:lang w:eastAsia="ru-RU"/>
        </w:rPr>
        <w:lastRenderedPageBreak/>
        <w:t xml:space="preserve">повседневной жизни. Актуальность совершенствования учебно-методического обеспечения учебного процесса по предмету ОБЖ определяется системообразующими документами в области безопасности: </w:t>
      </w:r>
      <w:proofErr w:type="gramStart"/>
      <w:r w:rsidRPr="00AA43D1">
        <w:rPr>
          <w:rFonts w:ascii="Times New Roman" w:eastAsia="Times New Roman" w:hAnsi="Times New Roman" w:cs="Times New Roman"/>
          <w:lang w:eastAsia="ru-RU"/>
        </w:rPr>
        <w:t>Стратегия национальной безопасности Российской Федерации (Указ Президента Российской Федерации от 02.07.2021 № 400), Доктрина информационной безопасности Российской Федерации (Указ Президента Российской Федерации от 5 декабря 2016 г. № 646), Национальные цели развития Российской Федерации на период до 2030 года (Указ Президента Российской Федерации от 21 июля 2020 г. № 474), Государственная программа Российской Федерации «Развитие образования» (Постановление Правительства РФ от 26.12.2017 г. № 1642).</w:t>
      </w:r>
      <w:proofErr w:type="gramEnd"/>
    </w:p>
    <w:p w14:paraId="433D662B" w14:textId="77777777" w:rsidR="00C50DF8" w:rsidRPr="00AA43D1" w:rsidRDefault="00C50DF8" w:rsidP="001975E2">
      <w:pPr>
        <w:shd w:val="clear" w:color="auto" w:fill="FFFFFF"/>
        <w:spacing w:after="0" w:line="240" w:lineRule="auto"/>
        <w:ind w:firstLine="227"/>
        <w:jc w:val="both"/>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 xml:space="preserve">Современный учебный предмет ОБЖ является системообразующим,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w:t>
      </w:r>
      <w:proofErr w:type="gramStart"/>
      <w:r w:rsidRPr="00AA43D1">
        <w:rPr>
          <w:rFonts w:ascii="Times New Roman" w:eastAsia="Times New Roman" w:hAnsi="Times New Roman" w:cs="Times New Roman"/>
          <w:lang w:eastAsia="ru-RU"/>
        </w:rPr>
        <w:t>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адекватной модели индивидуального безопасного поведения в повседневной жизни, сформировать у них базовый уровень культуры безопасности жизнедеятельности.</w:t>
      </w:r>
      <w:proofErr w:type="gramEnd"/>
    </w:p>
    <w:p w14:paraId="2585453B" w14:textId="77777777" w:rsidR="00C50DF8" w:rsidRPr="00AA43D1" w:rsidRDefault="00C50DF8" w:rsidP="001975E2">
      <w:pPr>
        <w:shd w:val="clear" w:color="auto" w:fill="FFFFFF"/>
        <w:spacing w:after="0" w:line="240" w:lineRule="auto"/>
        <w:ind w:firstLine="227"/>
        <w:jc w:val="both"/>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 xml:space="preserve">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основного общего образования. Изучение ОБЖ направлено на обеспечение формирования базового уровня культуры безопасности жизнедеятельности, что способствует выработке у обучающихся умений распознавать угрозы, избегать опасности, </w:t>
      </w:r>
      <w:proofErr w:type="spellStart"/>
      <w:r w:rsidRPr="00AA43D1">
        <w:rPr>
          <w:rFonts w:ascii="Times New Roman" w:eastAsia="Times New Roman" w:hAnsi="Times New Roman" w:cs="Times New Roman"/>
          <w:lang w:eastAsia="ru-RU"/>
        </w:rPr>
        <w:t>нейтрализовывать</w:t>
      </w:r>
      <w:proofErr w:type="spellEnd"/>
      <w:r w:rsidRPr="00AA43D1">
        <w:rPr>
          <w:rFonts w:ascii="Times New Roman" w:eastAsia="Times New Roman" w:hAnsi="Times New Roman" w:cs="Times New Roman"/>
          <w:lang w:eastAsia="ru-RU"/>
        </w:rPr>
        <w:t xml:space="preserve">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14:paraId="04BDB876"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lang w:eastAsia="ru-RU"/>
        </w:rPr>
      </w:pPr>
      <w:r w:rsidRPr="00AA43D1">
        <w:rPr>
          <w:rFonts w:ascii="Times New Roman" w:eastAsia="Times New Roman" w:hAnsi="Times New Roman" w:cs="Times New Roman"/>
          <w:b/>
          <w:bCs/>
          <w:lang w:eastAsia="ru-RU"/>
        </w:rPr>
        <w:t>ЦЕЛЬ ИЗУЧЕНИЯ УЧЕБНОГО ПРЕДМЕТА «ОСНОВЫ БЕЗОПАСНОСТИ ЖИЗНЕДЕЯТЕЛЬНОСТИ»</w:t>
      </w:r>
    </w:p>
    <w:p w14:paraId="7D5A3A0A"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 xml:space="preserve">Целью изучения учебного предмета ОБЖ на уровне основного общего образования является формирование у </w:t>
      </w:r>
      <w:proofErr w:type="gramStart"/>
      <w:r w:rsidRPr="00AA43D1">
        <w:rPr>
          <w:rFonts w:ascii="Times New Roman" w:eastAsia="Times New Roman" w:hAnsi="Times New Roman" w:cs="Times New Roman"/>
          <w:lang w:eastAsia="ru-RU"/>
        </w:rPr>
        <w:t>обучающихся</w:t>
      </w:r>
      <w:proofErr w:type="gramEnd"/>
      <w:r w:rsidRPr="00AA43D1">
        <w:rPr>
          <w:rFonts w:ascii="Times New Roman" w:eastAsia="Times New Roman" w:hAnsi="Times New Roman" w:cs="Times New Roman"/>
          <w:lang w:eastAsia="ru-RU"/>
        </w:rPr>
        <w:t xml:space="preserve">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14:paraId="09719429" w14:textId="77777777" w:rsidR="00C50DF8" w:rsidRPr="00AA43D1" w:rsidRDefault="00C50DF8" w:rsidP="0018498C">
      <w:pPr>
        <w:numPr>
          <w:ilvl w:val="0"/>
          <w:numId w:val="10"/>
        </w:numPr>
        <w:shd w:val="clear" w:color="auto" w:fill="FFFFFF"/>
        <w:spacing w:before="100" w:beforeAutospacing="1" w:after="100" w:afterAutospacing="1" w:line="240" w:lineRule="auto"/>
        <w:ind w:left="227"/>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 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14:paraId="654DAC8E" w14:textId="77777777" w:rsidR="00C50DF8" w:rsidRPr="00AA43D1" w:rsidRDefault="00C50DF8" w:rsidP="0018498C">
      <w:pPr>
        <w:numPr>
          <w:ilvl w:val="0"/>
          <w:numId w:val="11"/>
        </w:numPr>
        <w:shd w:val="clear" w:color="auto" w:fill="FFFFFF"/>
        <w:spacing w:before="100" w:beforeAutospacing="1" w:after="100" w:afterAutospacing="1" w:line="240" w:lineRule="auto"/>
        <w:ind w:left="227"/>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 </w:t>
      </w:r>
      <w:proofErr w:type="spellStart"/>
      <w:r w:rsidRPr="00AA43D1">
        <w:rPr>
          <w:rFonts w:ascii="Times New Roman" w:eastAsia="Times New Roman" w:hAnsi="Times New Roman" w:cs="Times New Roman"/>
          <w:lang w:eastAsia="ru-RU"/>
        </w:rPr>
        <w:t>сформированность</w:t>
      </w:r>
      <w:proofErr w:type="spellEnd"/>
      <w:r w:rsidRPr="00AA43D1">
        <w:rPr>
          <w:rFonts w:ascii="Times New Roman" w:eastAsia="Times New Roman" w:hAnsi="Times New Roman" w:cs="Times New Roman"/>
          <w:lang w:eastAsia="ru-RU"/>
        </w:rP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14:paraId="6FE19E3F" w14:textId="77777777" w:rsidR="00C50DF8" w:rsidRPr="00AA43D1" w:rsidRDefault="00C50DF8" w:rsidP="0018498C">
      <w:pPr>
        <w:numPr>
          <w:ilvl w:val="0"/>
          <w:numId w:val="12"/>
        </w:numPr>
        <w:shd w:val="clear" w:color="auto" w:fill="FFFFFF"/>
        <w:spacing w:before="100" w:beforeAutospacing="1" w:after="100" w:afterAutospacing="1" w:line="240" w:lineRule="auto"/>
        <w:ind w:left="227"/>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 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14:paraId="3D80CED9" w14:textId="77777777" w:rsidR="006607A5" w:rsidRPr="00AA43D1" w:rsidRDefault="006607A5" w:rsidP="0018498C">
      <w:pPr>
        <w:shd w:val="clear" w:color="auto" w:fill="FFFFFF"/>
        <w:spacing w:after="0" w:line="240" w:lineRule="auto"/>
        <w:ind w:firstLine="227"/>
        <w:rPr>
          <w:rFonts w:ascii="Times New Roman" w:eastAsia="Times New Roman" w:hAnsi="Times New Roman" w:cs="Times New Roman"/>
          <w:b/>
          <w:bCs/>
          <w:lang w:eastAsia="ru-RU"/>
        </w:rPr>
      </w:pPr>
    </w:p>
    <w:p w14:paraId="118C2D55" w14:textId="77777777" w:rsidR="006607A5" w:rsidRPr="00AA43D1" w:rsidRDefault="006607A5" w:rsidP="0018498C">
      <w:pPr>
        <w:shd w:val="clear" w:color="auto" w:fill="FFFFFF"/>
        <w:spacing w:after="0" w:line="240" w:lineRule="auto"/>
        <w:ind w:firstLine="227"/>
        <w:rPr>
          <w:rFonts w:ascii="Times New Roman" w:eastAsia="Times New Roman" w:hAnsi="Times New Roman" w:cs="Times New Roman"/>
          <w:b/>
          <w:bCs/>
          <w:lang w:eastAsia="ru-RU"/>
        </w:rPr>
      </w:pPr>
    </w:p>
    <w:p w14:paraId="49B3C8D4"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lang w:eastAsia="ru-RU"/>
        </w:rPr>
      </w:pPr>
      <w:r w:rsidRPr="00AA43D1">
        <w:rPr>
          <w:rFonts w:ascii="Times New Roman" w:eastAsia="Times New Roman" w:hAnsi="Times New Roman" w:cs="Times New Roman"/>
          <w:b/>
          <w:bCs/>
          <w:lang w:eastAsia="ru-RU"/>
        </w:rPr>
        <w:t>МЕСТО ПРЕДМЕТА В УЧЕБНОМ ПЛАНЕ</w:t>
      </w:r>
    </w:p>
    <w:p w14:paraId="112C5AA4" w14:textId="77777777" w:rsidR="00C50DF8" w:rsidRPr="00AA43D1" w:rsidRDefault="00C50DF8" w:rsidP="0018498C">
      <w:pPr>
        <w:shd w:val="clear" w:color="auto" w:fill="FFFFFF"/>
        <w:spacing w:line="240" w:lineRule="auto"/>
        <w:ind w:firstLine="227"/>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На изучение учебного предмета ОБЖ в 5 классе предусматривается по 1 часу в неделю, всего на изучение предмета ОБЖ в 5 классе отводится 34 часа.</w:t>
      </w:r>
    </w:p>
    <w:p w14:paraId="6D9DEF16" w14:textId="77777777" w:rsidR="00C50DF8" w:rsidRPr="00AA43D1" w:rsidRDefault="00C50DF8" w:rsidP="0018498C">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lang w:eastAsia="ru-RU"/>
        </w:rPr>
      </w:pPr>
      <w:r w:rsidRPr="00AA43D1">
        <w:rPr>
          <w:rFonts w:ascii="LiberationSerif" w:eastAsia="Times New Roman" w:hAnsi="LiberationSerif" w:cs="Times New Roman"/>
          <w:b/>
          <w:bCs/>
          <w:caps/>
          <w:kern w:val="36"/>
          <w:lang w:eastAsia="ru-RU"/>
        </w:rPr>
        <w:t>СОДЕРЖАНИЕ УЧЕБНОГО ПРЕДМЕТА </w:t>
      </w:r>
    </w:p>
    <w:p w14:paraId="5EEA10F5"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lang w:eastAsia="ru-RU"/>
        </w:rPr>
      </w:pPr>
      <w:r w:rsidRPr="00AA43D1">
        <w:rPr>
          <w:rFonts w:ascii="Times New Roman" w:eastAsia="Times New Roman" w:hAnsi="Times New Roman" w:cs="Times New Roman"/>
          <w:b/>
          <w:bCs/>
          <w:lang w:eastAsia="ru-RU"/>
        </w:rPr>
        <w:t>Модуль № 1 «Культура безопасности жизнедеятельности в современном обществе»:</w:t>
      </w:r>
    </w:p>
    <w:p w14:paraId="54996B7B"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цель и задачи учебного предмета ОБЖ, его ключевые понятия и значение для человека;</w:t>
      </w:r>
    </w:p>
    <w:p w14:paraId="1CBD3DC7"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смысл понятий «опасность», «безопасность», «риск», «культура безопасности жизнедеятельности»;</w:t>
      </w:r>
    </w:p>
    <w:p w14:paraId="22F7CAF2"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источники и факторы опасности, их классификация;</w:t>
      </w:r>
    </w:p>
    <w:p w14:paraId="17315C9D"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общие принципы безопасного поведения;</w:t>
      </w:r>
    </w:p>
    <w:p w14:paraId="5BBABD70"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виды чрезвычайных ситуаций, сходство и различия опасной, экстремальной и чрезвычайной ситуаций;</w:t>
      </w:r>
    </w:p>
    <w:p w14:paraId="260259B1"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уровни взаимодействия человека и окружающей среды;</w:t>
      </w:r>
    </w:p>
    <w:p w14:paraId="43379346"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механизм перерастания повседневной ситуации в чрезвычайную ситуацию, правила поведения в опасных и чрезвычайных ситуациях.</w:t>
      </w:r>
    </w:p>
    <w:p w14:paraId="4619B235"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lang w:eastAsia="ru-RU"/>
        </w:rPr>
      </w:pPr>
      <w:r w:rsidRPr="00AA43D1">
        <w:rPr>
          <w:rFonts w:ascii="Times New Roman" w:eastAsia="Times New Roman" w:hAnsi="Times New Roman" w:cs="Times New Roman"/>
          <w:b/>
          <w:bCs/>
          <w:lang w:eastAsia="ru-RU"/>
        </w:rPr>
        <w:lastRenderedPageBreak/>
        <w:t>Модуль № 2 «Безопасность в быту»:</w:t>
      </w:r>
    </w:p>
    <w:p w14:paraId="62D6638F"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основные источники опасности в быту и их классификация;</w:t>
      </w:r>
    </w:p>
    <w:p w14:paraId="55B649A7"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защита прав потребителя, сроки годности и состав продуктов питания;</w:t>
      </w:r>
    </w:p>
    <w:p w14:paraId="4D346A4D"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бытовые отравления и причины их возникновения, классификация ядовитых веществ и их опасности;</w:t>
      </w:r>
    </w:p>
    <w:p w14:paraId="6EDEF59E"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признаки отравления, приёмы и правила оказания первой помощи;</w:t>
      </w:r>
    </w:p>
    <w:p w14:paraId="7A81B2F1"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правила комплектования и хранения домашней аптечки;</w:t>
      </w:r>
    </w:p>
    <w:p w14:paraId="5CBAD431"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бытовые травмы и правила их предупреждения, приёмы и правила оказания первой помощи;</w:t>
      </w:r>
    </w:p>
    <w:p w14:paraId="066B3365"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правила обращения с газовыми и электрическими приборами, приёмы и правила оказания первой помощи;</w:t>
      </w:r>
    </w:p>
    <w:p w14:paraId="599F6A21"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правила поведения в подъезде и лифте, а также при входе и выходе из них;</w:t>
      </w:r>
    </w:p>
    <w:p w14:paraId="53B755EB"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пожар и факторы его развития;</w:t>
      </w:r>
    </w:p>
    <w:p w14:paraId="3B6801B9"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условия и причины возникновения пожаров, их возможные последствия, приёмы и правила оказания первой помощи;</w:t>
      </w:r>
    </w:p>
    <w:p w14:paraId="2016D885"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первичные средства пожаротушения;</w:t>
      </w:r>
    </w:p>
    <w:p w14:paraId="277D36A4"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правила вызова экстренных служб и порядок взаимодействия с ними, ответственность за ложные сообщения;</w:t>
      </w:r>
    </w:p>
    <w:p w14:paraId="09A600A2"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права, обязанности и ответственность граждан в области пожарной безопасности;</w:t>
      </w:r>
    </w:p>
    <w:p w14:paraId="4072EC2B"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ситуации криминального характера, правила поведения с малознакомыми людьми;</w:t>
      </w:r>
    </w:p>
    <w:p w14:paraId="13DAF2A2"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меры по предотвращению проникновения злоумышленников в дом, правила поведения при попытке проникновения в дом посторонних;</w:t>
      </w:r>
    </w:p>
    <w:p w14:paraId="519AEF7E"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классификация аварийных ситуаций в коммунальных системах жизнеобеспечения;</w:t>
      </w:r>
    </w:p>
    <w:p w14:paraId="3FE288EB"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правила подготовки к возможным авариям на коммунальных системах, порядок действий при авариях на коммунальных системах.</w:t>
      </w:r>
    </w:p>
    <w:p w14:paraId="70AB7888"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lang w:eastAsia="ru-RU"/>
        </w:rPr>
      </w:pPr>
      <w:r w:rsidRPr="00AA43D1">
        <w:rPr>
          <w:rFonts w:ascii="Times New Roman" w:eastAsia="Times New Roman" w:hAnsi="Times New Roman" w:cs="Times New Roman"/>
          <w:b/>
          <w:bCs/>
          <w:lang w:eastAsia="ru-RU"/>
        </w:rPr>
        <w:t>Модуль № 3 «Безопасность на транспорте»:</w:t>
      </w:r>
    </w:p>
    <w:p w14:paraId="7D3BFF73"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правила дорожного движения и их значение, условия обеспечения безопасности участников дорожного движения;</w:t>
      </w:r>
    </w:p>
    <w:p w14:paraId="01C3DD56"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правила дорожного движения и дорожные знаки для пешеходов;</w:t>
      </w:r>
    </w:p>
    <w:p w14:paraId="520ED7C6"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«дорожные ловушки» и правила их предупреждения;</w:t>
      </w:r>
    </w:p>
    <w:p w14:paraId="1E78B53B"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proofErr w:type="spellStart"/>
      <w:r w:rsidRPr="00AA43D1">
        <w:rPr>
          <w:rFonts w:ascii="Times New Roman" w:eastAsia="Times New Roman" w:hAnsi="Times New Roman" w:cs="Times New Roman"/>
          <w:lang w:eastAsia="ru-RU"/>
        </w:rPr>
        <w:t>световозвращающие</w:t>
      </w:r>
      <w:proofErr w:type="spellEnd"/>
      <w:r w:rsidRPr="00AA43D1">
        <w:rPr>
          <w:rFonts w:ascii="Times New Roman" w:eastAsia="Times New Roman" w:hAnsi="Times New Roman" w:cs="Times New Roman"/>
          <w:lang w:eastAsia="ru-RU"/>
        </w:rPr>
        <w:t xml:space="preserve"> элементы и правила их применения;</w:t>
      </w:r>
    </w:p>
    <w:p w14:paraId="17CD4AF0"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правила дорожного движения для пассажиров;</w:t>
      </w:r>
    </w:p>
    <w:p w14:paraId="39C09D00"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обязанности пассажиров маршрутных транспортных средств, ремень безопасности и правила его применения;</w:t>
      </w:r>
    </w:p>
    <w:p w14:paraId="2D53CB3D"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порядок действий пассажиров при различных происшествиях в маршрутных транспортных средствах, в том числе вызванных террористическим актом;</w:t>
      </w:r>
    </w:p>
    <w:p w14:paraId="02A8AC85"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правила поведения пассажира мотоцикла;</w:t>
      </w:r>
    </w:p>
    <w:p w14:paraId="1BEF1720"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правила дорожного движения для водителя велосипеда и иных индивидуальных средств передвижения (</w:t>
      </w:r>
      <w:proofErr w:type="spellStart"/>
      <w:r w:rsidRPr="00AA43D1">
        <w:rPr>
          <w:rFonts w:ascii="Times New Roman" w:eastAsia="Times New Roman" w:hAnsi="Times New Roman" w:cs="Times New Roman"/>
          <w:lang w:eastAsia="ru-RU"/>
        </w:rPr>
        <w:t>электросамокаты</w:t>
      </w:r>
      <w:proofErr w:type="spellEnd"/>
      <w:r w:rsidRPr="00AA43D1">
        <w:rPr>
          <w:rFonts w:ascii="Times New Roman" w:eastAsia="Times New Roman" w:hAnsi="Times New Roman" w:cs="Times New Roman"/>
          <w:lang w:eastAsia="ru-RU"/>
        </w:rPr>
        <w:t xml:space="preserve">, </w:t>
      </w:r>
      <w:proofErr w:type="spellStart"/>
      <w:r w:rsidRPr="00AA43D1">
        <w:rPr>
          <w:rFonts w:ascii="Times New Roman" w:eastAsia="Times New Roman" w:hAnsi="Times New Roman" w:cs="Times New Roman"/>
          <w:lang w:eastAsia="ru-RU"/>
        </w:rPr>
        <w:t>гироскутеры</w:t>
      </w:r>
      <w:proofErr w:type="spellEnd"/>
      <w:r w:rsidRPr="00AA43D1">
        <w:rPr>
          <w:rFonts w:ascii="Times New Roman" w:eastAsia="Times New Roman" w:hAnsi="Times New Roman" w:cs="Times New Roman"/>
          <w:lang w:eastAsia="ru-RU"/>
        </w:rPr>
        <w:t xml:space="preserve">, </w:t>
      </w:r>
      <w:proofErr w:type="spellStart"/>
      <w:r w:rsidRPr="00AA43D1">
        <w:rPr>
          <w:rFonts w:ascii="Times New Roman" w:eastAsia="Times New Roman" w:hAnsi="Times New Roman" w:cs="Times New Roman"/>
          <w:lang w:eastAsia="ru-RU"/>
        </w:rPr>
        <w:t>моноколёса</w:t>
      </w:r>
      <w:proofErr w:type="spellEnd"/>
      <w:r w:rsidRPr="00AA43D1">
        <w:rPr>
          <w:rFonts w:ascii="Times New Roman" w:eastAsia="Times New Roman" w:hAnsi="Times New Roman" w:cs="Times New Roman"/>
          <w:lang w:eastAsia="ru-RU"/>
        </w:rPr>
        <w:t xml:space="preserve">, </w:t>
      </w:r>
      <w:proofErr w:type="spellStart"/>
      <w:r w:rsidRPr="00AA43D1">
        <w:rPr>
          <w:rFonts w:ascii="Times New Roman" w:eastAsia="Times New Roman" w:hAnsi="Times New Roman" w:cs="Times New Roman"/>
          <w:lang w:eastAsia="ru-RU"/>
        </w:rPr>
        <w:t>сигвеи</w:t>
      </w:r>
      <w:proofErr w:type="spellEnd"/>
      <w:r w:rsidRPr="00AA43D1">
        <w:rPr>
          <w:rFonts w:ascii="Times New Roman" w:eastAsia="Times New Roman" w:hAnsi="Times New Roman" w:cs="Times New Roman"/>
          <w:lang w:eastAsia="ru-RU"/>
        </w:rPr>
        <w:t xml:space="preserve"> и т. п.), правила безопасного использования мототранспорта (мопедов и мотоциклов);</w:t>
      </w:r>
    </w:p>
    <w:p w14:paraId="3E56F1EE"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дорожные знаки для водителя велосипеда, сигналы велосипедиста;</w:t>
      </w:r>
    </w:p>
    <w:p w14:paraId="288C16FF"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правила подготовки велосипеда к пользованию;</w:t>
      </w:r>
    </w:p>
    <w:p w14:paraId="215AFED1"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lang w:eastAsia="ru-RU"/>
        </w:rPr>
      </w:pPr>
      <w:r w:rsidRPr="00AA43D1">
        <w:rPr>
          <w:rFonts w:ascii="Times New Roman" w:eastAsia="Times New Roman" w:hAnsi="Times New Roman" w:cs="Times New Roman"/>
          <w:b/>
          <w:bCs/>
          <w:lang w:eastAsia="ru-RU"/>
        </w:rPr>
        <w:t>Модуль № 4 «Безопасность в общественных местах»:</w:t>
      </w:r>
    </w:p>
    <w:p w14:paraId="3AEE6B06"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общественные места и их характеристики, потенциальные источники опасности в общественных местах;</w:t>
      </w:r>
    </w:p>
    <w:p w14:paraId="678C8983"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правила вызова экстренных служб и порядок взаимодействия с ними;</w:t>
      </w:r>
    </w:p>
    <w:p w14:paraId="1584599C"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массовые мероприятия и правила подготовки к ним, оборудование мест массового пребывания людей;</w:t>
      </w:r>
    </w:p>
    <w:p w14:paraId="116E622F"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порядок действий при беспорядках в местах массового пребывания людей;</w:t>
      </w:r>
    </w:p>
    <w:p w14:paraId="52B95481"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порядок действий при попадании в толпу и давку;</w:t>
      </w:r>
    </w:p>
    <w:p w14:paraId="2AEBB1E1"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порядок действий при обнаружении угрозы возникновения пожара;</w:t>
      </w:r>
    </w:p>
    <w:p w14:paraId="2F13D67D"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порядок действий при эвакуации из общественных мест и зданий;</w:t>
      </w:r>
    </w:p>
    <w:p w14:paraId="27183368"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опасности криминогенного и антиобщественного характера в общественных местах, порядок действий при их возникновении;</w:t>
      </w:r>
    </w:p>
    <w:p w14:paraId="6678E6E2"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порядок действий при обнаружении бесхозных (потенциально опасных) вещей и предметов, а также в условиях совершения террористического акта, в том числе при захвате и освобождении заложников;</w:t>
      </w:r>
    </w:p>
    <w:p w14:paraId="473E5E98"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порядок действий при взаимодействии с правоохранительными органами.</w:t>
      </w:r>
    </w:p>
    <w:p w14:paraId="3EBFB5AD"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lang w:eastAsia="ru-RU"/>
        </w:rPr>
      </w:pPr>
      <w:r w:rsidRPr="00AA43D1">
        <w:rPr>
          <w:rFonts w:ascii="Times New Roman" w:eastAsia="Times New Roman" w:hAnsi="Times New Roman" w:cs="Times New Roman"/>
          <w:b/>
          <w:bCs/>
          <w:lang w:eastAsia="ru-RU"/>
        </w:rPr>
        <w:t>Модуль № 5 «Безопасность в природной среде»:</w:t>
      </w:r>
    </w:p>
    <w:p w14:paraId="5BA97A20"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чрезвычайные ситуации природного характера и их классификация;</w:t>
      </w:r>
    </w:p>
    <w:p w14:paraId="0FBEF405"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правила поведения, необходимые для снижения риска встречи с дикими животными, порядок действий при встрече с ними;</w:t>
      </w:r>
    </w:p>
    <w:p w14:paraId="2BA427DA"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порядок действий при укусах диких животных, змей, пауков, клещей и насекомых;</w:t>
      </w:r>
    </w:p>
    <w:p w14:paraId="5399AD56"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различия съедобных и ядовитых грибов и растений, правила поведения, необходимые для снижения риска отравления ядовитыми грибами и растениями;</w:t>
      </w:r>
    </w:p>
    <w:p w14:paraId="499B9F99"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автономные условия, их особенности и опасности, правила подготовки к длительному автономному существованию;</w:t>
      </w:r>
    </w:p>
    <w:p w14:paraId="724684E0"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порядок действий при автономном существовании в природной среде;</w:t>
      </w:r>
    </w:p>
    <w:p w14:paraId="16646C7B"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правила ориентирования на местности, способы подачи сигналов бедствия;</w:t>
      </w:r>
    </w:p>
    <w:p w14:paraId="25A25BC3"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общие правила безопасного поведения на водоёмах, правила купания в подготовленных и неподготовленных местах;</w:t>
      </w:r>
    </w:p>
    <w:p w14:paraId="60A720B4"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lastRenderedPageBreak/>
        <w:t>порядок действий при обнаружении тонущего человека;</w:t>
      </w:r>
    </w:p>
    <w:p w14:paraId="069E8391"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 xml:space="preserve">правила поведения при нахождении на </w:t>
      </w:r>
      <w:proofErr w:type="spellStart"/>
      <w:r w:rsidRPr="00AA43D1">
        <w:rPr>
          <w:rFonts w:ascii="Times New Roman" w:eastAsia="Times New Roman" w:hAnsi="Times New Roman" w:cs="Times New Roman"/>
          <w:lang w:eastAsia="ru-RU"/>
        </w:rPr>
        <w:t>плавсредствах</w:t>
      </w:r>
      <w:proofErr w:type="spellEnd"/>
      <w:r w:rsidRPr="00AA43D1">
        <w:rPr>
          <w:rFonts w:ascii="Times New Roman" w:eastAsia="Times New Roman" w:hAnsi="Times New Roman" w:cs="Times New Roman"/>
          <w:lang w:eastAsia="ru-RU"/>
        </w:rPr>
        <w:t>;</w:t>
      </w:r>
    </w:p>
    <w:p w14:paraId="0A2A13EA"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правила поведения при нахождении на льду, порядок действий при обнаружении человека в полынье.</w:t>
      </w:r>
    </w:p>
    <w:p w14:paraId="0B4AC15E"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lang w:eastAsia="ru-RU"/>
        </w:rPr>
      </w:pPr>
      <w:r w:rsidRPr="00AA43D1">
        <w:rPr>
          <w:rFonts w:ascii="Times New Roman" w:eastAsia="Times New Roman" w:hAnsi="Times New Roman" w:cs="Times New Roman"/>
          <w:b/>
          <w:bCs/>
          <w:lang w:eastAsia="ru-RU"/>
        </w:rPr>
        <w:t>Модуль № 6 «Здоровье и как его сохранить. Основы медицинских знаний»:</w:t>
      </w:r>
    </w:p>
    <w:p w14:paraId="4DE8DFF4"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смысл понятий «здоровье» и «здоровый образ жизни», их содержание и значение для человека;</w:t>
      </w:r>
    </w:p>
    <w:p w14:paraId="79E4854E"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факторы, влияющие на здоровье человека, опасность вредных привычек;</w:t>
      </w:r>
    </w:p>
    <w:p w14:paraId="4EDAF03B"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элементы здорового образа жизни, ответственность за сохранение здоровья;</w:t>
      </w:r>
    </w:p>
    <w:p w14:paraId="403EDAAE"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понятие «инфекционные заболевания», причины их возникновения;</w:t>
      </w:r>
    </w:p>
    <w:p w14:paraId="4658177B"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механизм распространения инфекционных заболеваний, меры их профилактики и защиты от них;</w:t>
      </w:r>
    </w:p>
    <w:p w14:paraId="3C89B475"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порядок действий при возникновении чрезвычайных ситуаций биолого-социального происхождения (эпидемия, пандемия);</w:t>
      </w:r>
    </w:p>
    <w:p w14:paraId="09DCC021"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w:t>
      </w:r>
    </w:p>
    <w:p w14:paraId="74C35A5F"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понятие «неинфекционные заболевания» и их классификация, факторы риска неинфекционных заболеваний;</w:t>
      </w:r>
    </w:p>
    <w:p w14:paraId="056EEB0C"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меры профилактики неинфекционных заболеваний и защиты от них;</w:t>
      </w:r>
    </w:p>
    <w:p w14:paraId="0B3BDAA5"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диспансеризация и её задачи;</w:t>
      </w:r>
    </w:p>
    <w:p w14:paraId="123F90A9"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понятие «первая помощь» и обязанность по её оказанию, универсальный алгоритм оказания первой помощи;</w:t>
      </w:r>
    </w:p>
    <w:p w14:paraId="2B9D5706"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назначение и состав аптечки первой помощи;</w:t>
      </w:r>
    </w:p>
    <w:p w14:paraId="4E203A6D"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порядок действий при оказании первой помощи в различных ситуациях, приёмы психологической поддержки пострадавшего.</w:t>
      </w:r>
    </w:p>
    <w:p w14:paraId="456E38BF" w14:textId="77777777" w:rsidR="00C50DF8" w:rsidRPr="00AA43D1" w:rsidRDefault="00C50DF8" w:rsidP="006607A5">
      <w:pPr>
        <w:shd w:val="clear" w:color="auto" w:fill="FFFFFF"/>
        <w:spacing w:after="0" w:line="240" w:lineRule="auto"/>
        <w:ind w:firstLine="227"/>
        <w:rPr>
          <w:rFonts w:ascii="Times New Roman" w:eastAsia="Times New Roman" w:hAnsi="Times New Roman" w:cs="Times New Roman"/>
          <w:lang w:eastAsia="ru-RU"/>
        </w:rPr>
      </w:pPr>
      <w:r w:rsidRPr="00AA43D1">
        <w:rPr>
          <w:rFonts w:ascii="Times New Roman" w:eastAsia="Times New Roman" w:hAnsi="Times New Roman" w:cs="Times New Roman"/>
          <w:b/>
          <w:bCs/>
          <w:lang w:eastAsia="ru-RU"/>
        </w:rPr>
        <w:t xml:space="preserve"> </w:t>
      </w:r>
      <w:r w:rsidRPr="00AA43D1">
        <w:rPr>
          <w:rFonts w:ascii="Times New Roman" w:eastAsia="Times New Roman" w:hAnsi="Times New Roman" w:cs="Times New Roman"/>
          <w:b/>
          <w:bCs/>
          <w:caps/>
          <w:color w:val="000000"/>
          <w:kern w:val="36"/>
          <w:lang w:eastAsia="ru-RU"/>
        </w:rPr>
        <w:t>ПЛАНИРУЕМЫЕ ОБРАЗОВАТЕЛЬНЫЕ РЕЗУЛЬТАТЫ</w:t>
      </w:r>
    </w:p>
    <w:p w14:paraId="3083C65D" w14:textId="77777777" w:rsidR="00C50DF8" w:rsidRPr="00AA43D1" w:rsidRDefault="00C50DF8" w:rsidP="0018498C">
      <w:pPr>
        <w:shd w:val="clear" w:color="auto" w:fill="FFFFFF"/>
        <w:spacing w:before="240" w:after="120" w:line="240" w:lineRule="atLeast"/>
        <w:outlineLvl w:val="1"/>
        <w:rPr>
          <w:rFonts w:ascii="Times New Roman" w:eastAsia="Times New Roman" w:hAnsi="Times New Roman" w:cs="Times New Roman"/>
          <w:b/>
          <w:bCs/>
          <w:caps/>
          <w:color w:val="000000"/>
          <w:lang w:eastAsia="ru-RU"/>
        </w:rPr>
      </w:pPr>
      <w:r w:rsidRPr="00AA43D1">
        <w:rPr>
          <w:rFonts w:ascii="Times New Roman" w:eastAsia="Times New Roman" w:hAnsi="Times New Roman" w:cs="Times New Roman"/>
          <w:b/>
          <w:bCs/>
          <w:caps/>
          <w:color w:val="000000"/>
          <w:lang w:eastAsia="ru-RU"/>
        </w:rPr>
        <w:t>ЛИЧНОСТНЫЕ РЕЗУЛЬТАТЫ</w:t>
      </w:r>
    </w:p>
    <w:p w14:paraId="4A5DA27E"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 xml:space="preserve">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(личностные, </w:t>
      </w:r>
      <w:proofErr w:type="spellStart"/>
      <w:r w:rsidRPr="00AA43D1">
        <w:rPr>
          <w:rFonts w:ascii="Times New Roman" w:eastAsia="Times New Roman" w:hAnsi="Times New Roman" w:cs="Times New Roman"/>
          <w:color w:val="000000"/>
          <w:lang w:eastAsia="ru-RU"/>
        </w:rPr>
        <w:t>метапредметные</w:t>
      </w:r>
      <w:proofErr w:type="spellEnd"/>
      <w:r w:rsidRPr="00AA43D1">
        <w:rPr>
          <w:rFonts w:ascii="Times New Roman" w:eastAsia="Times New Roman" w:hAnsi="Times New Roman" w:cs="Times New Roman"/>
          <w:color w:val="000000"/>
          <w:lang w:eastAsia="ru-RU"/>
        </w:rPr>
        <w:t xml:space="preserve"> и предметные), которые должны демонстрировать обучающиеся по завершении обучения в основной школе.</w:t>
      </w:r>
    </w:p>
    <w:p w14:paraId="052FAB45"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w:t>
      </w:r>
      <w:proofErr w:type="gramStart"/>
      <w:r w:rsidRPr="00AA43D1">
        <w:rPr>
          <w:rFonts w:ascii="Times New Roman" w:eastAsia="Times New Roman" w:hAnsi="Times New Roman" w:cs="Times New Roman"/>
          <w:color w:val="000000"/>
          <w:lang w:eastAsia="ru-RU"/>
        </w:rPr>
        <w:t>выражаются</w:t>
      </w:r>
      <w:proofErr w:type="gramEnd"/>
      <w:r w:rsidRPr="00AA43D1">
        <w:rPr>
          <w:rFonts w:ascii="Times New Roman" w:eastAsia="Times New Roman" w:hAnsi="Times New Roman" w:cs="Times New Roman"/>
          <w:color w:val="000000"/>
          <w:lang w:eastAsia="ru-RU"/>
        </w:rPr>
        <w:t xml:space="preserve">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14:paraId="10CA3456"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Личностные результаты, формируемые в ходе изучения учебного предмета ОБЖ,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14:paraId="3846788C" w14:textId="77777777" w:rsidR="00C50DF8" w:rsidRPr="00AA43D1" w:rsidRDefault="00C50DF8" w:rsidP="007425F0">
      <w:pPr>
        <w:shd w:val="clear" w:color="auto" w:fill="FFFFFF"/>
        <w:spacing w:after="0" w:line="240" w:lineRule="auto"/>
        <w:rPr>
          <w:rFonts w:ascii="Times New Roman" w:eastAsia="Times New Roman" w:hAnsi="Times New Roman" w:cs="Times New Roman"/>
          <w:color w:val="000000"/>
          <w:lang w:eastAsia="ru-RU"/>
        </w:rPr>
      </w:pPr>
      <w:r w:rsidRPr="00AA43D1">
        <w:rPr>
          <w:rFonts w:ascii="Times New Roman" w:eastAsia="Times New Roman" w:hAnsi="Times New Roman" w:cs="Times New Roman"/>
          <w:b/>
          <w:bCs/>
          <w:color w:val="000000"/>
          <w:lang w:eastAsia="ru-RU"/>
        </w:rPr>
        <w:t>1. Патриотическое воспитание:</w:t>
      </w:r>
    </w:p>
    <w:p w14:paraId="10079E42" w14:textId="77777777" w:rsidR="001975E2" w:rsidRPr="00AA43D1" w:rsidRDefault="00C50DF8" w:rsidP="001975E2">
      <w:pPr>
        <w:pStyle w:val="ae"/>
        <w:numPr>
          <w:ilvl w:val="0"/>
          <w:numId w:val="15"/>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w:t>
      </w:r>
      <w:r w:rsidRPr="00AA43D1">
        <w:rPr>
          <w:rFonts w:ascii="Times New Roman" w:eastAsia="Times New Roman" w:hAnsi="Times New Roman" w:cs="Times New Roman"/>
          <w:color w:val="000000"/>
          <w:lang w:eastAsia="ru-RU"/>
        </w:rPr>
        <w:t> </w:t>
      </w:r>
      <w:r w:rsidRPr="00AA43D1">
        <w:rPr>
          <w:rFonts w:ascii="Times New Roman" w:eastAsia="Times New Roman" w:hAnsi="Times New Roman" w:cs="Times New Roman"/>
          <w:color w:val="000000"/>
          <w:lang w:val="ru-RU" w:eastAsia="ru-RU"/>
        </w:rPr>
        <w:t xml:space="preserve">— России, к науке, искусству, спорту, технологиям, боевым подвигам и трудовым достижениям народа; </w:t>
      </w:r>
    </w:p>
    <w:p w14:paraId="0FCC30DB" w14:textId="77777777" w:rsidR="001975E2" w:rsidRPr="00AA43D1" w:rsidRDefault="00C50DF8" w:rsidP="001975E2">
      <w:pPr>
        <w:pStyle w:val="ae"/>
        <w:numPr>
          <w:ilvl w:val="0"/>
          <w:numId w:val="15"/>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14:paraId="3712C084" w14:textId="721AF8EB" w:rsidR="00C50DF8" w:rsidRPr="00AA43D1" w:rsidRDefault="00C50DF8" w:rsidP="001975E2">
      <w:pPr>
        <w:pStyle w:val="ae"/>
        <w:numPr>
          <w:ilvl w:val="0"/>
          <w:numId w:val="15"/>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формирование чувства гордости за свою Родину, ответственного отношения к выполнению конституционного долга</w:t>
      </w:r>
      <w:r w:rsidRPr="00AA43D1">
        <w:rPr>
          <w:rFonts w:ascii="Times New Roman" w:eastAsia="Times New Roman" w:hAnsi="Times New Roman" w:cs="Times New Roman"/>
          <w:color w:val="000000"/>
          <w:lang w:eastAsia="ru-RU"/>
        </w:rPr>
        <w:t> </w:t>
      </w:r>
      <w:r w:rsidRPr="00AA43D1">
        <w:rPr>
          <w:rFonts w:ascii="Times New Roman" w:eastAsia="Times New Roman" w:hAnsi="Times New Roman" w:cs="Times New Roman"/>
          <w:color w:val="000000"/>
          <w:lang w:val="ru-RU" w:eastAsia="ru-RU"/>
        </w:rPr>
        <w:t>— защите Отечества.</w:t>
      </w:r>
    </w:p>
    <w:p w14:paraId="65704B50" w14:textId="77777777" w:rsidR="00C50DF8" w:rsidRPr="00AA43D1" w:rsidRDefault="00C50DF8" w:rsidP="007425F0">
      <w:pPr>
        <w:shd w:val="clear" w:color="auto" w:fill="FFFFFF"/>
        <w:spacing w:after="0" w:line="240" w:lineRule="auto"/>
        <w:rPr>
          <w:rFonts w:ascii="Times New Roman" w:eastAsia="Times New Roman" w:hAnsi="Times New Roman" w:cs="Times New Roman"/>
          <w:color w:val="000000"/>
          <w:lang w:eastAsia="ru-RU"/>
        </w:rPr>
      </w:pPr>
      <w:r w:rsidRPr="00AA43D1">
        <w:rPr>
          <w:rFonts w:ascii="Times New Roman" w:eastAsia="Times New Roman" w:hAnsi="Times New Roman" w:cs="Times New Roman"/>
          <w:b/>
          <w:bCs/>
          <w:color w:val="000000"/>
          <w:lang w:eastAsia="ru-RU"/>
        </w:rPr>
        <w:t>2. Гражданское воспитание:</w:t>
      </w:r>
    </w:p>
    <w:p w14:paraId="6E8BC573" w14:textId="77777777" w:rsidR="001975E2" w:rsidRPr="00AA43D1" w:rsidRDefault="00C50DF8" w:rsidP="001975E2">
      <w:pPr>
        <w:pStyle w:val="ae"/>
        <w:numPr>
          <w:ilvl w:val="0"/>
          <w:numId w:val="14"/>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w:t>
      </w:r>
      <w:proofErr w:type="gramStart"/>
      <w:r w:rsidRPr="00AA43D1">
        <w:rPr>
          <w:rFonts w:ascii="Times New Roman" w:eastAsia="Times New Roman" w:hAnsi="Times New Roman" w:cs="Times New Roman"/>
          <w:color w:val="000000"/>
          <w:lang w:val="ru-RU" w:eastAsia="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w:t>
      </w:r>
      <w:proofErr w:type="spellStart"/>
      <w:r w:rsidRPr="00AA43D1">
        <w:rPr>
          <w:rFonts w:ascii="Times New Roman" w:eastAsia="Times New Roman" w:hAnsi="Times New Roman" w:cs="Times New Roman"/>
          <w:color w:val="000000"/>
          <w:lang w:val="ru-RU" w:eastAsia="ru-RU"/>
        </w:rPr>
        <w:t>волонтёрство</w:t>
      </w:r>
      <w:proofErr w:type="spellEnd"/>
      <w:r w:rsidRPr="00AA43D1">
        <w:rPr>
          <w:rFonts w:ascii="Times New Roman" w:eastAsia="Times New Roman" w:hAnsi="Times New Roman" w:cs="Times New Roman"/>
          <w:color w:val="000000"/>
          <w:lang w:val="ru-RU" w:eastAsia="ru-RU"/>
        </w:rPr>
        <w:t>, помощь людям, нуждающимся в ней);</w:t>
      </w:r>
      <w:proofErr w:type="gramEnd"/>
    </w:p>
    <w:p w14:paraId="5C51AD2B" w14:textId="77777777" w:rsidR="001975E2" w:rsidRPr="00AA43D1" w:rsidRDefault="00C50DF8" w:rsidP="001975E2">
      <w:pPr>
        <w:pStyle w:val="ae"/>
        <w:numPr>
          <w:ilvl w:val="0"/>
          <w:numId w:val="14"/>
        </w:numPr>
        <w:shd w:val="clear" w:color="auto" w:fill="FFFFFF"/>
        <w:spacing w:after="0" w:line="240" w:lineRule="auto"/>
        <w:rPr>
          <w:rFonts w:ascii="Times New Roman" w:eastAsia="Times New Roman" w:hAnsi="Times New Roman" w:cs="Times New Roman"/>
          <w:color w:val="000000"/>
          <w:lang w:val="ru-RU" w:eastAsia="ru-RU"/>
        </w:rPr>
      </w:pPr>
      <w:proofErr w:type="spellStart"/>
      <w:r w:rsidRPr="00AA43D1">
        <w:rPr>
          <w:rFonts w:ascii="Times New Roman" w:eastAsia="Times New Roman" w:hAnsi="Times New Roman" w:cs="Times New Roman"/>
          <w:color w:val="000000"/>
          <w:lang w:val="ru-RU" w:eastAsia="ru-RU"/>
        </w:rPr>
        <w:t>сформированность</w:t>
      </w:r>
      <w:proofErr w:type="spellEnd"/>
      <w:r w:rsidRPr="00AA43D1">
        <w:rPr>
          <w:rFonts w:ascii="Times New Roman" w:eastAsia="Times New Roman" w:hAnsi="Times New Roman" w:cs="Times New Roman"/>
          <w:color w:val="000000"/>
          <w:lang w:val="ru-RU" w:eastAsia="ru-RU"/>
        </w:rPr>
        <w:t xml:space="preserve"> активной жизненной позиции, умений и навыков личного участия в обеспечении мер безопасности личности, общества и государства;</w:t>
      </w:r>
    </w:p>
    <w:p w14:paraId="0CEB0A2E" w14:textId="77777777" w:rsidR="001975E2" w:rsidRPr="00AA43D1" w:rsidRDefault="00C50DF8" w:rsidP="001975E2">
      <w:pPr>
        <w:pStyle w:val="ae"/>
        <w:numPr>
          <w:ilvl w:val="0"/>
          <w:numId w:val="14"/>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понимание и признание особой роли России в обеспечении государственной и международной безопасности, обороны страны,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14:paraId="7F549DFA" w14:textId="7B05145C" w:rsidR="00C50DF8" w:rsidRPr="00AA43D1" w:rsidRDefault="00C50DF8" w:rsidP="001975E2">
      <w:pPr>
        <w:pStyle w:val="ae"/>
        <w:numPr>
          <w:ilvl w:val="0"/>
          <w:numId w:val="14"/>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lastRenderedPageBreak/>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14:paraId="6C3D7049" w14:textId="77777777" w:rsidR="00C50DF8" w:rsidRPr="00AA43D1" w:rsidRDefault="00C50DF8" w:rsidP="007425F0">
      <w:pPr>
        <w:shd w:val="clear" w:color="auto" w:fill="FFFFFF"/>
        <w:spacing w:after="0" w:line="240" w:lineRule="auto"/>
        <w:rPr>
          <w:rFonts w:ascii="Times New Roman" w:eastAsia="Times New Roman" w:hAnsi="Times New Roman" w:cs="Times New Roman"/>
          <w:color w:val="000000"/>
          <w:lang w:eastAsia="ru-RU"/>
        </w:rPr>
      </w:pPr>
      <w:r w:rsidRPr="00AA43D1">
        <w:rPr>
          <w:rFonts w:ascii="Times New Roman" w:eastAsia="Times New Roman" w:hAnsi="Times New Roman" w:cs="Times New Roman"/>
          <w:b/>
          <w:bCs/>
          <w:color w:val="000000"/>
          <w:lang w:eastAsia="ru-RU"/>
        </w:rPr>
        <w:t>3. Духовно-нравственное воспитание:</w:t>
      </w:r>
    </w:p>
    <w:p w14:paraId="0E4F19B8" w14:textId="77777777" w:rsidR="001975E2" w:rsidRPr="00AA43D1" w:rsidRDefault="00C50DF8" w:rsidP="001975E2">
      <w:pPr>
        <w:pStyle w:val="ae"/>
        <w:numPr>
          <w:ilvl w:val="0"/>
          <w:numId w:val="16"/>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14:paraId="36E70749" w14:textId="77777777" w:rsidR="001975E2" w:rsidRPr="00AA43D1" w:rsidRDefault="00C50DF8" w:rsidP="001975E2">
      <w:pPr>
        <w:pStyle w:val="ae"/>
        <w:numPr>
          <w:ilvl w:val="0"/>
          <w:numId w:val="16"/>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14:paraId="0606EAE7" w14:textId="4AF1BCDB" w:rsidR="00C50DF8" w:rsidRPr="00AA43D1" w:rsidRDefault="00C50DF8" w:rsidP="001975E2">
      <w:pPr>
        <w:pStyle w:val="ae"/>
        <w:numPr>
          <w:ilvl w:val="0"/>
          <w:numId w:val="16"/>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формирование личности безопасного типа, осознанного и ответственного отношения к личной безопасности и безопасности других людей.</w:t>
      </w:r>
    </w:p>
    <w:p w14:paraId="526E4C33" w14:textId="77777777" w:rsidR="00C50DF8" w:rsidRPr="00AA43D1" w:rsidRDefault="00C50DF8" w:rsidP="007425F0">
      <w:pPr>
        <w:shd w:val="clear" w:color="auto" w:fill="FFFFFF"/>
        <w:spacing w:after="0" w:line="240" w:lineRule="auto"/>
        <w:rPr>
          <w:rFonts w:ascii="Times New Roman" w:eastAsia="Times New Roman" w:hAnsi="Times New Roman" w:cs="Times New Roman"/>
          <w:color w:val="000000"/>
          <w:lang w:eastAsia="ru-RU"/>
        </w:rPr>
      </w:pPr>
      <w:r w:rsidRPr="00AA43D1">
        <w:rPr>
          <w:rFonts w:ascii="Times New Roman" w:eastAsia="Times New Roman" w:hAnsi="Times New Roman" w:cs="Times New Roman"/>
          <w:b/>
          <w:bCs/>
          <w:color w:val="000000"/>
          <w:lang w:eastAsia="ru-RU"/>
        </w:rPr>
        <w:t>4. Эстетическое воспитание:</w:t>
      </w:r>
    </w:p>
    <w:p w14:paraId="6581961C" w14:textId="77777777" w:rsidR="007425F0" w:rsidRPr="00AA43D1" w:rsidRDefault="00C50DF8" w:rsidP="007425F0">
      <w:pPr>
        <w:pStyle w:val="ae"/>
        <w:numPr>
          <w:ilvl w:val="0"/>
          <w:numId w:val="17"/>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формирование гармоничной личности, развитие способности воспринимать, ценить и создавать прекрасное в повседневной жизни;</w:t>
      </w:r>
    </w:p>
    <w:p w14:paraId="58F8E2AB" w14:textId="399007A2" w:rsidR="00C50DF8" w:rsidRPr="00AA43D1" w:rsidRDefault="00C50DF8" w:rsidP="007425F0">
      <w:pPr>
        <w:pStyle w:val="ae"/>
        <w:numPr>
          <w:ilvl w:val="0"/>
          <w:numId w:val="17"/>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понимание взаимозависимости счастливого юношества и безопасного личного поведения в повседневной жизни.</w:t>
      </w:r>
    </w:p>
    <w:p w14:paraId="5F1CB12E" w14:textId="77777777" w:rsidR="00C50DF8" w:rsidRPr="00AA43D1" w:rsidRDefault="00C50DF8" w:rsidP="007425F0">
      <w:pPr>
        <w:shd w:val="clear" w:color="auto" w:fill="FFFFFF"/>
        <w:spacing w:after="0" w:line="240" w:lineRule="auto"/>
        <w:rPr>
          <w:rFonts w:ascii="Times New Roman" w:eastAsia="Times New Roman" w:hAnsi="Times New Roman" w:cs="Times New Roman"/>
          <w:color w:val="000000"/>
          <w:lang w:eastAsia="ru-RU"/>
        </w:rPr>
      </w:pPr>
      <w:r w:rsidRPr="00AA43D1">
        <w:rPr>
          <w:rFonts w:ascii="Times New Roman" w:eastAsia="Times New Roman" w:hAnsi="Times New Roman" w:cs="Times New Roman"/>
          <w:b/>
          <w:bCs/>
          <w:color w:val="000000"/>
          <w:lang w:eastAsia="ru-RU"/>
        </w:rPr>
        <w:t>5. Ценности научного познания:</w:t>
      </w:r>
    </w:p>
    <w:p w14:paraId="4E737818" w14:textId="77777777" w:rsidR="007425F0" w:rsidRPr="00AA43D1" w:rsidRDefault="00C50DF8" w:rsidP="007425F0">
      <w:pPr>
        <w:pStyle w:val="ae"/>
        <w:numPr>
          <w:ilvl w:val="0"/>
          <w:numId w:val="18"/>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ориентация в деятельности на современную систему научных представлений об основных закономерностях развития чело</w:t>
      </w:r>
      <w:r w:rsidRPr="00AA43D1">
        <w:rPr>
          <w:rFonts w:ascii="Times New Roman" w:eastAsia="Times New Roman" w:hAnsi="Times New Roman" w:cs="Times New Roman"/>
          <w:color w:val="000000"/>
          <w:lang w:val="ru-RU" w:eastAsia="ru-RU"/>
        </w:rPr>
        <w:softHyphen/>
        <w:t>века, природы и общества, взаимосвязях человека с приро</w:t>
      </w:r>
      <w:proofErr w:type="gramStart"/>
      <w:r w:rsidRPr="00AA43D1">
        <w:rPr>
          <w:rFonts w:ascii="Times New Roman" w:eastAsia="Times New Roman" w:hAnsi="Times New Roman" w:cs="Times New Roman"/>
          <w:color w:val="000000"/>
          <w:lang w:val="ru-RU" w:eastAsia="ru-RU"/>
        </w:rPr>
        <w:t>д-</w:t>
      </w:r>
      <w:proofErr w:type="gramEnd"/>
      <w:r w:rsidRPr="00AA43D1">
        <w:rPr>
          <w:rFonts w:ascii="Times New Roman" w:eastAsia="Times New Roman" w:hAnsi="Times New Roman" w:cs="Times New Roman"/>
          <w:color w:val="000000"/>
          <w:lang w:val="ru-RU" w:eastAsia="ru-RU"/>
        </w:rPr>
        <w:t xml:space="preserve"> ной и социальной средой;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50DD555D" w14:textId="77777777" w:rsidR="007425F0" w:rsidRPr="00AA43D1" w:rsidRDefault="00C50DF8" w:rsidP="007425F0">
      <w:pPr>
        <w:pStyle w:val="ae"/>
        <w:numPr>
          <w:ilvl w:val="0"/>
          <w:numId w:val="18"/>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 xml:space="preserve">формирование современной научной картины мира, понимание причин, механизмов возникновения и последствий распространённых </w:t>
      </w:r>
      <w:proofErr w:type="gramStart"/>
      <w:r w:rsidRPr="00AA43D1">
        <w:rPr>
          <w:rFonts w:ascii="Times New Roman" w:eastAsia="Times New Roman" w:hAnsi="Times New Roman" w:cs="Times New Roman"/>
          <w:color w:val="000000"/>
          <w:lang w:val="ru-RU" w:eastAsia="ru-RU"/>
        </w:rPr>
        <w:t>видов</w:t>
      </w:r>
      <w:proofErr w:type="gramEnd"/>
      <w:r w:rsidRPr="00AA43D1">
        <w:rPr>
          <w:rFonts w:ascii="Times New Roman" w:eastAsia="Times New Roman" w:hAnsi="Times New Roman" w:cs="Times New Roman"/>
          <w:color w:val="000000"/>
          <w:lang w:val="ru-RU" w:eastAsia="ru-RU"/>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14:paraId="07587E90" w14:textId="45866BAB" w:rsidR="00C50DF8" w:rsidRPr="00AA43D1" w:rsidRDefault="00C50DF8" w:rsidP="007425F0">
      <w:pPr>
        <w:pStyle w:val="ae"/>
        <w:numPr>
          <w:ilvl w:val="0"/>
          <w:numId w:val="18"/>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14:paraId="14731EAD" w14:textId="77777777" w:rsidR="007425F0" w:rsidRPr="00AA43D1" w:rsidRDefault="00C50DF8" w:rsidP="007425F0">
      <w:pPr>
        <w:shd w:val="clear" w:color="auto" w:fill="FFFFFF"/>
        <w:spacing w:after="0" w:line="240" w:lineRule="auto"/>
        <w:rPr>
          <w:rFonts w:ascii="Times New Roman" w:eastAsia="Times New Roman" w:hAnsi="Times New Roman" w:cs="Times New Roman"/>
          <w:color w:val="000000"/>
          <w:lang w:eastAsia="ru-RU"/>
        </w:rPr>
      </w:pPr>
      <w:r w:rsidRPr="00AA43D1">
        <w:rPr>
          <w:rFonts w:ascii="Times New Roman" w:eastAsia="Times New Roman" w:hAnsi="Times New Roman" w:cs="Times New Roman"/>
          <w:b/>
          <w:bCs/>
          <w:color w:val="000000"/>
          <w:lang w:eastAsia="ru-RU"/>
        </w:rPr>
        <w:t>6. Физическое воспитание, формирование культуры здоровья и эмоционального благополучия:</w:t>
      </w:r>
    </w:p>
    <w:p w14:paraId="387EB300" w14:textId="77777777" w:rsidR="007425F0" w:rsidRPr="00AA43D1" w:rsidRDefault="00C50DF8" w:rsidP="007425F0">
      <w:pPr>
        <w:pStyle w:val="ae"/>
        <w:numPr>
          <w:ilvl w:val="0"/>
          <w:numId w:val="19"/>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понимание личностного смысла изучения учебного предмета ОБЖ, его значения для безопасной и продуктивной жизнедеятельности человека, общества и государства;</w:t>
      </w:r>
    </w:p>
    <w:p w14:paraId="550DA42E" w14:textId="77777777" w:rsidR="007425F0" w:rsidRPr="00AA43D1" w:rsidRDefault="00C50DF8" w:rsidP="007425F0">
      <w:pPr>
        <w:pStyle w:val="ae"/>
        <w:numPr>
          <w:ilvl w:val="0"/>
          <w:numId w:val="19"/>
        </w:numPr>
        <w:shd w:val="clear" w:color="auto" w:fill="FFFFFF"/>
        <w:spacing w:after="0" w:line="240" w:lineRule="auto"/>
        <w:rPr>
          <w:rFonts w:ascii="Times New Roman" w:eastAsia="Times New Roman" w:hAnsi="Times New Roman" w:cs="Times New Roman"/>
          <w:color w:val="000000"/>
          <w:lang w:val="ru-RU" w:eastAsia="ru-RU"/>
        </w:rPr>
      </w:pPr>
      <w:proofErr w:type="gramStart"/>
      <w:r w:rsidRPr="00AA43D1">
        <w:rPr>
          <w:rFonts w:ascii="Times New Roman" w:eastAsia="Times New Roman" w:hAnsi="Times New Roman" w:cs="Times New Roman"/>
          <w:color w:val="000000"/>
          <w:lang w:val="ru-RU" w:eastAsia="ru-RU"/>
        </w:rPr>
        <w:t>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навыков безопасного поведения в интернет-среде;</w:t>
      </w:r>
      <w:proofErr w:type="gramEnd"/>
      <w:r w:rsidRPr="00AA43D1">
        <w:rPr>
          <w:rFonts w:ascii="Times New Roman" w:eastAsia="Times New Roman" w:hAnsi="Times New Roman" w:cs="Times New Roman"/>
          <w:color w:val="000000"/>
          <w:lang w:val="ru-RU" w:eastAsia="ru-RU"/>
        </w:rPr>
        <w:t xml:space="preserve"> 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14:paraId="102E510D" w14:textId="77777777" w:rsidR="007425F0" w:rsidRPr="00AA43D1" w:rsidRDefault="00C50DF8" w:rsidP="007425F0">
      <w:pPr>
        <w:pStyle w:val="ae"/>
        <w:numPr>
          <w:ilvl w:val="0"/>
          <w:numId w:val="19"/>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умение принимать себя и других, не осуждая;</w:t>
      </w:r>
    </w:p>
    <w:p w14:paraId="6FCDD27E" w14:textId="77777777" w:rsidR="007425F0" w:rsidRPr="00AA43D1" w:rsidRDefault="00C50DF8" w:rsidP="007425F0">
      <w:pPr>
        <w:pStyle w:val="ae"/>
        <w:numPr>
          <w:ilvl w:val="0"/>
          <w:numId w:val="19"/>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умение осознавать эмоциональное состояние себя и других, уметь управлять собственным эмоциональным состоянием;</w:t>
      </w:r>
    </w:p>
    <w:p w14:paraId="4CECE55B" w14:textId="3842A557" w:rsidR="00C50DF8" w:rsidRPr="00AA43D1" w:rsidRDefault="00C50DF8" w:rsidP="007425F0">
      <w:pPr>
        <w:pStyle w:val="ae"/>
        <w:numPr>
          <w:ilvl w:val="0"/>
          <w:numId w:val="19"/>
        </w:numPr>
        <w:shd w:val="clear" w:color="auto" w:fill="FFFFFF"/>
        <w:spacing w:after="0" w:line="240" w:lineRule="auto"/>
        <w:rPr>
          <w:rFonts w:ascii="Times New Roman" w:eastAsia="Times New Roman" w:hAnsi="Times New Roman" w:cs="Times New Roman"/>
          <w:color w:val="000000"/>
          <w:lang w:val="ru-RU" w:eastAsia="ru-RU"/>
        </w:rPr>
      </w:pPr>
      <w:proofErr w:type="spellStart"/>
      <w:r w:rsidRPr="00AA43D1">
        <w:rPr>
          <w:rFonts w:ascii="Times New Roman" w:eastAsia="Times New Roman" w:hAnsi="Times New Roman" w:cs="Times New Roman"/>
          <w:color w:val="000000"/>
          <w:lang w:val="ru-RU" w:eastAsia="ru-RU"/>
        </w:rPr>
        <w:t>сформированность</w:t>
      </w:r>
      <w:proofErr w:type="spellEnd"/>
      <w:r w:rsidRPr="00AA43D1">
        <w:rPr>
          <w:rFonts w:ascii="Times New Roman" w:eastAsia="Times New Roman" w:hAnsi="Times New Roman" w:cs="Times New Roman"/>
          <w:color w:val="000000"/>
          <w:lang w:val="ru-RU" w:eastAsia="ru-RU"/>
        </w:rPr>
        <w:t xml:space="preserve"> навыка рефлексии, признание своего права на ошибку и такого же права другого человека.</w:t>
      </w:r>
    </w:p>
    <w:p w14:paraId="3727C221" w14:textId="77777777" w:rsidR="00C50DF8" w:rsidRPr="00AA43D1" w:rsidRDefault="00C50DF8" w:rsidP="007425F0">
      <w:pPr>
        <w:shd w:val="clear" w:color="auto" w:fill="FFFFFF"/>
        <w:spacing w:after="0" w:line="240" w:lineRule="auto"/>
        <w:rPr>
          <w:rFonts w:ascii="Times New Roman" w:eastAsia="Times New Roman" w:hAnsi="Times New Roman" w:cs="Times New Roman"/>
          <w:color w:val="000000"/>
          <w:lang w:eastAsia="ru-RU"/>
        </w:rPr>
      </w:pPr>
      <w:r w:rsidRPr="00AA43D1">
        <w:rPr>
          <w:rFonts w:ascii="Times New Roman" w:eastAsia="Times New Roman" w:hAnsi="Times New Roman" w:cs="Times New Roman"/>
          <w:b/>
          <w:bCs/>
          <w:color w:val="000000"/>
          <w:lang w:eastAsia="ru-RU"/>
        </w:rPr>
        <w:t>7. Трудовое воспитание:</w:t>
      </w:r>
    </w:p>
    <w:p w14:paraId="5D69B003" w14:textId="77777777" w:rsidR="007425F0" w:rsidRPr="00AA43D1" w:rsidRDefault="00C50DF8" w:rsidP="007425F0">
      <w:pPr>
        <w:pStyle w:val="ae"/>
        <w:numPr>
          <w:ilvl w:val="0"/>
          <w:numId w:val="20"/>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w:t>
      </w:r>
      <w:r w:rsidRPr="00AA43D1">
        <w:rPr>
          <w:rFonts w:ascii="Times New Roman" w:eastAsia="Times New Roman" w:hAnsi="Times New Roman" w:cs="Times New Roman"/>
          <w:color w:val="000000"/>
          <w:lang w:eastAsia="ru-RU"/>
        </w:rPr>
        <w:t> </w:t>
      </w:r>
      <w:r w:rsidRPr="00AA43D1">
        <w:rPr>
          <w:rFonts w:ascii="Times New Roman" w:eastAsia="Times New Roman" w:hAnsi="Times New Roman" w:cs="Times New Roman"/>
          <w:color w:val="000000"/>
          <w:lang w:val="ru-RU" w:eastAsia="ru-RU"/>
        </w:rPr>
        <w:t>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0C3A847A" w14:textId="77777777" w:rsidR="007425F0" w:rsidRPr="00AA43D1" w:rsidRDefault="00C50DF8" w:rsidP="007425F0">
      <w:pPr>
        <w:pStyle w:val="ae"/>
        <w:numPr>
          <w:ilvl w:val="0"/>
          <w:numId w:val="20"/>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lastRenderedPageBreak/>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14:paraId="4E617C88" w14:textId="77777777" w:rsidR="007425F0" w:rsidRPr="00AA43D1" w:rsidRDefault="00C50DF8" w:rsidP="007425F0">
      <w:pPr>
        <w:pStyle w:val="ae"/>
        <w:numPr>
          <w:ilvl w:val="0"/>
          <w:numId w:val="20"/>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14:paraId="5C13F740" w14:textId="0884168B" w:rsidR="00C50DF8" w:rsidRPr="00AA43D1" w:rsidRDefault="00C50DF8" w:rsidP="007425F0">
      <w:pPr>
        <w:pStyle w:val="ae"/>
        <w:numPr>
          <w:ilvl w:val="0"/>
          <w:numId w:val="20"/>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14:paraId="05012B6B" w14:textId="77777777" w:rsidR="00C50DF8" w:rsidRPr="00AA43D1" w:rsidRDefault="00C50DF8" w:rsidP="007425F0">
      <w:pPr>
        <w:shd w:val="clear" w:color="auto" w:fill="FFFFFF"/>
        <w:spacing w:after="0" w:line="240" w:lineRule="auto"/>
        <w:rPr>
          <w:rFonts w:ascii="Times New Roman" w:eastAsia="Times New Roman" w:hAnsi="Times New Roman" w:cs="Times New Roman"/>
          <w:color w:val="000000"/>
          <w:lang w:eastAsia="ru-RU"/>
        </w:rPr>
      </w:pPr>
      <w:r w:rsidRPr="00AA43D1">
        <w:rPr>
          <w:rFonts w:ascii="Times New Roman" w:eastAsia="Times New Roman" w:hAnsi="Times New Roman" w:cs="Times New Roman"/>
          <w:b/>
          <w:bCs/>
          <w:color w:val="000000"/>
          <w:lang w:eastAsia="ru-RU"/>
        </w:rPr>
        <w:t>8. Экологическое воспитание:</w:t>
      </w:r>
    </w:p>
    <w:p w14:paraId="0817B5FC" w14:textId="77777777" w:rsidR="007425F0" w:rsidRPr="00AA43D1" w:rsidRDefault="00C50DF8" w:rsidP="007425F0">
      <w:pPr>
        <w:pStyle w:val="ae"/>
        <w:numPr>
          <w:ilvl w:val="0"/>
          <w:numId w:val="21"/>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w:t>
      </w:r>
      <w:r w:rsidR="007425F0" w:rsidRPr="00AA43D1">
        <w:rPr>
          <w:rFonts w:ascii="Times New Roman" w:eastAsia="Times New Roman" w:hAnsi="Times New Roman" w:cs="Times New Roman"/>
          <w:color w:val="000000"/>
          <w:lang w:val="ru-RU" w:eastAsia="ru-RU"/>
        </w:rPr>
        <w:t xml:space="preserve"> </w:t>
      </w:r>
      <w:proofErr w:type="spellStart"/>
      <w:r w:rsidRPr="00AA43D1">
        <w:rPr>
          <w:rFonts w:ascii="Times New Roman" w:eastAsia="Times New Roman" w:hAnsi="Times New Roman" w:cs="Times New Roman"/>
          <w:color w:val="000000"/>
          <w:lang w:val="ru-RU" w:eastAsia="ru-RU"/>
        </w:rPr>
        <w:t>природной</w:t>
      </w:r>
      <w:proofErr w:type="gramStart"/>
      <w:r w:rsidRPr="00AA43D1">
        <w:rPr>
          <w:rFonts w:ascii="Times New Roman" w:eastAsia="Times New Roman" w:hAnsi="Times New Roman" w:cs="Times New Roman"/>
          <w:color w:val="000000"/>
          <w:lang w:val="ru-RU" w:eastAsia="ru-RU"/>
        </w:rPr>
        <w:t>,т</w:t>
      </w:r>
      <w:proofErr w:type="gramEnd"/>
      <w:r w:rsidRPr="00AA43D1">
        <w:rPr>
          <w:rFonts w:ascii="Times New Roman" w:eastAsia="Times New Roman" w:hAnsi="Times New Roman" w:cs="Times New Roman"/>
          <w:color w:val="000000"/>
          <w:lang w:val="ru-RU" w:eastAsia="ru-RU"/>
        </w:rPr>
        <w:t>ехнологической</w:t>
      </w:r>
      <w:proofErr w:type="spellEnd"/>
      <w:r w:rsidRPr="00AA43D1">
        <w:rPr>
          <w:rFonts w:ascii="Times New Roman" w:eastAsia="Times New Roman" w:hAnsi="Times New Roman" w:cs="Times New Roman"/>
          <w:color w:val="000000"/>
          <w:lang w:val="ru-RU" w:eastAsia="ru-RU"/>
        </w:rPr>
        <w:t xml:space="preserve"> и социальной сред; </w:t>
      </w:r>
    </w:p>
    <w:p w14:paraId="670FE6F3" w14:textId="77777777" w:rsidR="007425F0" w:rsidRPr="00AA43D1" w:rsidRDefault="00C50DF8" w:rsidP="007425F0">
      <w:pPr>
        <w:pStyle w:val="ae"/>
        <w:numPr>
          <w:ilvl w:val="0"/>
          <w:numId w:val="21"/>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готовность к участию в</w:t>
      </w:r>
      <w:r w:rsidRPr="00AA43D1">
        <w:rPr>
          <w:rFonts w:ascii="Times New Roman" w:eastAsia="Times New Roman" w:hAnsi="Times New Roman" w:cs="Times New Roman"/>
          <w:color w:val="000000"/>
          <w:lang w:eastAsia="ru-RU"/>
        </w:rPr>
        <w:t> </w:t>
      </w:r>
      <w:r w:rsidRPr="00AA43D1">
        <w:rPr>
          <w:rFonts w:ascii="Times New Roman" w:eastAsia="Times New Roman" w:hAnsi="Times New Roman" w:cs="Times New Roman"/>
          <w:color w:val="000000"/>
          <w:lang w:val="ru-RU" w:eastAsia="ru-RU"/>
        </w:rPr>
        <w:t>практической деятельности экологической направленности;</w:t>
      </w:r>
    </w:p>
    <w:p w14:paraId="1AB43922" w14:textId="4DA5A74C" w:rsidR="00C50DF8" w:rsidRPr="00AA43D1" w:rsidRDefault="00C50DF8" w:rsidP="007425F0">
      <w:pPr>
        <w:pStyle w:val="ae"/>
        <w:numPr>
          <w:ilvl w:val="0"/>
          <w:numId w:val="21"/>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14:paraId="0F008780" w14:textId="77777777" w:rsidR="00C50DF8" w:rsidRPr="00AA43D1" w:rsidRDefault="00C50DF8" w:rsidP="0018498C">
      <w:pPr>
        <w:shd w:val="clear" w:color="auto" w:fill="FFFFFF"/>
        <w:spacing w:before="240" w:after="120" w:line="240" w:lineRule="atLeast"/>
        <w:outlineLvl w:val="1"/>
        <w:rPr>
          <w:rFonts w:ascii="Times New Roman" w:eastAsia="Times New Roman" w:hAnsi="Times New Roman" w:cs="Times New Roman"/>
          <w:b/>
          <w:bCs/>
          <w:caps/>
          <w:color w:val="000000"/>
          <w:lang w:eastAsia="ru-RU"/>
        </w:rPr>
      </w:pPr>
      <w:r w:rsidRPr="00AA43D1">
        <w:rPr>
          <w:rFonts w:ascii="Times New Roman" w:eastAsia="Times New Roman" w:hAnsi="Times New Roman" w:cs="Times New Roman"/>
          <w:b/>
          <w:bCs/>
          <w:caps/>
          <w:color w:val="000000"/>
          <w:lang w:eastAsia="ru-RU"/>
        </w:rPr>
        <w:t>МЕТАПРЕДМЕТНЫЕ РЕЗУЛЬТАТЫ</w:t>
      </w:r>
    </w:p>
    <w:p w14:paraId="225AEB2E"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proofErr w:type="spellStart"/>
      <w:r w:rsidRPr="00AA43D1">
        <w:rPr>
          <w:rFonts w:ascii="Times New Roman" w:eastAsia="Times New Roman" w:hAnsi="Times New Roman" w:cs="Times New Roman"/>
          <w:color w:val="000000"/>
          <w:lang w:eastAsia="ru-RU"/>
        </w:rPr>
        <w:t>Метапредметные</w:t>
      </w:r>
      <w:proofErr w:type="spellEnd"/>
      <w:r w:rsidRPr="00AA43D1">
        <w:rPr>
          <w:rFonts w:ascii="Times New Roman" w:eastAsia="Times New Roman" w:hAnsi="Times New Roman" w:cs="Times New Roman"/>
          <w:color w:val="000000"/>
          <w:lang w:eastAsia="ru-RU"/>
        </w:rPr>
        <w:t xml:space="preserve"> результаты характеризуют </w:t>
      </w:r>
      <w:proofErr w:type="spellStart"/>
      <w:r w:rsidRPr="00AA43D1">
        <w:rPr>
          <w:rFonts w:ascii="Times New Roman" w:eastAsia="Times New Roman" w:hAnsi="Times New Roman" w:cs="Times New Roman"/>
          <w:color w:val="000000"/>
          <w:lang w:eastAsia="ru-RU"/>
        </w:rPr>
        <w:t>сформированность</w:t>
      </w:r>
      <w:proofErr w:type="spellEnd"/>
      <w:r w:rsidRPr="00AA43D1">
        <w:rPr>
          <w:rFonts w:ascii="Times New Roman" w:eastAsia="Times New Roman" w:hAnsi="Times New Roman" w:cs="Times New Roman"/>
          <w:color w:val="000000"/>
          <w:lang w:eastAsia="ru-RU"/>
        </w:rPr>
        <w:t xml:space="preserve"> у обучающихся </w:t>
      </w:r>
      <w:proofErr w:type="spellStart"/>
      <w:r w:rsidRPr="00AA43D1">
        <w:rPr>
          <w:rFonts w:ascii="Times New Roman" w:eastAsia="Times New Roman" w:hAnsi="Times New Roman" w:cs="Times New Roman"/>
          <w:color w:val="000000"/>
          <w:lang w:eastAsia="ru-RU"/>
        </w:rPr>
        <w:t>межпредметных</w:t>
      </w:r>
      <w:proofErr w:type="spellEnd"/>
      <w:r w:rsidRPr="00AA43D1">
        <w:rPr>
          <w:rFonts w:ascii="Times New Roman" w:eastAsia="Times New Roman" w:hAnsi="Times New Roman" w:cs="Times New Roman"/>
          <w:color w:val="000000"/>
          <w:lang w:eastAsia="ru-RU"/>
        </w:rPr>
        <w:t xml:space="preserve"> понятий (используются в нескольких предметных областях и позволяют связывать знания из различных дисциплин в целостную научную картину мира) и универсальных учебных действий (познавательные, коммуникативные, регулятивные); способность их использовать в учебной, познавательной и социальной практике. Выражаются в готовности к самостоятельному планированию и осуществлению учебной деятельности и организации учебного сотрудничества с педагогами и сверстниками, к участию в построении индивидуальной образовательной траектории; овладению навыками работы с информацией: восприятие и создание информационных текстов в различных форматах, в том числе в цифровой среде.</w:t>
      </w:r>
    </w:p>
    <w:p w14:paraId="14FD0799"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proofErr w:type="spellStart"/>
      <w:r w:rsidRPr="00AA43D1">
        <w:rPr>
          <w:rFonts w:ascii="Times New Roman" w:eastAsia="Times New Roman" w:hAnsi="Times New Roman" w:cs="Times New Roman"/>
          <w:color w:val="000000"/>
          <w:lang w:eastAsia="ru-RU"/>
        </w:rPr>
        <w:t>Метапредметные</w:t>
      </w:r>
      <w:proofErr w:type="spellEnd"/>
      <w:r w:rsidRPr="00AA43D1">
        <w:rPr>
          <w:rFonts w:ascii="Times New Roman" w:eastAsia="Times New Roman" w:hAnsi="Times New Roman" w:cs="Times New Roman"/>
          <w:color w:val="000000"/>
          <w:lang w:eastAsia="ru-RU"/>
        </w:rPr>
        <w:t xml:space="preserve"> результаты, формируемые в ходе изучения учебного предмета ОБЖ, должны отражать:</w:t>
      </w:r>
    </w:p>
    <w:p w14:paraId="4A1941C9" w14:textId="77777777" w:rsidR="00C50DF8" w:rsidRPr="00AA43D1" w:rsidRDefault="00C50DF8" w:rsidP="007425F0">
      <w:pPr>
        <w:shd w:val="clear" w:color="auto" w:fill="FFFFFF"/>
        <w:spacing w:after="0" w:line="240" w:lineRule="auto"/>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1.</w:t>
      </w:r>
      <w:r w:rsidRPr="00AA43D1">
        <w:rPr>
          <w:rFonts w:ascii="Times New Roman" w:eastAsia="Times New Roman" w:hAnsi="Times New Roman" w:cs="Times New Roman"/>
          <w:b/>
          <w:bCs/>
          <w:color w:val="000000"/>
          <w:lang w:eastAsia="ru-RU"/>
        </w:rPr>
        <w:t> </w:t>
      </w:r>
      <w:r w:rsidRPr="00AA43D1">
        <w:rPr>
          <w:rFonts w:ascii="Times New Roman" w:eastAsia="Times New Roman" w:hAnsi="Times New Roman" w:cs="Times New Roman"/>
          <w:b/>
          <w:bCs/>
          <w:color w:val="000000"/>
          <w:lang w:eastAsia="ru-RU"/>
        </w:rPr>
        <w:t>Овладение универсальными познавательными действи</w:t>
      </w:r>
      <w:r w:rsidRPr="00AA43D1">
        <w:rPr>
          <w:rFonts w:ascii="Times New Roman" w:eastAsia="Times New Roman" w:hAnsi="Times New Roman" w:cs="Times New Roman"/>
          <w:b/>
          <w:bCs/>
          <w:color w:val="000000"/>
          <w:lang w:eastAsia="ru-RU"/>
        </w:rPr>
        <w:softHyphen/>
        <w:t>ями.</w:t>
      </w:r>
    </w:p>
    <w:p w14:paraId="45FDA79E"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u w:val="single"/>
          <w:lang w:eastAsia="ru-RU"/>
        </w:rPr>
        <w:t>Базовые логические действия:</w:t>
      </w:r>
    </w:p>
    <w:p w14:paraId="2F142BF2" w14:textId="77777777" w:rsidR="00C50DF8" w:rsidRPr="00AA43D1" w:rsidRDefault="00C50DF8" w:rsidP="007425F0">
      <w:pPr>
        <w:pStyle w:val="ae"/>
        <w:numPr>
          <w:ilvl w:val="0"/>
          <w:numId w:val="22"/>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выявлять и характеризовать существенные признаки объектов (явлений);</w:t>
      </w:r>
    </w:p>
    <w:p w14:paraId="15E869A0" w14:textId="77777777" w:rsidR="007425F0" w:rsidRPr="00AA43D1" w:rsidRDefault="00C50DF8" w:rsidP="007425F0">
      <w:pPr>
        <w:shd w:val="clear" w:color="auto" w:fill="FFFFFF"/>
        <w:spacing w:after="0" w:line="240" w:lineRule="auto"/>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устанавливать существенный признак классификации, основания для обобщения и сравнения, критерии проводимого анализа;</w:t>
      </w:r>
    </w:p>
    <w:p w14:paraId="07D0FEE2" w14:textId="77777777" w:rsidR="007425F0" w:rsidRPr="00AA43D1" w:rsidRDefault="00C50DF8" w:rsidP="007425F0">
      <w:pPr>
        <w:shd w:val="clear" w:color="auto" w:fill="FFFFFF"/>
        <w:spacing w:after="0" w:line="240" w:lineRule="auto"/>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 xml:space="preserve">с учётом предложенной задачи выявлять закономерности и противоречия в рассматриваемых фактах, данных и наблюдениях; </w:t>
      </w:r>
    </w:p>
    <w:p w14:paraId="1FDAC9A8" w14:textId="77777777" w:rsidR="007425F0" w:rsidRPr="00AA43D1" w:rsidRDefault="00C50DF8" w:rsidP="007425F0">
      <w:pPr>
        <w:pStyle w:val="ae"/>
        <w:numPr>
          <w:ilvl w:val="0"/>
          <w:numId w:val="22"/>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предлагать критерии для выявления закономерностей и противоречий;</w:t>
      </w:r>
    </w:p>
    <w:p w14:paraId="361BE189" w14:textId="77777777" w:rsidR="007425F0" w:rsidRPr="00AA43D1" w:rsidRDefault="00C50DF8" w:rsidP="007425F0">
      <w:pPr>
        <w:pStyle w:val="ae"/>
        <w:numPr>
          <w:ilvl w:val="0"/>
          <w:numId w:val="22"/>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выявлять дефициты информации, данных, необходимых для решения поставленной задачи;</w:t>
      </w:r>
    </w:p>
    <w:p w14:paraId="47C6B6B5" w14:textId="77777777" w:rsidR="007425F0" w:rsidRPr="00AA43D1" w:rsidRDefault="00C50DF8" w:rsidP="007425F0">
      <w:pPr>
        <w:pStyle w:val="ae"/>
        <w:numPr>
          <w:ilvl w:val="0"/>
          <w:numId w:val="22"/>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14:paraId="28DB4F57" w14:textId="294E9C16" w:rsidR="00C50DF8" w:rsidRPr="00AA43D1" w:rsidRDefault="00C50DF8" w:rsidP="007425F0">
      <w:pPr>
        <w:pStyle w:val="ae"/>
        <w:numPr>
          <w:ilvl w:val="0"/>
          <w:numId w:val="22"/>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007F733B"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u w:val="single"/>
          <w:lang w:eastAsia="ru-RU"/>
        </w:rPr>
        <w:t>Базовые исследовательские действия:</w:t>
      </w:r>
    </w:p>
    <w:p w14:paraId="45D4BEF6" w14:textId="77777777" w:rsidR="007425F0" w:rsidRPr="00AA43D1" w:rsidRDefault="00C50DF8" w:rsidP="007425F0">
      <w:pPr>
        <w:pStyle w:val="ae"/>
        <w:numPr>
          <w:ilvl w:val="0"/>
          <w:numId w:val="23"/>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14:paraId="4CFDA5F6" w14:textId="77777777" w:rsidR="007425F0" w:rsidRPr="00AA43D1" w:rsidRDefault="00C50DF8" w:rsidP="007425F0">
      <w:pPr>
        <w:pStyle w:val="ae"/>
        <w:numPr>
          <w:ilvl w:val="0"/>
          <w:numId w:val="23"/>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14:paraId="4AF9A738" w14:textId="77777777" w:rsidR="007425F0" w:rsidRPr="00AA43D1" w:rsidRDefault="00C50DF8" w:rsidP="007425F0">
      <w:pPr>
        <w:pStyle w:val="ae"/>
        <w:numPr>
          <w:ilvl w:val="0"/>
          <w:numId w:val="23"/>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14:paraId="6BB3D486" w14:textId="57F41C97" w:rsidR="00C50DF8" w:rsidRPr="00AA43D1" w:rsidRDefault="00C50DF8" w:rsidP="007425F0">
      <w:pPr>
        <w:pStyle w:val="ae"/>
        <w:numPr>
          <w:ilvl w:val="0"/>
          <w:numId w:val="23"/>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14:paraId="6CED0CAB"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u w:val="single"/>
          <w:lang w:eastAsia="ru-RU"/>
        </w:rPr>
        <w:t>Работа с информацией:</w:t>
      </w:r>
    </w:p>
    <w:p w14:paraId="09D24459" w14:textId="77777777" w:rsidR="007425F0" w:rsidRPr="00AA43D1" w:rsidRDefault="00C50DF8" w:rsidP="007425F0">
      <w:pPr>
        <w:pStyle w:val="ae"/>
        <w:numPr>
          <w:ilvl w:val="0"/>
          <w:numId w:val="24"/>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0A6CF014" w14:textId="77777777" w:rsidR="007425F0" w:rsidRPr="00AA43D1" w:rsidRDefault="00C50DF8" w:rsidP="007425F0">
      <w:pPr>
        <w:pStyle w:val="ae"/>
        <w:numPr>
          <w:ilvl w:val="0"/>
          <w:numId w:val="24"/>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выбирать, анализировать, систематизировать и интерпретировать информацию различных видов и форм представления;</w:t>
      </w:r>
    </w:p>
    <w:p w14:paraId="06508AD8" w14:textId="77777777" w:rsidR="007425F0" w:rsidRPr="00AA43D1" w:rsidRDefault="00C50DF8" w:rsidP="007425F0">
      <w:pPr>
        <w:pStyle w:val="ae"/>
        <w:numPr>
          <w:ilvl w:val="0"/>
          <w:numId w:val="24"/>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находить сходные аргументы (подтверждающие или опровергающие одну и ту же идею, версию) в</w:t>
      </w:r>
      <w:r w:rsidRPr="00AA43D1">
        <w:rPr>
          <w:rFonts w:ascii="Times New Roman" w:eastAsia="Times New Roman" w:hAnsi="Times New Roman" w:cs="Times New Roman"/>
          <w:color w:val="000000"/>
          <w:lang w:eastAsia="ru-RU"/>
        </w:rPr>
        <w:t> </w:t>
      </w:r>
      <w:r w:rsidRPr="00AA43D1">
        <w:rPr>
          <w:rFonts w:ascii="Times New Roman" w:eastAsia="Times New Roman" w:hAnsi="Times New Roman" w:cs="Times New Roman"/>
          <w:color w:val="000000"/>
          <w:lang w:val="ru-RU" w:eastAsia="ru-RU"/>
        </w:rPr>
        <w:t>различных информационных источниках;</w:t>
      </w:r>
    </w:p>
    <w:p w14:paraId="0C840C5E" w14:textId="77777777" w:rsidR="007425F0" w:rsidRPr="00AA43D1" w:rsidRDefault="00C50DF8" w:rsidP="007425F0">
      <w:pPr>
        <w:pStyle w:val="ae"/>
        <w:numPr>
          <w:ilvl w:val="0"/>
          <w:numId w:val="24"/>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lastRenderedPageBreak/>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w:t>
      </w:r>
      <w:r w:rsidRPr="00AA43D1">
        <w:rPr>
          <w:rFonts w:ascii="Times New Roman" w:eastAsia="Times New Roman" w:hAnsi="Times New Roman" w:cs="Times New Roman"/>
          <w:color w:val="000000"/>
          <w:lang w:val="ru-RU" w:eastAsia="ru-RU"/>
        </w:rPr>
        <w:softHyphen/>
        <w:t>циями;</w:t>
      </w:r>
    </w:p>
    <w:p w14:paraId="754355FF" w14:textId="77777777" w:rsidR="007425F0" w:rsidRPr="00AA43D1" w:rsidRDefault="00C50DF8" w:rsidP="007425F0">
      <w:pPr>
        <w:pStyle w:val="ae"/>
        <w:numPr>
          <w:ilvl w:val="0"/>
          <w:numId w:val="24"/>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оценивать надёжность информации по критериям, предложенным педагогическим работником или сформулированным самостоятельно;</w:t>
      </w:r>
    </w:p>
    <w:p w14:paraId="21069483" w14:textId="3AB96423" w:rsidR="00C50DF8" w:rsidRPr="00AA43D1" w:rsidRDefault="00C50DF8" w:rsidP="007425F0">
      <w:pPr>
        <w:pStyle w:val="ae"/>
        <w:numPr>
          <w:ilvl w:val="0"/>
          <w:numId w:val="24"/>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эффективно запоминать и систематизировать информацию.</w:t>
      </w:r>
    </w:p>
    <w:p w14:paraId="147C1E63"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 xml:space="preserve">Овладение системой универсальных познавательных действий обеспечивает </w:t>
      </w:r>
      <w:proofErr w:type="spellStart"/>
      <w:r w:rsidRPr="00AA43D1">
        <w:rPr>
          <w:rFonts w:ascii="Times New Roman" w:eastAsia="Times New Roman" w:hAnsi="Times New Roman" w:cs="Times New Roman"/>
          <w:color w:val="000000"/>
          <w:lang w:eastAsia="ru-RU"/>
        </w:rPr>
        <w:t>сформированность</w:t>
      </w:r>
      <w:proofErr w:type="spellEnd"/>
      <w:r w:rsidRPr="00AA43D1">
        <w:rPr>
          <w:rFonts w:ascii="Times New Roman" w:eastAsia="Times New Roman" w:hAnsi="Times New Roman" w:cs="Times New Roman"/>
          <w:color w:val="000000"/>
          <w:lang w:eastAsia="ru-RU"/>
        </w:rPr>
        <w:t xml:space="preserve"> когнитивных навыков обучающихся.</w:t>
      </w:r>
    </w:p>
    <w:p w14:paraId="65923419" w14:textId="77777777" w:rsidR="00C50DF8" w:rsidRPr="00AA43D1" w:rsidRDefault="00C50DF8" w:rsidP="007425F0">
      <w:pPr>
        <w:shd w:val="clear" w:color="auto" w:fill="FFFFFF"/>
        <w:spacing w:after="0" w:line="240" w:lineRule="auto"/>
        <w:rPr>
          <w:rFonts w:ascii="Times New Roman" w:eastAsia="Times New Roman" w:hAnsi="Times New Roman" w:cs="Times New Roman"/>
          <w:color w:val="000000"/>
          <w:lang w:eastAsia="ru-RU"/>
        </w:rPr>
      </w:pPr>
      <w:r w:rsidRPr="00AA43D1">
        <w:rPr>
          <w:rFonts w:ascii="Times New Roman" w:eastAsia="Times New Roman" w:hAnsi="Times New Roman" w:cs="Times New Roman"/>
          <w:b/>
          <w:bCs/>
          <w:color w:val="000000"/>
          <w:lang w:eastAsia="ru-RU"/>
        </w:rPr>
        <w:t>2. Овладение универсальными коммуникативными действи</w:t>
      </w:r>
      <w:r w:rsidRPr="00AA43D1">
        <w:rPr>
          <w:rFonts w:ascii="Times New Roman" w:eastAsia="Times New Roman" w:hAnsi="Times New Roman" w:cs="Times New Roman"/>
          <w:b/>
          <w:bCs/>
          <w:color w:val="000000"/>
          <w:lang w:eastAsia="ru-RU"/>
        </w:rPr>
        <w:softHyphen/>
        <w:t>ями.</w:t>
      </w:r>
    </w:p>
    <w:p w14:paraId="34E595E0"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u w:val="single"/>
          <w:lang w:eastAsia="ru-RU"/>
        </w:rPr>
        <w:t>Общение:</w:t>
      </w:r>
    </w:p>
    <w:p w14:paraId="3E485A22" w14:textId="77777777" w:rsidR="007425F0" w:rsidRPr="00AA43D1" w:rsidRDefault="00C50DF8" w:rsidP="007425F0">
      <w:pPr>
        <w:pStyle w:val="ae"/>
        <w:numPr>
          <w:ilvl w:val="0"/>
          <w:numId w:val="25"/>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14:paraId="518F6BB0" w14:textId="77777777" w:rsidR="007425F0" w:rsidRPr="00AA43D1" w:rsidRDefault="00C50DF8" w:rsidP="007425F0">
      <w:pPr>
        <w:pStyle w:val="ae"/>
        <w:numPr>
          <w:ilvl w:val="0"/>
          <w:numId w:val="25"/>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распознавать невербальные средства общения, понимать значение социальных знаков и намерения других, уважительно, в корректной форме формулировать свои взгляды;</w:t>
      </w:r>
    </w:p>
    <w:p w14:paraId="7461D571" w14:textId="77777777" w:rsidR="007425F0" w:rsidRPr="00AA43D1" w:rsidRDefault="00C50DF8" w:rsidP="007425F0">
      <w:pPr>
        <w:pStyle w:val="ae"/>
        <w:numPr>
          <w:ilvl w:val="0"/>
          <w:numId w:val="25"/>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сопоставлять свои суждения с суждениями других участников диалога, обнаруживать различие и сходство позиций;</w:t>
      </w:r>
    </w:p>
    <w:p w14:paraId="27B93193" w14:textId="77777777" w:rsidR="007425F0" w:rsidRPr="00AA43D1" w:rsidRDefault="00C50DF8" w:rsidP="007425F0">
      <w:pPr>
        <w:pStyle w:val="ae"/>
        <w:numPr>
          <w:ilvl w:val="0"/>
          <w:numId w:val="25"/>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14:paraId="5EFAF355" w14:textId="21C54372" w:rsidR="00C50DF8" w:rsidRPr="00AA43D1" w:rsidRDefault="00C50DF8" w:rsidP="007425F0">
      <w:pPr>
        <w:pStyle w:val="ae"/>
        <w:numPr>
          <w:ilvl w:val="0"/>
          <w:numId w:val="25"/>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14:paraId="5C55EECD"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u w:val="single"/>
          <w:lang w:eastAsia="ru-RU"/>
        </w:rPr>
        <w:t>Совместная деятельность (сотрудничество):</w:t>
      </w:r>
    </w:p>
    <w:p w14:paraId="6E65A567" w14:textId="77777777" w:rsidR="007425F0" w:rsidRPr="00AA43D1" w:rsidRDefault="00C50DF8" w:rsidP="007425F0">
      <w:pPr>
        <w:pStyle w:val="ae"/>
        <w:numPr>
          <w:ilvl w:val="0"/>
          <w:numId w:val="26"/>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понимать и использовать преимущества командной и индивидуальной работы при решении конкретной учебной задачи;</w:t>
      </w:r>
    </w:p>
    <w:p w14:paraId="563EF822" w14:textId="77777777" w:rsidR="007425F0" w:rsidRPr="00AA43D1" w:rsidRDefault="00C50DF8" w:rsidP="007425F0">
      <w:pPr>
        <w:pStyle w:val="ae"/>
        <w:numPr>
          <w:ilvl w:val="0"/>
          <w:numId w:val="26"/>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14:paraId="05A366F3" w14:textId="77777777" w:rsidR="007425F0" w:rsidRPr="00AA43D1" w:rsidRDefault="00C50DF8" w:rsidP="007425F0">
      <w:pPr>
        <w:pStyle w:val="ae"/>
        <w:numPr>
          <w:ilvl w:val="0"/>
          <w:numId w:val="26"/>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определять свои действия и действия партнёра, которые помогали или затрудняли нахождение общего решения, оцен</w:t>
      </w:r>
      <w:proofErr w:type="gramStart"/>
      <w:r w:rsidRPr="00AA43D1">
        <w:rPr>
          <w:rFonts w:ascii="Times New Roman" w:eastAsia="Times New Roman" w:hAnsi="Times New Roman" w:cs="Times New Roman"/>
          <w:color w:val="000000"/>
          <w:lang w:val="ru-RU" w:eastAsia="ru-RU"/>
        </w:rPr>
        <w:t>и-</w:t>
      </w:r>
      <w:proofErr w:type="gramEnd"/>
      <w:r w:rsidRPr="00AA43D1">
        <w:rPr>
          <w:rFonts w:ascii="Times New Roman" w:eastAsia="Times New Roman" w:hAnsi="Times New Roman" w:cs="Times New Roman"/>
          <w:color w:val="000000"/>
          <w:lang w:val="ru-RU" w:eastAsia="ru-RU"/>
        </w:rPr>
        <w:t xml:space="preserve"> </w:t>
      </w:r>
      <w:proofErr w:type="spellStart"/>
      <w:r w:rsidRPr="00AA43D1">
        <w:rPr>
          <w:rFonts w:ascii="Times New Roman" w:eastAsia="Times New Roman" w:hAnsi="Times New Roman" w:cs="Times New Roman"/>
          <w:color w:val="000000"/>
          <w:lang w:val="ru-RU" w:eastAsia="ru-RU"/>
        </w:rPr>
        <w:t>вать</w:t>
      </w:r>
      <w:proofErr w:type="spellEnd"/>
      <w:r w:rsidRPr="00AA43D1">
        <w:rPr>
          <w:rFonts w:ascii="Times New Roman" w:eastAsia="Times New Roman" w:hAnsi="Times New Roman" w:cs="Times New Roman"/>
          <w:color w:val="000000"/>
          <w:lang w:val="ru-RU" w:eastAsia="ru-RU"/>
        </w:rPr>
        <w:t xml:space="preserve">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14:paraId="48E32A0C" w14:textId="0A053A8A" w:rsidR="00C50DF8" w:rsidRPr="00AA43D1" w:rsidRDefault="00C50DF8" w:rsidP="007425F0">
      <w:pPr>
        <w:shd w:val="clear" w:color="auto" w:fill="FFFFFF"/>
        <w:spacing w:after="0" w:line="240" w:lineRule="auto"/>
        <w:ind w:left="360"/>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 xml:space="preserve">Овладение системой универсальных коммуникативных действий обеспечивает </w:t>
      </w:r>
      <w:proofErr w:type="spellStart"/>
      <w:r w:rsidRPr="00AA43D1">
        <w:rPr>
          <w:rFonts w:ascii="Times New Roman" w:eastAsia="Times New Roman" w:hAnsi="Times New Roman" w:cs="Times New Roman"/>
          <w:color w:val="000000"/>
          <w:lang w:eastAsia="ru-RU"/>
        </w:rPr>
        <w:t>сформированность</w:t>
      </w:r>
      <w:proofErr w:type="spellEnd"/>
      <w:r w:rsidRPr="00AA43D1">
        <w:rPr>
          <w:rFonts w:ascii="Times New Roman" w:eastAsia="Times New Roman" w:hAnsi="Times New Roman" w:cs="Times New Roman"/>
          <w:color w:val="000000"/>
          <w:lang w:eastAsia="ru-RU"/>
        </w:rPr>
        <w:t xml:space="preserve"> социальных навыков и эмоционального интеллекта обучающихся.</w:t>
      </w:r>
    </w:p>
    <w:p w14:paraId="4DD0EF04"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b/>
          <w:bCs/>
          <w:color w:val="000000"/>
          <w:lang w:eastAsia="ru-RU"/>
        </w:rPr>
        <w:t>3. Овладение универсальными учебными регулятивными действиями.</w:t>
      </w:r>
    </w:p>
    <w:p w14:paraId="636E526E"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u w:val="single"/>
          <w:lang w:eastAsia="ru-RU"/>
        </w:rPr>
        <w:t>Самоорганизация:</w:t>
      </w:r>
    </w:p>
    <w:p w14:paraId="311FB12D" w14:textId="77777777" w:rsidR="007425F0" w:rsidRPr="00AA43D1" w:rsidRDefault="00C50DF8" w:rsidP="007425F0">
      <w:pPr>
        <w:pStyle w:val="ae"/>
        <w:numPr>
          <w:ilvl w:val="0"/>
          <w:numId w:val="27"/>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выявлять проблемные вопросы, требующие решения в жизненных и учебных ситуациях;</w:t>
      </w:r>
    </w:p>
    <w:p w14:paraId="764FE390" w14:textId="77777777" w:rsidR="007425F0" w:rsidRPr="00AA43D1" w:rsidRDefault="00C50DF8" w:rsidP="007425F0">
      <w:pPr>
        <w:pStyle w:val="ae"/>
        <w:numPr>
          <w:ilvl w:val="0"/>
          <w:numId w:val="27"/>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аргументированно определять оптимальный вариант принятия решений, самостоятельно составлять алгоритм (часть алгоритма) и способ решения учебной задачи с учётом собственных возможностей и имеющихся ресурсов;</w:t>
      </w:r>
    </w:p>
    <w:p w14:paraId="785AF3E9" w14:textId="69CCF13F" w:rsidR="00C50DF8" w:rsidRPr="00AA43D1" w:rsidRDefault="00C50DF8" w:rsidP="007425F0">
      <w:pPr>
        <w:pStyle w:val="ae"/>
        <w:numPr>
          <w:ilvl w:val="0"/>
          <w:numId w:val="27"/>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14:paraId="544C28B5"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u w:val="single"/>
          <w:lang w:eastAsia="ru-RU"/>
        </w:rPr>
        <w:t>Самоконтроль (рефлексия):</w:t>
      </w:r>
    </w:p>
    <w:p w14:paraId="0F342652" w14:textId="77777777" w:rsidR="007425F0" w:rsidRPr="00AA43D1" w:rsidRDefault="00C50DF8" w:rsidP="007425F0">
      <w:pPr>
        <w:pStyle w:val="ae"/>
        <w:numPr>
          <w:ilvl w:val="0"/>
          <w:numId w:val="28"/>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давать адекватную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14:paraId="3197F2FF" w14:textId="77777777" w:rsidR="007425F0" w:rsidRPr="00AA43D1" w:rsidRDefault="00C50DF8" w:rsidP="007425F0">
      <w:pPr>
        <w:pStyle w:val="ae"/>
        <w:numPr>
          <w:ilvl w:val="0"/>
          <w:numId w:val="28"/>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объяснять причины достижения (</w:t>
      </w:r>
      <w:proofErr w:type="spellStart"/>
      <w:r w:rsidRPr="00AA43D1">
        <w:rPr>
          <w:rFonts w:ascii="Times New Roman" w:eastAsia="Times New Roman" w:hAnsi="Times New Roman" w:cs="Times New Roman"/>
          <w:color w:val="000000"/>
          <w:lang w:val="ru-RU" w:eastAsia="ru-RU"/>
        </w:rPr>
        <w:t>недостижения</w:t>
      </w:r>
      <w:proofErr w:type="spellEnd"/>
      <w:r w:rsidRPr="00AA43D1">
        <w:rPr>
          <w:rFonts w:ascii="Times New Roman" w:eastAsia="Times New Roman" w:hAnsi="Times New Roman" w:cs="Times New Roman"/>
          <w:color w:val="000000"/>
          <w:lang w:val="ru-RU" w:eastAsia="ru-RU"/>
        </w:rPr>
        <w:t xml:space="preserve">) результатов деятельности, давать оценку приобретённому опыту, уметь находить </w:t>
      </w:r>
      <w:proofErr w:type="gramStart"/>
      <w:r w:rsidRPr="00AA43D1">
        <w:rPr>
          <w:rFonts w:ascii="Times New Roman" w:eastAsia="Times New Roman" w:hAnsi="Times New Roman" w:cs="Times New Roman"/>
          <w:color w:val="000000"/>
          <w:lang w:val="ru-RU" w:eastAsia="ru-RU"/>
        </w:rPr>
        <w:t>позитивное</w:t>
      </w:r>
      <w:proofErr w:type="gramEnd"/>
      <w:r w:rsidRPr="00AA43D1">
        <w:rPr>
          <w:rFonts w:ascii="Times New Roman" w:eastAsia="Times New Roman" w:hAnsi="Times New Roman" w:cs="Times New Roman"/>
          <w:color w:val="000000"/>
          <w:lang w:val="ru-RU" w:eastAsia="ru-RU"/>
        </w:rPr>
        <w:t xml:space="preserve"> в произошедшей ситуации;</w:t>
      </w:r>
    </w:p>
    <w:p w14:paraId="70898088" w14:textId="48D5151E" w:rsidR="00C50DF8" w:rsidRPr="00AA43D1" w:rsidRDefault="00C50DF8" w:rsidP="007425F0">
      <w:pPr>
        <w:pStyle w:val="ae"/>
        <w:numPr>
          <w:ilvl w:val="0"/>
          <w:numId w:val="28"/>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оценивать соответствие результата цели и условиям.</w:t>
      </w:r>
    </w:p>
    <w:p w14:paraId="6614DB16"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u w:val="single"/>
          <w:lang w:eastAsia="ru-RU"/>
        </w:rPr>
        <w:t>Эмоциональный интеллект:</w:t>
      </w:r>
    </w:p>
    <w:p w14:paraId="4F32F2B3" w14:textId="77777777" w:rsidR="007425F0" w:rsidRPr="00AA43D1" w:rsidRDefault="00C50DF8" w:rsidP="007425F0">
      <w:pPr>
        <w:pStyle w:val="ae"/>
        <w:numPr>
          <w:ilvl w:val="0"/>
          <w:numId w:val="29"/>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управлять собственными эмоциями и не поддаваться эмоциям других, выявлять и анализировать их причины;</w:t>
      </w:r>
    </w:p>
    <w:p w14:paraId="4C3FDFDF" w14:textId="181A9781" w:rsidR="00C50DF8" w:rsidRPr="00AA43D1" w:rsidRDefault="00C50DF8" w:rsidP="007425F0">
      <w:pPr>
        <w:pStyle w:val="ae"/>
        <w:numPr>
          <w:ilvl w:val="0"/>
          <w:numId w:val="29"/>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ставить себя на место другого человека, понимать мотивы и намерения другого, регулировать способ выражения эмоций.</w:t>
      </w:r>
    </w:p>
    <w:p w14:paraId="497C4202"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u w:val="single"/>
          <w:lang w:eastAsia="ru-RU"/>
        </w:rPr>
        <w:t>Принятие себя и других:</w:t>
      </w:r>
    </w:p>
    <w:p w14:paraId="5F35B6EF" w14:textId="77777777" w:rsidR="007425F0" w:rsidRPr="00AA43D1" w:rsidRDefault="00C50DF8" w:rsidP="007425F0">
      <w:pPr>
        <w:pStyle w:val="ae"/>
        <w:numPr>
          <w:ilvl w:val="0"/>
          <w:numId w:val="30"/>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осознанно относиться к другому человеку, его мнению, признавать право на ошибку свою и чужую;</w:t>
      </w:r>
    </w:p>
    <w:p w14:paraId="0DA6A592" w14:textId="246203BA" w:rsidR="00C50DF8" w:rsidRPr="00AA43D1" w:rsidRDefault="00C50DF8" w:rsidP="007425F0">
      <w:pPr>
        <w:pStyle w:val="ae"/>
        <w:numPr>
          <w:ilvl w:val="0"/>
          <w:numId w:val="30"/>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быть открытым себе и другим, осознавать невозможность контроля всего вокруг.</w:t>
      </w:r>
    </w:p>
    <w:p w14:paraId="4D2A830B" w14:textId="77777777" w:rsidR="00C50DF8" w:rsidRPr="00AA43D1" w:rsidRDefault="00C50DF8" w:rsidP="007425F0">
      <w:pPr>
        <w:shd w:val="clear" w:color="auto" w:fill="FFFFFF"/>
        <w:spacing w:after="0" w:line="240" w:lineRule="auto"/>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14:paraId="72F20EE4" w14:textId="77777777" w:rsidR="00C50DF8" w:rsidRPr="00AA43D1" w:rsidRDefault="00C50DF8" w:rsidP="0018498C">
      <w:pPr>
        <w:shd w:val="clear" w:color="auto" w:fill="FFFFFF"/>
        <w:spacing w:before="240" w:after="120" w:line="240" w:lineRule="atLeast"/>
        <w:outlineLvl w:val="1"/>
        <w:rPr>
          <w:rFonts w:ascii="Times New Roman" w:eastAsia="Times New Roman" w:hAnsi="Times New Roman" w:cs="Times New Roman"/>
          <w:b/>
          <w:bCs/>
          <w:caps/>
          <w:color w:val="000000"/>
          <w:lang w:eastAsia="ru-RU"/>
        </w:rPr>
      </w:pPr>
      <w:r w:rsidRPr="00AA43D1">
        <w:rPr>
          <w:rFonts w:ascii="Times New Roman" w:eastAsia="Times New Roman" w:hAnsi="Times New Roman" w:cs="Times New Roman"/>
          <w:b/>
          <w:bCs/>
          <w:caps/>
          <w:color w:val="000000"/>
          <w:lang w:eastAsia="ru-RU"/>
        </w:rPr>
        <w:t>ПРЕДМЕТНЫЕ РЕЗУЛЬТАТЫ</w:t>
      </w:r>
    </w:p>
    <w:p w14:paraId="4B322F1F"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lastRenderedPageBreak/>
        <w:t xml:space="preserve">Предметные результаты характеризуют </w:t>
      </w:r>
      <w:proofErr w:type="spellStart"/>
      <w:r w:rsidRPr="00AA43D1">
        <w:rPr>
          <w:rFonts w:ascii="Times New Roman" w:eastAsia="Times New Roman" w:hAnsi="Times New Roman" w:cs="Times New Roman"/>
          <w:color w:val="000000"/>
          <w:lang w:eastAsia="ru-RU"/>
        </w:rPr>
        <w:t>сформированностью</w:t>
      </w:r>
      <w:proofErr w:type="spellEnd"/>
      <w:r w:rsidRPr="00AA43D1">
        <w:rPr>
          <w:rFonts w:ascii="Times New Roman" w:eastAsia="Times New Roman" w:hAnsi="Times New Roman" w:cs="Times New Roman"/>
          <w:color w:val="000000"/>
          <w:lang w:eastAsia="ru-RU"/>
        </w:rPr>
        <w:t xml:space="preserve">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её применения в повседневной жизни.</w:t>
      </w:r>
    </w:p>
    <w:p w14:paraId="5F46A07C"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proofErr w:type="gramStart"/>
      <w:r w:rsidRPr="00AA43D1">
        <w:rPr>
          <w:rFonts w:ascii="Times New Roman" w:eastAsia="Times New Roman" w:hAnsi="Times New Roman" w:cs="Times New Roman"/>
          <w:color w:val="000000"/>
          <w:lang w:eastAsia="ru-RU"/>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индивидуальной системы здорового образа жизни, </w:t>
      </w:r>
      <w:proofErr w:type="spellStart"/>
      <w:r w:rsidRPr="00AA43D1">
        <w:rPr>
          <w:rFonts w:ascii="Times New Roman" w:eastAsia="Times New Roman" w:hAnsi="Times New Roman" w:cs="Times New Roman"/>
          <w:color w:val="000000"/>
          <w:lang w:eastAsia="ru-RU"/>
        </w:rPr>
        <w:t>антиэкстремистского</w:t>
      </w:r>
      <w:proofErr w:type="spellEnd"/>
      <w:r w:rsidRPr="00AA43D1">
        <w:rPr>
          <w:rFonts w:ascii="Times New Roman" w:eastAsia="Times New Roman" w:hAnsi="Times New Roman" w:cs="Times New Roman"/>
          <w:color w:val="000000"/>
          <w:lang w:eastAsia="ru-RU"/>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roofErr w:type="gramEnd"/>
    </w:p>
    <w:p w14:paraId="3387A84A"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Предметные результаты по предметной области «Физическая культура и основы безопасности жизнедеятельности» должны обеспечивать:</w:t>
      </w:r>
    </w:p>
    <w:p w14:paraId="764FE04B"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По учебному предмету «Основы безопасности жизнедеятельности»:</w:t>
      </w:r>
    </w:p>
    <w:p w14:paraId="715C8D09"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1)</w:t>
      </w:r>
      <w:r w:rsidRPr="00AA43D1">
        <w:rPr>
          <w:rFonts w:ascii="Times New Roman" w:eastAsia="Times New Roman" w:hAnsi="Times New Roman" w:cs="Times New Roman"/>
          <w:color w:val="000000"/>
          <w:lang w:eastAsia="ru-RU"/>
        </w:rPr>
        <w:t> </w:t>
      </w:r>
      <w:proofErr w:type="spellStart"/>
      <w:r w:rsidRPr="00AA43D1">
        <w:rPr>
          <w:rFonts w:ascii="Times New Roman" w:eastAsia="Times New Roman" w:hAnsi="Times New Roman" w:cs="Times New Roman"/>
          <w:color w:val="000000"/>
          <w:lang w:eastAsia="ru-RU"/>
        </w:rPr>
        <w:t>сформированность</w:t>
      </w:r>
      <w:proofErr w:type="spellEnd"/>
      <w:r w:rsidRPr="00AA43D1">
        <w:rPr>
          <w:rFonts w:ascii="Times New Roman" w:eastAsia="Times New Roman" w:hAnsi="Times New Roman" w:cs="Times New Roman"/>
          <w:color w:val="000000"/>
          <w:lang w:eastAsia="ru-RU"/>
        </w:rPr>
        <w:t xml:space="preserve"> культуры безопасности жизнедеятельности на основе освоенных знаний и умений, системного и комплексного понимания значимости безопасного поведения </w:t>
      </w:r>
      <w:proofErr w:type="gramStart"/>
      <w:r w:rsidRPr="00AA43D1">
        <w:rPr>
          <w:rFonts w:ascii="Times New Roman" w:eastAsia="Times New Roman" w:hAnsi="Times New Roman" w:cs="Times New Roman"/>
          <w:color w:val="000000"/>
          <w:lang w:eastAsia="ru-RU"/>
        </w:rPr>
        <w:t>в</w:t>
      </w:r>
      <w:proofErr w:type="gramEnd"/>
    </w:p>
    <w:p w14:paraId="069B92C6"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2)</w:t>
      </w:r>
      <w:r w:rsidRPr="00AA43D1">
        <w:rPr>
          <w:rFonts w:ascii="Times New Roman" w:eastAsia="Times New Roman" w:hAnsi="Times New Roman" w:cs="Times New Roman"/>
          <w:color w:val="000000"/>
          <w:lang w:eastAsia="ru-RU"/>
        </w:rPr>
        <w:t> </w:t>
      </w:r>
      <w:proofErr w:type="spellStart"/>
      <w:r w:rsidRPr="00AA43D1">
        <w:rPr>
          <w:rFonts w:ascii="Times New Roman" w:eastAsia="Times New Roman" w:hAnsi="Times New Roman" w:cs="Times New Roman"/>
          <w:color w:val="000000"/>
          <w:lang w:eastAsia="ru-RU"/>
        </w:rPr>
        <w:t>сформированность</w:t>
      </w:r>
      <w:proofErr w:type="spellEnd"/>
      <w:r w:rsidRPr="00AA43D1">
        <w:rPr>
          <w:rFonts w:ascii="Times New Roman" w:eastAsia="Times New Roman" w:hAnsi="Times New Roman" w:cs="Times New Roman"/>
          <w:color w:val="000000"/>
          <w:lang w:eastAsia="ru-RU"/>
        </w:rPr>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14:paraId="195A7D30"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3)</w:t>
      </w:r>
      <w:r w:rsidRPr="00AA43D1">
        <w:rPr>
          <w:rFonts w:ascii="Times New Roman" w:eastAsia="Times New Roman" w:hAnsi="Times New Roman" w:cs="Times New Roman"/>
          <w:color w:val="000000"/>
          <w:lang w:eastAsia="ru-RU"/>
        </w:rPr>
        <w:t> </w:t>
      </w:r>
      <w:proofErr w:type="spellStart"/>
      <w:r w:rsidRPr="00AA43D1">
        <w:rPr>
          <w:rFonts w:ascii="Times New Roman" w:eastAsia="Times New Roman" w:hAnsi="Times New Roman" w:cs="Times New Roman"/>
          <w:color w:val="000000"/>
          <w:lang w:eastAsia="ru-RU"/>
        </w:rPr>
        <w:t>сформированность</w:t>
      </w:r>
      <w:proofErr w:type="spellEnd"/>
      <w:r w:rsidRPr="00AA43D1">
        <w:rPr>
          <w:rFonts w:ascii="Times New Roman" w:eastAsia="Times New Roman" w:hAnsi="Times New Roman" w:cs="Times New Roman"/>
          <w:color w:val="000000"/>
          <w:lang w:eastAsia="ru-RU"/>
        </w:rPr>
        <w:t xml:space="preserve"> активной жизненной позиции, умений и навыков личного участия в обеспечении мер безопасности личности, общества и государства;</w:t>
      </w:r>
    </w:p>
    <w:p w14:paraId="3F816A50"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4)</w:t>
      </w:r>
      <w:r w:rsidRPr="00AA43D1">
        <w:rPr>
          <w:rFonts w:ascii="Times New Roman" w:eastAsia="Times New Roman" w:hAnsi="Times New Roman" w:cs="Times New Roman"/>
          <w:color w:val="000000"/>
          <w:lang w:eastAsia="ru-RU"/>
        </w:rPr>
        <w:t> </w:t>
      </w:r>
      <w:r w:rsidRPr="00AA43D1">
        <w:rPr>
          <w:rFonts w:ascii="Times New Roman" w:eastAsia="Times New Roman" w:hAnsi="Times New Roman" w:cs="Times New Roman"/>
          <w:color w:val="000000"/>
          <w:lang w:eastAsia="ru-RU"/>
        </w:rPr>
        <w:t>понимание и признание особой роли России в обеспечении государственной и международной безопасности, обороны страны, в противодействии основным вызовам современности: терроризму, экстремизму, незаконному распространению наркотических средств;</w:t>
      </w:r>
    </w:p>
    <w:p w14:paraId="62D84AAA"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5)</w:t>
      </w:r>
      <w:r w:rsidRPr="00AA43D1">
        <w:rPr>
          <w:rFonts w:ascii="Times New Roman" w:eastAsia="Times New Roman" w:hAnsi="Times New Roman" w:cs="Times New Roman"/>
          <w:color w:val="000000"/>
          <w:lang w:eastAsia="ru-RU"/>
        </w:rPr>
        <w:t> </w:t>
      </w:r>
      <w:proofErr w:type="spellStart"/>
      <w:r w:rsidRPr="00AA43D1">
        <w:rPr>
          <w:rFonts w:ascii="Times New Roman" w:eastAsia="Times New Roman" w:hAnsi="Times New Roman" w:cs="Times New Roman"/>
          <w:color w:val="000000"/>
          <w:lang w:eastAsia="ru-RU"/>
        </w:rPr>
        <w:t>сформированность</w:t>
      </w:r>
      <w:proofErr w:type="spellEnd"/>
      <w:r w:rsidRPr="00AA43D1">
        <w:rPr>
          <w:rFonts w:ascii="Times New Roman" w:eastAsia="Times New Roman" w:hAnsi="Times New Roman" w:cs="Times New Roman"/>
          <w:color w:val="000000"/>
          <w:lang w:eastAsia="ru-RU"/>
        </w:rPr>
        <w:t xml:space="preserve"> чувства гордости за свою Родину, ответственного отношения к выполнению конституционного долга — защите Отечества;</w:t>
      </w:r>
    </w:p>
    <w:p w14:paraId="1EB5402A"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6)</w:t>
      </w:r>
      <w:r w:rsidRPr="00AA43D1">
        <w:rPr>
          <w:rFonts w:ascii="Times New Roman" w:eastAsia="Times New Roman" w:hAnsi="Times New Roman" w:cs="Times New Roman"/>
          <w:color w:val="000000"/>
          <w:lang w:eastAsia="ru-RU"/>
        </w:rPr>
        <w:t> </w:t>
      </w:r>
      <w:r w:rsidRPr="00AA43D1">
        <w:rPr>
          <w:rFonts w:ascii="Times New Roman" w:eastAsia="Times New Roman" w:hAnsi="Times New Roman" w:cs="Times New Roman"/>
          <w:color w:val="000000"/>
          <w:lang w:eastAsia="ru-RU"/>
        </w:rPr>
        <w:t>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 техногенного и социального (в том числе террористического) характера;</w:t>
      </w:r>
    </w:p>
    <w:p w14:paraId="2A6B4E05"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7)</w:t>
      </w:r>
      <w:r w:rsidRPr="00AA43D1">
        <w:rPr>
          <w:rFonts w:ascii="Times New Roman" w:eastAsia="Times New Roman" w:hAnsi="Times New Roman" w:cs="Times New Roman"/>
          <w:color w:val="000000"/>
          <w:lang w:eastAsia="ru-RU"/>
        </w:rPr>
        <w:t> </w:t>
      </w:r>
      <w:r w:rsidRPr="00AA43D1">
        <w:rPr>
          <w:rFonts w:ascii="Times New Roman" w:eastAsia="Times New Roman" w:hAnsi="Times New Roman" w:cs="Times New Roman"/>
          <w:color w:val="000000"/>
          <w:lang w:eastAsia="ru-RU"/>
        </w:rPr>
        <w:t xml:space="preserve">понимание причин, механизмов возникновения и последствий распространённых </w:t>
      </w:r>
      <w:proofErr w:type="gramStart"/>
      <w:r w:rsidRPr="00AA43D1">
        <w:rPr>
          <w:rFonts w:ascii="Times New Roman" w:eastAsia="Times New Roman" w:hAnsi="Times New Roman" w:cs="Times New Roman"/>
          <w:color w:val="000000"/>
          <w:lang w:eastAsia="ru-RU"/>
        </w:rPr>
        <w:t>видов</w:t>
      </w:r>
      <w:proofErr w:type="gramEnd"/>
      <w:r w:rsidRPr="00AA43D1">
        <w:rPr>
          <w:rFonts w:ascii="Times New Roman" w:eastAsia="Times New Roman" w:hAnsi="Times New Roman" w:cs="Times New Roman"/>
          <w:color w:val="000000"/>
          <w:lang w:eastAsia="ru-RU"/>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14:paraId="719CE995"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8)</w:t>
      </w:r>
      <w:r w:rsidRPr="00AA43D1">
        <w:rPr>
          <w:rFonts w:ascii="Times New Roman" w:eastAsia="Times New Roman" w:hAnsi="Times New Roman" w:cs="Times New Roman"/>
          <w:color w:val="000000"/>
          <w:lang w:eastAsia="ru-RU"/>
        </w:rPr>
        <w:t> </w:t>
      </w:r>
      <w:r w:rsidRPr="00AA43D1">
        <w:rPr>
          <w:rFonts w:ascii="Times New Roman" w:eastAsia="Times New Roman" w:hAnsi="Times New Roman" w:cs="Times New Roman"/>
          <w:color w:val="000000"/>
          <w:lang w:eastAsia="ru-RU"/>
        </w:rPr>
        <w:t>овладение знаниями и умениями применять меры и средства индивидуальной защиты, приёмы рационального и безопасного поведения в опасных и чрезвычайных ситуациях;</w:t>
      </w:r>
    </w:p>
    <w:p w14:paraId="2BB9FC2E"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9)</w:t>
      </w:r>
      <w:r w:rsidRPr="00AA43D1">
        <w:rPr>
          <w:rFonts w:ascii="Times New Roman" w:eastAsia="Times New Roman" w:hAnsi="Times New Roman" w:cs="Times New Roman"/>
          <w:color w:val="000000"/>
          <w:lang w:eastAsia="ru-RU"/>
        </w:rPr>
        <w:t> </w:t>
      </w:r>
      <w:r w:rsidRPr="00AA43D1">
        <w:rPr>
          <w:rFonts w:ascii="Times New Roman" w:eastAsia="Times New Roman" w:hAnsi="Times New Roman" w:cs="Times New Roman"/>
          <w:color w:val="000000"/>
          <w:lang w:eastAsia="ru-RU"/>
        </w:rPr>
        <w:t>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14:paraId="190C3EB7"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10)</w:t>
      </w:r>
      <w:r w:rsidRPr="00AA43D1">
        <w:rPr>
          <w:rFonts w:ascii="Times New Roman" w:eastAsia="Times New Roman" w:hAnsi="Times New Roman" w:cs="Times New Roman"/>
          <w:color w:val="000000"/>
          <w:lang w:eastAsia="ru-RU"/>
        </w:rPr>
        <w:t> </w:t>
      </w:r>
      <w:r w:rsidRPr="00AA43D1">
        <w:rPr>
          <w:rFonts w:ascii="Times New Roman" w:eastAsia="Times New Roman" w:hAnsi="Times New Roman" w:cs="Times New Roman"/>
          <w:color w:val="000000"/>
          <w:lang w:eastAsia="ru-RU"/>
        </w:rPr>
        <w:t>умение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14:paraId="05CEA955"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11)</w:t>
      </w:r>
      <w:r w:rsidRPr="00AA43D1">
        <w:rPr>
          <w:rFonts w:ascii="Times New Roman" w:eastAsia="Times New Roman" w:hAnsi="Times New Roman" w:cs="Times New Roman"/>
          <w:color w:val="000000"/>
          <w:lang w:eastAsia="ru-RU"/>
        </w:rPr>
        <w:t> </w:t>
      </w:r>
      <w:r w:rsidRPr="00AA43D1">
        <w:rPr>
          <w:rFonts w:ascii="Times New Roman" w:eastAsia="Times New Roman" w:hAnsi="Times New Roman" w:cs="Times New Roman"/>
          <w:color w:val="000000"/>
          <w:lang w:eastAsia="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14:paraId="6442D3DB"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12)</w:t>
      </w:r>
      <w:r w:rsidRPr="00AA43D1">
        <w:rPr>
          <w:rFonts w:ascii="Times New Roman" w:eastAsia="Times New Roman" w:hAnsi="Times New Roman" w:cs="Times New Roman"/>
          <w:color w:val="000000"/>
          <w:lang w:eastAsia="ru-RU"/>
        </w:rPr>
        <w:t> </w:t>
      </w:r>
      <w:r w:rsidRPr="00AA43D1">
        <w:rPr>
          <w:rFonts w:ascii="Times New Roman" w:eastAsia="Times New Roman" w:hAnsi="Times New Roman" w:cs="Times New Roman"/>
          <w:color w:val="000000"/>
          <w:lang w:eastAsia="ru-RU"/>
        </w:rPr>
        <w:t>овладение знаниями и умениями предупреждения опасных и чрезвычайных ситуаций во время пребывания в различных средах (бытовые условия, дорожное движение, общественные места и социум, природа, коммуникационные связи и каналы).</w:t>
      </w:r>
    </w:p>
    <w:p w14:paraId="72C65850"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 предмета «Основы безопасности жизнедеятельности».</w:t>
      </w:r>
    </w:p>
    <w:p w14:paraId="3E36FA83"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Распределение предметных результатов, формируемых в ходе изучения учебного предмета ОБЖ, по учебным модулям:</w:t>
      </w:r>
    </w:p>
    <w:p w14:paraId="5E353A65" w14:textId="77777777" w:rsidR="00C50DF8" w:rsidRPr="00AA43D1" w:rsidRDefault="00C50DF8" w:rsidP="007425F0">
      <w:pPr>
        <w:shd w:val="clear" w:color="auto" w:fill="FFFFFF"/>
        <w:spacing w:after="0" w:line="240" w:lineRule="auto"/>
        <w:rPr>
          <w:rFonts w:ascii="Times New Roman" w:eastAsia="Times New Roman" w:hAnsi="Times New Roman" w:cs="Times New Roman"/>
          <w:color w:val="000000"/>
          <w:lang w:eastAsia="ru-RU"/>
        </w:rPr>
      </w:pPr>
      <w:r w:rsidRPr="00AA43D1">
        <w:rPr>
          <w:rFonts w:ascii="Times New Roman" w:eastAsia="Times New Roman" w:hAnsi="Times New Roman" w:cs="Times New Roman"/>
          <w:b/>
          <w:bCs/>
          <w:color w:val="000000"/>
          <w:lang w:eastAsia="ru-RU"/>
        </w:rPr>
        <w:t>Модуль № 1 «Культура безопасности жизнедеятельности в современном обществе»</w:t>
      </w:r>
      <w:r w:rsidRPr="00AA43D1">
        <w:rPr>
          <w:rFonts w:ascii="Times New Roman" w:eastAsia="Times New Roman" w:hAnsi="Times New Roman" w:cs="Times New Roman"/>
          <w:color w:val="000000"/>
          <w:lang w:eastAsia="ru-RU"/>
        </w:rPr>
        <w:t>:</w:t>
      </w:r>
    </w:p>
    <w:p w14:paraId="2304F912" w14:textId="77777777" w:rsidR="007425F0" w:rsidRPr="00AA43D1" w:rsidRDefault="00C50DF8" w:rsidP="007425F0">
      <w:pPr>
        <w:pStyle w:val="ae"/>
        <w:numPr>
          <w:ilvl w:val="0"/>
          <w:numId w:val="31"/>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объяснять понятия опасной и чрезвычайной ситуации, анализировать, в чём их сходство и различия (виды чрезвычайных ситуаций, в том числе террористического характера);</w:t>
      </w:r>
    </w:p>
    <w:p w14:paraId="6D21C648" w14:textId="77777777" w:rsidR="007425F0" w:rsidRPr="00AA43D1" w:rsidRDefault="00C50DF8" w:rsidP="007425F0">
      <w:pPr>
        <w:pStyle w:val="ae"/>
        <w:numPr>
          <w:ilvl w:val="0"/>
          <w:numId w:val="31"/>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раскрывать смысл понятия культуры безопасности (как способности предвидеть, по возможности избегать, действовать в опасных ситуациях);</w:t>
      </w:r>
    </w:p>
    <w:p w14:paraId="4E0C07B8" w14:textId="77777777" w:rsidR="007425F0" w:rsidRPr="00AA43D1" w:rsidRDefault="00C50DF8" w:rsidP="007425F0">
      <w:pPr>
        <w:pStyle w:val="ae"/>
        <w:numPr>
          <w:ilvl w:val="0"/>
          <w:numId w:val="31"/>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приводить примеры угрозы физическому, психическому здоровью человека и/или нанесения ущерба имуществу, безопасности личности, общества, государства;</w:t>
      </w:r>
    </w:p>
    <w:p w14:paraId="1F608CD7" w14:textId="77777777" w:rsidR="007425F0" w:rsidRPr="00AA43D1" w:rsidRDefault="00C50DF8" w:rsidP="007425F0">
      <w:pPr>
        <w:pStyle w:val="ae"/>
        <w:numPr>
          <w:ilvl w:val="0"/>
          <w:numId w:val="31"/>
        </w:numPr>
        <w:shd w:val="clear" w:color="auto" w:fill="FFFFFF"/>
        <w:spacing w:after="0" w:line="240" w:lineRule="auto"/>
        <w:rPr>
          <w:rFonts w:ascii="Times New Roman" w:eastAsia="Times New Roman" w:hAnsi="Times New Roman" w:cs="Times New Roman"/>
          <w:color w:val="000000"/>
          <w:lang w:val="ru-RU" w:eastAsia="ru-RU"/>
        </w:rPr>
      </w:pPr>
      <w:proofErr w:type="gramStart"/>
      <w:r w:rsidRPr="00AA43D1">
        <w:rPr>
          <w:rFonts w:ascii="Times New Roman" w:eastAsia="Times New Roman" w:hAnsi="Times New Roman" w:cs="Times New Roman"/>
          <w:color w:val="000000"/>
          <w:lang w:val="ru-RU" w:eastAsia="ru-RU"/>
        </w:rPr>
        <w:t>классифицировать источники опасности и факторы опасности (природные, физические, биологические, химические, психологические, социальные источники опасности</w:t>
      </w:r>
      <w:r w:rsidRPr="00AA43D1">
        <w:rPr>
          <w:rFonts w:ascii="Times New Roman" w:eastAsia="Times New Roman" w:hAnsi="Times New Roman" w:cs="Times New Roman"/>
          <w:color w:val="000000"/>
          <w:lang w:eastAsia="ru-RU"/>
        </w:rPr>
        <w:t> </w:t>
      </w:r>
      <w:r w:rsidRPr="00AA43D1">
        <w:rPr>
          <w:rFonts w:ascii="Times New Roman" w:eastAsia="Times New Roman" w:hAnsi="Times New Roman" w:cs="Times New Roman"/>
          <w:color w:val="000000"/>
          <w:lang w:val="ru-RU" w:eastAsia="ru-RU"/>
        </w:rPr>
        <w:t xml:space="preserve">— люди, </w:t>
      </w:r>
      <w:r w:rsidRPr="00AA43D1">
        <w:rPr>
          <w:rFonts w:ascii="Times New Roman" w:eastAsia="Times New Roman" w:hAnsi="Times New Roman" w:cs="Times New Roman"/>
          <w:color w:val="000000"/>
          <w:lang w:eastAsia="ru-RU"/>
        </w:rPr>
        <w:t> </w:t>
      </w:r>
      <w:r w:rsidRPr="00AA43D1">
        <w:rPr>
          <w:rFonts w:ascii="Times New Roman" w:eastAsia="Times New Roman" w:hAnsi="Times New Roman" w:cs="Times New Roman"/>
          <w:color w:val="000000"/>
          <w:lang w:val="ru-RU" w:eastAsia="ru-RU"/>
        </w:rPr>
        <w:t>животные, вирусы и бактерии; вещества, предметы и явления), в том числе техногенного происхождения;</w:t>
      </w:r>
      <w:proofErr w:type="gramEnd"/>
    </w:p>
    <w:p w14:paraId="72DF099A" w14:textId="2EDE4096" w:rsidR="00C50DF8" w:rsidRPr="00AA43D1" w:rsidRDefault="00C50DF8" w:rsidP="007425F0">
      <w:pPr>
        <w:pStyle w:val="ae"/>
        <w:numPr>
          <w:ilvl w:val="0"/>
          <w:numId w:val="31"/>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раскрывать общие принципы безопасного поведения.</w:t>
      </w:r>
    </w:p>
    <w:p w14:paraId="37FA25E7" w14:textId="77777777" w:rsidR="00C50DF8" w:rsidRPr="00AA43D1" w:rsidRDefault="00C50DF8" w:rsidP="007425F0">
      <w:pPr>
        <w:shd w:val="clear" w:color="auto" w:fill="FFFFFF"/>
        <w:spacing w:after="0" w:line="240" w:lineRule="auto"/>
        <w:rPr>
          <w:rFonts w:ascii="Times New Roman" w:eastAsia="Times New Roman" w:hAnsi="Times New Roman" w:cs="Times New Roman"/>
          <w:color w:val="000000"/>
          <w:lang w:eastAsia="ru-RU"/>
        </w:rPr>
      </w:pPr>
      <w:r w:rsidRPr="00AA43D1">
        <w:rPr>
          <w:rFonts w:ascii="Times New Roman" w:eastAsia="Times New Roman" w:hAnsi="Times New Roman" w:cs="Times New Roman"/>
          <w:b/>
          <w:bCs/>
          <w:color w:val="000000"/>
          <w:lang w:eastAsia="ru-RU"/>
        </w:rPr>
        <w:t>Модуль № 2 «Безопасность в быту»:</w:t>
      </w:r>
    </w:p>
    <w:p w14:paraId="59F42772" w14:textId="77777777" w:rsidR="007425F0" w:rsidRPr="00AA43D1" w:rsidRDefault="00C50DF8" w:rsidP="007425F0">
      <w:pPr>
        <w:pStyle w:val="ae"/>
        <w:numPr>
          <w:ilvl w:val="0"/>
          <w:numId w:val="32"/>
        </w:numPr>
        <w:shd w:val="clear" w:color="auto" w:fill="FFFFFF"/>
        <w:spacing w:after="0" w:line="240" w:lineRule="auto"/>
        <w:rPr>
          <w:rFonts w:ascii="Times New Roman" w:eastAsia="Times New Roman" w:hAnsi="Times New Roman" w:cs="Times New Roman"/>
          <w:color w:val="000000"/>
          <w:lang w:eastAsia="ru-RU"/>
        </w:rPr>
      </w:pPr>
      <w:proofErr w:type="spellStart"/>
      <w:r w:rsidRPr="00AA43D1">
        <w:rPr>
          <w:rFonts w:ascii="Times New Roman" w:eastAsia="Times New Roman" w:hAnsi="Times New Roman" w:cs="Times New Roman"/>
          <w:color w:val="000000"/>
          <w:lang w:eastAsia="ru-RU"/>
        </w:rPr>
        <w:t>объяснять</w:t>
      </w:r>
      <w:proofErr w:type="spellEnd"/>
      <w:r w:rsidRPr="00AA43D1">
        <w:rPr>
          <w:rFonts w:ascii="Times New Roman" w:eastAsia="Times New Roman" w:hAnsi="Times New Roman" w:cs="Times New Roman"/>
          <w:color w:val="000000"/>
          <w:lang w:eastAsia="ru-RU"/>
        </w:rPr>
        <w:t xml:space="preserve"> </w:t>
      </w:r>
      <w:proofErr w:type="spellStart"/>
      <w:r w:rsidRPr="00AA43D1">
        <w:rPr>
          <w:rFonts w:ascii="Times New Roman" w:eastAsia="Times New Roman" w:hAnsi="Times New Roman" w:cs="Times New Roman"/>
          <w:color w:val="000000"/>
          <w:lang w:eastAsia="ru-RU"/>
        </w:rPr>
        <w:t>особенности</w:t>
      </w:r>
      <w:proofErr w:type="spellEnd"/>
      <w:r w:rsidRPr="00AA43D1">
        <w:rPr>
          <w:rFonts w:ascii="Times New Roman" w:eastAsia="Times New Roman" w:hAnsi="Times New Roman" w:cs="Times New Roman"/>
          <w:color w:val="000000"/>
          <w:lang w:eastAsia="ru-RU"/>
        </w:rPr>
        <w:t xml:space="preserve"> </w:t>
      </w:r>
      <w:proofErr w:type="spellStart"/>
      <w:r w:rsidRPr="00AA43D1">
        <w:rPr>
          <w:rFonts w:ascii="Times New Roman" w:eastAsia="Times New Roman" w:hAnsi="Times New Roman" w:cs="Times New Roman"/>
          <w:color w:val="000000"/>
          <w:lang w:eastAsia="ru-RU"/>
        </w:rPr>
        <w:t>жизнеобеспечения</w:t>
      </w:r>
      <w:proofErr w:type="spellEnd"/>
      <w:r w:rsidRPr="00AA43D1">
        <w:rPr>
          <w:rFonts w:ascii="Times New Roman" w:eastAsia="Times New Roman" w:hAnsi="Times New Roman" w:cs="Times New Roman"/>
          <w:color w:val="000000"/>
          <w:lang w:eastAsia="ru-RU"/>
        </w:rPr>
        <w:t xml:space="preserve"> </w:t>
      </w:r>
      <w:proofErr w:type="spellStart"/>
      <w:r w:rsidRPr="00AA43D1">
        <w:rPr>
          <w:rFonts w:ascii="Times New Roman" w:eastAsia="Times New Roman" w:hAnsi="Times New Roman" w:cs="Times New Roman"/>
          <w:color w:val="000000"/>
          <w:lang w:eastAsia="ru-RU"/>
        </w:rPr>
        <w:t>жилища</w:t>
      </w:r>
      <w:proofErr w:type="spellEnd"/>
      <w:r w:rsidRPr="00AA43D1">
        <w:rPr>
          <w:rFonts w:ascii="Times New Roman" w:eastAsia="Times New Roman" w:hAnsi="Times New Roman" w:cs="Times New Roman"/>
          <w:color w:val="000000"/>
          <w:lang w:eastAsia="ru-RU"/>
        </w:rPr>
        <w:t>;</w:t>
      </w:r>
    </w:p>
    <w:p w14:paraId="41C3D204" w14:textId="77777777" w:rsidR="007425F0" w:rsidRPr="00AA43D1" w:rsidRDefault="00C50DF8" w:rsidP="007425F0">
      <w:pPr>
        <w:pStyle w:val="ae"/>
        <w:numPr>
          <w:ilvl w:val="0"/>
          <w:numId w:val="32"/>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классифицировать источники опасности в быту (пожароопасные предметы, электроприборы, газовое оборудование, бытовая химия, медикаменты);</w:t>
      </w:r>
    </w:p>
    <w:p w14:paraId="32E8DE7C" w14:textId="77777777" w:rsidR="007425F0" w:rsidRPr="00AA43D1" w:rsidRDefault="00C50DF8" w:rsidP="007425F0">
      <w:pPr>
        <w:pStyle w:val="ae"/>
        <w:numPr>
          <w:ilvl w:val="0"/>
          <w:numId w:val="32"/>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знать права, обязанности и ответственность граждан в области пожарной безопасности;</w:t>
      </w:r>
    </w:p>
    <w:p w14:paraId="6EA17FB4" w14:textId="77777777" w:rsidR="007425F0" w:rsidRPr="00AA43D1" w:rsidRDefault="00C50DF8" w:rsidP="007425F0">
      <w:pPr>
        <w:pStyle w:val="ae"/>
        <w:numPr>
          <w:ilvl w:val="0"/>
          <w:numId w:val="32"/>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lastRenderedPageBreak/>
        <w:t>соблюдать правила безопасного поведения, позволяющие предупредить возникновение опасных ситуаций в быту;</w:t>
      </w:r>
    </w:p>
    <w:p w14:paraId="31E5D919" w14:textId="77777777" w:rsidR="007425F0" w:rsidRPr="00AA43D1" w:rsidRDefault="00C50DF8" w:rsidP="007425F0">
      <w:pPr>
        <w:pStyle w:val="ae"/>
        <w:numPr>
          <w:ilvl w:val="0"/>
          <w:numId w:val="32"/>
        </w:numPr>
        <w:shd w:val="clear" w:color="auto" w:fill="FFFFFF"/>
        <w:spacing w:after="0" w:line="240" w:lineRule="auto"/>
        <w:rPr>
          <w:rFonts w:ascii="Times New Roman" w:eastAsia="Times New Roman" w:hAnsi="Times New Roman" w:cs="Times New Roman"/>
          <w:color w:val="000000"/>
          <w:lang w:val="ru-RU" w:eastAsia="ru-RU"/>
        </w:rPr>
      </w:pPr>
      <w:proofErr w:type="spellStart"/>
      <w:r w:rsidRPr="00AA43D1">
        <w:rPr>
          <w:rFonts w:ascii="Times New Roman" w:eastAsia="Times New Roman" w:hAnsi="Times New Roman" w:cs="Times New Roman"/>
          <w:color w:val="000000"/>
          <w:lang w:eastAsia="ru-RU"/>
        </w:rPr>
        <w:t>распознавать</w:t>
      </w:r>
      <w:proofErr w:type="spellEnd"/>
      <w:r w:rsidRPr="00AA43D1">
        <w:rPr>
          <w:rFonts w:ascii="Times New Roman" w:eastAsia="Times New Roman" w:hAnsi="Times New Roman" w:cs="Times New Roman"/>
          <w:color w:val="000000"/>
          <w:lang w:eastAsia="ru-RU"/>
        </w:rPr>
        <w:t xml:space="preserve"> </w:t>
      </w:r>
      <w:proofErr w:type="spellStart"/>
      <w:r w:rsidRPr="00AA43D1">
        <w:rPr>
          <w:rFonts w:ascii="Times New Roman" w:eastAsia="Times New Roman" w:hAnsi="Times New Roman" w:cs="Times New Roman"/>
          <w:color w:val="000000"/>
          <w:lang w:eastAsia="ru-RU"/>
        </w:rPr>
        <w:t>ситуации</w:t>
      </w:r>
      <w:proofErr w:type="spellEnd"/>
      <w:r w:rsidRPr="00AA43D1">
        <w:rPr>
          <w:rFonts w:ascii="Times New Roman" w:eastAsia="Times New Roman" w:hAnsi="Times New Roman" w:cs="Times New Roman"/>
          <w:color w:val="000000"/>
          <w:lang w:eastAsia="ru-RU"/>
        </w:rPr>
        <w:t xml:space="preserve"> </w:t>
      </w:r>
      <w:proofErr w:type="spellStart"/>
      <w:r w:rsidRPr="00AA43D1">
        <w:rPr>
          <w:rFonts w:ascii="Times New Roman" w:eastAsia="Times New Roman" w:hAnsi="Times New Roman" w:cs="Times New Roman"/>
          <w:color w:val="000000"/>
          <w:lang w:eastAsia="ru-RU"/>
        </w:rPr>
        <w:t>криминального</w:t>
      </w:r>
      <w:proofErr w:type="spellEnd"/>
      <w:r w:rsidRPr="00AA43D1">
        <w:rPr>
          <w:rFonts w:ascii="Times New Roman" w:eastAsia="Times New Roman" w:hAnsi="Times New Roman" w:cs="Times New Roman"/>
          <w:color w:val="000000"/>
          <w:lang w:eastAsia="ru-RU"/>
        </w:rPr>
        <w:t xml:space="preserve"> </w:t>
      </w:r>
      <w:proofErr w:type="spellStart"/>
      <w:r w:rsidRPr="00AA43D1">
        <w:rPr>
          <w:rFonts w:ascii="Times New Roman" w:eastAsia="Times New Roman" w:hAnsi="Times New Roman" w:cs="Times New Roman"/>
          <w:color w:val="000000"/>
          <w:lang w:eastAsia="ru-RU"/>
        </w:rPr>
        <w:t>характера</w:t>
      </w:r>
      <w:proofErr w:type="spellEnd"/>
      <w:r w:rsidRPr="00AA43D1">
        <w:rPr>
          <w:rFonts w:ascii="Times New Roman" w:eastAsia="Times New Roman" w:hAnsi="Times New Roman" w:cs="Times New Roman"/>
          <w:color w:val="000000"/>
          <w:lang w:eastAsia="ru-RU"/>
        </w:rPr>
        <w:t>;</w:t>
      </w:r>
    </w:p>
    <w:p w14:paraId="4527918A" w14:textId="77777777" w:rsidR="007425F0" w:rsidRPr="00AA43D1" w:rsidRDefault="00C50DF8" w:rsidP="007425F0">
      <w:pPr>
        <w:pStyle w:val="ae"/>
        <w:numPr>
          <w:ilvl w:val="0"/>
          <w:numId w:val="32"/>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знать о правилах вызова экстренных служб и ответственности за ложные сообщения;</w:t>
      </w:r>
    </w:p>
    <w:p w14:paraId="076B3D75" w14:textId="77777777" w:rsidR="007425F0" w:rsidRPr="00AA43D1" w:rsidRDefault="00C50DF8" w:rsidP="007425F0">
      <w:pPr>
        <w:pStyle w:val="ae"/>
        <w:numPr>
          <w:ilvl w:val="0"/>
          <w:numId w:val="32"/>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безопасно действовать при возникновении аварийных ситуаций техногенного происхождения в коммунальных системах жизнеобеспечения (водо- и газоснабжение, канализация, электроэнергетические и тепловые сети);</w:t>
      </w:r>
    </w:p>
    <w:p w14:paraId="1FED2D71" w14:textId="77777777" w:rsidR="007425F0" w:rsidRPr="00AA43D1" w:rsidRDefault="00C50DF8" w:rsidP="007425F0">
      <w:pPr>
        <w:pStyle w:val="ae"/>
        <w:numPr>
          <w:ilvl w:val="0"/>
          <w:numId w:val="32"/>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безопасно действовать в ситуациях криминального характера;</w:t>
      </w:r>
    </w:p>
    <w:p w14:paraId="329EB9CB" w14:textId="0B7B9AC5" w:rsidR="00C50DF8" w:rsidRPr="00AA43D1" w:rsidRDefault="00C50DF8" w:rsidP="007425F0">
      <w:pPr>
        <w:pStyle w:val="ae"/>
        <w:numPr>
          <w:ilvl w:val="0"/>
          <w:numId w:val="32"/>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безопасно действовать при пожаре в жилых и общественных зданиях, в том числе правильно использовать первичные средства пожаротушения.</w:t>
      </w:r>
    </w:p>
    <w:p w14:paraId="0E4A611D" w14:textId="7CFFCEB3" w:rsidR="00C50DF8" w:rsidRPr="00AA43D1" w:rsidRDefault="00C50DF8" w:rsidP="007425F0">
      <w:pPr>
        <w:shd w:val="clear" w:color="auto" w:fill="FFFFFF"/>
        <w:spacing w:after="0" w:line="240" w:lineRule="auto"/>
        <w:rPr>
          <w:rFonts w:ascii="Times New Roman" w:eastAsia="Times New Roman" w:hAnsi="Times New Roman" w:cs="Times New Roman"/>
          <w:color w:val="000000"/>
          <w:lang w:eastAsia="ru-RU"/>
        </w:rPr>
      </w:pPr>
      <w:r w:rsidRPr="00AA43D1">
        <w:rPr>
          <w:rFonts w:ascii="Times New Roman" w:eastAsia="Times New Roman" w:hAnsi="Times New Roman" w:cs="Times New Roman"/>
          <w:b/>
          <w:bCs/>
          <w:color w:val="000000"/>
          <w:lang w:eastAsia="ru-RU"/>
        </w:rPr>
        <w:t>Модуль</w:t>
      </w:r>
      <w:r w:rsidR="00E53856">
        <w:rPr>
          <w:rFonts w:ascii="Times New Roman" w:eastAsia="Times New Roman" w:hAnsi="Times New Roman" w:cs="Times New Roman"/>
          <w:b/>
          <w:bCs/>
          <w:color w:val="000000"/>
          <w:lang w:eastAsia="ru-RU"/>
        </w:rPr>
        <w:t xml:space="preserve"> № 3 «Правила поведения учащихся на улицах и дорогах</w:t>
      </w:r>
      <w:r w:rsidRPr="00AA43D1">
        <w:rPr>
          <w:rFonts w:ascii="Times New Roman" w:eastAsia="Times New Roman" w:hAnsi="Times New Roman" w:cs="Times New Roman"/>
          <w:b/>
          <w:bCs/>
          <w:color w:val="000000"/>
          <w:lang w:eastAsia="ru-RU"/>
        </w:rPr>
        <w:t>»:</w:t>
      </w:r>
    </w:p>
    <w:p w14:paraId="2CCBEB08" w14:textId="77777777" w:rsidR="007425F0" w:rsidRPr="00AA43D1" w:rsidRDefault="00C50DF8" w:rsidP="007425F0">
      <w:pPr>
        <w:pStyle w:val="ae"/>
        <w:numPr>
          <w:ilvl w:val="0"/>
          <w:numId w:val="33"/>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классифицировать виды опасностей на транспорте (наземный, подземный, железнодорожный, водный, воздушный);</w:t>
      </w:r>
    </w:p>
    <w:p w14:paraId="7934E7D2" w14:textId="1CC42BAA" w:rsidR="00C50DF8" w:rsidRPr="00AA43D1" w:rsidRDefault="00C50DF8" w:rsidP="007425F0">
      <w:pPr>
        <w:pStyle w:val="ae"/>
        <w:numPr>
          <w:ilvl w:val="0"/>
          <w:numId w:val="33"/>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соблюдать правила дорожного движения, установленные для пешехода, пассажира, водителя велосипеда и иных средств передвижения;</w:t>
      </w:r>
    </w:p>
    <w:p w14:paraId="7DAE4B96" w14:textId="77777777" w:rsidR="00C50DF8" w:rsidRPr="00AA43D1" w:rsidRDefault="00C50DF8" w:rsidP="007425F0">
      <w:pPr>
        <w:shd w:val="clear" w:color="auto" w:fill="FFFFFF"/>
        <w:spacing w:after="0" w:line="240" w:lineRule="auto"/>
        <w:rPr>
          <w:rFonts w:ascii="Times New Roman" w:eastAsia="Times New Roman" w:hAnsi="Times New Roman" w:cs="Times New Roman"/>
          <w:color w:val="000000"/>
          <w:lang w:eastAsia="ru-RU"/>
        </w:rPr>
      </w:pPr>
      <w:r w:rsidRPr="00AA43D1">
        <w:rPr>
          <w:rFonts w:ascii="Times New Roman" w:eastAsia="Times New Roman" w:hAnsi="Times New Roman" w:cs="Times New Roman"/>
          <w:b/>
          <w:bCs/>
          <w:color w:val="000000"/>
          <w:lang w:eastAsia="ru-RU"/>
        </w:rPr>
        <w:t>Модуль № 4 «Безопасность в общественных местах»:</w:t>
      </w:r>
    </w:p>
    <w:p w14:paraId="1907F490" w14:textId="77777777" w:rsidR="007425F0" w:rsidRPr="00AA43D1" w:rsidRDefault="00C50DF8" w:rsidP="007425F0">
      <w:pPr>
        <w:pStyle w:val="ae"/>
        <w:numPr>
          <w:ilvl w:val="0"/>
          <w:numId w:val="34"/>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характеризовать потенциальные источники опасности в общественных местах, в том числе техногенного происхождения;</w:t>
      </w:r>
    </w:p>
    <w:p w14:paraId="62410CBA" w14:textId="77777777" w:rsidR="007425F0" w:rsidRPr="00AA43D1" w:rsidRDefault="00C50DF8" w:rsidP="007425F0">
      <w:pPr>
        <w:pStyle w:val="ae"/>
        <w:numPr>
          <w:ilvl w:val="0"/>
          <w:numId w:val="34"/>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14:paraId="6902BC41" w14:textId="77777777" w:rsidR="007425F0" w:rsidRPr="00AA43D1" w:rsidRDefault="00C50DF8" w:rsidP="007425F0">
      <w:pPr>
        <w:pStyle w:val="ae"/>
        <w:numPr>
          <w:ilvl w:val="0"/>
          <w:numId w:val="34"/>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соблюдать правила безопасного поведения в местах массового пребывания людей (в толпе);</w:t>
      </w:r>
    </w:p>
    <w:p w14:paraId="0933CB2A" w14:textId="77777777" w:rsidR="007425F0" w:rsidRPr="00AA43D1" w:rsidRDefault="00C50DF8" w:rsidP="007425F0">
      <w:pPr>
        <w:pStyle w:val="ae"/>
        <w:numPr>
          <w:ilvl w:val="0"/>
          <w:numId w:val="34"/>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знать правила информирования экстренных служб;</w:t>
      </w:r>
    </w:p>
    <w:p w14:paraId="16398D85" w14:textId="77777777" w:rsidR="007425F0" w:rsidRPr="00AA43D1" w:rsidRDefault="00C50DF8" w:rsidP="007425F0">
      <w:pPr>
        <w:pStyle w:val="ae"/>
        <w:numPr>
          <w:ilvl w:val="0"/>
          <w:numId w:val="34"/>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безопасно действовать при обнаружении в общественных местах бесхозных (потенциально опасных) вещей и предметов;</w:t>
      </w:r>
    </w:p>
    <w:p w14:paraId="0B6EF826" w14:textId="77777777" w:rsidR="007425F0" w:rsidRPr="00AA43D1" w:rsidRDefault="00C50DF8" w:rsidP="007425F0">
      <w:pPr>
        <w:pStyle w:val="ae"/>
        <w:numPr>
          <w:ilvl w:val="0"/>
          <w:numId w:val="34"/>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эвакуироваться из общественных мест и зданий;</w:t>
      </w:r>
    </w:p>
    <w:p w14:paraId="07E781DB" w14:textId="77777777" w:rsidR="007425F0" w:rsidRPr="00AA43D1" w:rsidRDefault="00C50DF8" w:rsidP="007425F0">
      <w:pPr>
        <w:pStyle w:val="ae"/>
        <w:numPr>
          <w:ilvl w:val="0"/>
          <w:numId w:val="34"/>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безопасно действовать при возникновении пожара и происшествиях в общественных местах;</w:t>
      </w:r>
    </w:p>
    <w:p w14:paraId="01706374" w14:textId="77777777" w:rsidR="007425F0" w:rsidRPr="00AA43D1" w:rsidRDefault="00C50DF8" w:rsidP="007425F0">
      <w:pPr>
        <w:pStyle w:val="ae"/>
        <w:numPr>
          <w:ilvl w:val="0"/>
          <w:numId w:val="34"/>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безопасно действовать в условиях совершения террористического акта, в том числе при захвате и освобождении заложников;</w:t>
      </w:r>
    </w:p>
    <w:p w14:paraId="266D9A78" w14:textId="033E2079" w:rsidR="00C50DF8" w:rsidRPr="00AA43D1" w:rsidRDefault="00C50DF8" w:rsidP="007425F0">
      <w:pPr>
        <w:pStyle w:val="ae"/>
        <w:numPr>
          <w:ilvl w:val="0"/>
          <w:numId w:val="34"/>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безопасно действовать в ситуациях криминогенного и антиобщественного характера.</w:t>
      </w:r>
    </w:p>
    <w:p w14:paraId="55CBB05B" w14:textId="77777777" w:rsidR="00C50DF8" w:rsidRPr="00AA43D1" w:rsidRDefault="00C50DF8" w:rsidP="007425F0">
      <w:pPr>
        <w:shd w:val="clear" w:color="auto" w:fill="FFFFFF"/>
        <w:spacing w:after="0" w:line="240" w:lineRule="auto"/>
        <w:rPr>
          <w:rFonts w:ascii="Times New Roman" w:eastAsia="Times New Roman" w:hAnsi="Times New Roman" w:cs="Times New Roman"/>
          <w:color w:val="000000"/>
          <w:lang w:eastAsia="ru-RU"/>
        </w:rPr>
      </w:pPr>
      <w:r w:rsidRPr="00AA43D1">
        <w:rPr>
          <w:rFonts w:ascii="Times New Roman" w:eastAsia="Times New Roman" w:hAnsi="Times New Roman" w:cs="Times New Roman"/>
          <w:b/>
          <w:bCs/>
          <w:color w:val="000000"/>
          <w:lang w:eastAsia="ru-RU"/>
        </w:rPr>
        <w:t>Модуль № 5 «Безопасность в природной среде»:</w:t>
      </w:r>
    </w:p>
    <w:p w14:paraId="019ED9F5" w14:textId="77777777" w:rsidR="007425F0" w:rsidRPr="00AA43D1" w:rsidRDefault="00C50DF8" w:rsidP="007425F0">
      <w:pPr>
        <w:pStyle w:val="ae"/>
        <w:numPr>
          <w:ilvl w:val="0"/>
          <w:numId w:val="36"/>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соблюдать правила безопасного поведения на природе;</w:t>
      </w:r>
    </w:p>
    <w:p w14:paraId="5BFE3755" w14:textId="77777777" w:rsidR="007425F0" w:rsidRPr="00AA43D1" w:rsidRDefault="00C50DF8" w:rsidP="007425F0">
      <w:pPr>
        <w:pStyle w:val="ae"/>
        <w:numPr>
          <w:ilvl w:val="0"/>
          <w:numId w:val="36"/>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объяснять правила безопасного поведения на водоёмах в различное время года;</w:t>
      </w:r>
    </w:p>
    <w:p w14:paraId="41916981" w14:textId="77777777" w:rsidR="007425F0" w:rsidRPr="00AA43D1" w:rsidRDefault="00C50DF8" w:rsidP="007425F0">
      <w:pPr>
        <w:pStyle w:val="ae"/>
        <w:numPr>
          <w:ilvl w:val="0"/>
          <w:numId w:val="36"/>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 xml:space="preserve">характеризовать правила само- и взаимопомощи </w:t>
      </w:r>
      <w:proofErr w:type="gramStart"/>
      <w:r w:rsidRPr="00AA43D1">
        <w:rPr>
          <w:rFonts w:ascii="Times New Roman" w:eastAsia="Times New Roman" w:hAnsi="Times New Roman" w:cs="Times New Roman"/>
          <w:color w:val="000000"/>
          <w:lang w:val="ru-RU" w:eastAsia="ru-RU"/>
        </w:rPr>
        <w:t>терпящим</w:t>
      </w:r>
      <w:proofErr w:type="gramEnd"/>
      <w:r w:rsidRPr="00AA43D1">
        <w:rPr>
          <w:rFonts w:ascii="Times New Roman" w:eastAsia="Times New Roman" w:hAnsi="Times New Roman" w:cs="Times New Roman"/>
          <w:color w:val="000000"/>
          <w:lang w:val="ru-RU" w:eastAsia="ru-RU"/>
        </w:rPr>
        <w:t xml:space="preserve"> бедствие на воде;</w:t>
      </w:r>
    </w:p>
    <w:p w14:paraId="223989C4" w14:textId="77777777" w:rsidR="007425F0" w:rsidRPr="00AA43D1" w:rsidRDefault="00C50DF8" w:rsidP="007425F0">
      <w:pPr>
        <w:pStyle w:val="ae"/>
        <w:numPr>
          <w:ilvl w:val="0"/>
          <w:numId w:val="36"/>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14:paraId="1657F3C1" w14:textId="7498BA8C" w:rsidR="00C50DF8" w:rsidRPr="00AA43D1" w:rsidRDefault="00C50DF8" w:rsidP="007425F0">
      <w:pPr>
        <w:pStyle w:val="ae"/>
        <w:numPr>
          <w:ilvl w:val="0"/>
          <w:numId w:val="36"/>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знать и применять способы подачи сигнала о помощи.</w:t>
      </w:r>
    </w:p>
    <w:p w14:paraId="472EE8D6" w14:textId="77777777" w:rsidR="00C50DF8" w:rsidRPr="00AA43D1" w:rsidRDefault="00C50DF8" w:rsidP="007425F0">
      <w:pPr>
        <w:shd w:val="clear" w:color="auto" w:fill="FFFFFF"/>
        <w:spacing w:after="0" w:line="240" w:lineRule="auto"/>
        <w:rPr>
          <w:rFonts w:ascii="Times New Roman" w:eastAsia="Times New Roman" w:hAnsi="Times New Roman" w:cs="Times New Roman"/>
          <w:color w:val="000000"/>
          <w:lang w:eastAsia="ru-RU"/>
        </w:rPr>
      </w:pPr>
      <w:r w:rsidRPr="00AA43D1">
        <w:rPr>
          <w:rFonts w:ascii="Times New Roman" w:eastAsia="Times New Roman" w:hAnsi="Times New Roman" w:cs="Times New Roman"/>
          <w:b/>
          <w:bCs/>
          <w:color w:val="000000"/>
          <w:lang w:eastAsia="ru-RU"/>
        </w:rPr>
        <w:t>Модуль № 6 «Здоровье и как его сохранить. Основы медицинских знаний»:</w:t>
      </w:r>
    </w:p>
    <w:p w14:paraId="2082FCC1" w14:textId="77777777" w:rsidR="007425F0" w:rsidRPr="00AA43D1" w:rsidRDefault="00C50DF8" w:rsidP="007425F0">
      <w:pPr>
        <w:pStyle w:val="ae"/>
        <w:numPr>
          <w:ilvl w:val="0"/>
          <w:numId w:val="37"/>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раскрывать смысл понятий здоровья (физического и психического) и здорового образа жизни;</w:t>
      </w:r>
    </w:p>
    <w:p w14:paraId="1E44DFF5" w14:textId="77777777" w:rsidR="007425F0" w:rsidRPr="00AA43D1" w:rsidRDefault="00C50DF8" w:rsidP="007425F0">
      <w:pPr>
        <w:pStyle w:val="ae"/>
        <w:numPr>
          <w:ilvl w:val="0"/>
          <w:numId w:val="37"/>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характеризовать факторы, влияющие на здоровье человека;</w:t>
      </w:r>
    </w:p>
    <w:p w14:paraId="6E7A0B0B" w14:textId="77777777" w:rsidR="007425F0" w:rsidRPr="00AA43D1" w:rsidRDefault="00C50DF8" w:rsidP="007425F0">
      <w:pPr>
        <w:pStyle w:val="ae"/>
        <w:numPr>
          <w:ilvl w:val="0"/>
          <w:numId w:val="37"/>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14:paraId="5A492194" w14:textId="77777777" w:rsidR="007425F0" w:rsidRPr="00AA43D1" w:rsidRDefault="00C50DF8" w:rsidP="007425F0">
      <w:pPr>
        <w:pStyle w:val="ae"/>
        <w:numPr>
          <w:ilvl w:val="0"/>
          <w:numId w:val="37"/>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сформировать негативное отношение к вредным привычкам (</w:t>
      </w:r>
      <w:proofErr w:type="spellStart"/>
      <w:r w:rsidRPr="00AA43D1">
        <w:rPr>
          <w:rFonts w:ascii="Times New Roman" w:eastAsia="Times New Roman" w:hAnsi="Times New Roman" w:cs="Times New Roman"/>
          <w:color w:val="000000"/>
          <w:lang w:val="ru-RU" w:eastAsia="ru-RU"/>
        </w:rPr>
        <w:t>табакокурение</w:t>
      </w:r>
      <w:proofErr w:type="spellEnd"/>
      <w:r w:rsidRPr="00AA43D1">
        <w:rPr>
          <w:rFonts w:ascii="Times New Roman" w:eastAsia="Times New Roman" w:hAnsi="Times New Roman" w:cs="Times New Roman"/>
          <w:color w:val="000000"/>
          <w:lang w:val="ru-RU" w:eastAsia="ru-RU"/>
        </w:rPr>
        <w:t>, алкоголизм, наркомания, игровая зависимость);</w:t>
      </w:r>
    </w:p>
    <w:p w14:paraId="18CAD762" w14:textId="77777777" w:rsidR="007425F0" w:rsidRPr="00AA43D1" w:rsidRDefault="00C50DF8" w:rsidP="007425F0">
      <w:pPr>
        <w:pStyle w:val="ae"/>
        <w:numPr>
          <w:ilvl w:val="0"/>
          <w:numId w:val="37"/>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приводить примеры мер защиты от инфекционных и неинфекционных заболеваний;</w:t>
      </w:r>
    </w:p>
    <w:p w14:paraId="740A4420" w14:textId="77777777" w:rsidR="007425F0" w:rsidRPr="00AA43D1" w:rsidRDefault="00C50DF8" w:rsidP="007425F0">
      <w:pPr>
        <w:pStyle w:val="ae"/>
        <w:numPr>
          <w:ilvl w:val="0"/>
          <w:numId w:val="37"/>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безопасно действовать в случае возникновения чрезвычайных ситуаций биолого-социального происхождения (эпидемии, пандемии);</w:t>
      </w:r>
    </w:p>
    <w:p w14:paraId="07F40439" w14:textId="77777777" w:rsidR="007425F0" w:rsidRPr="00AA43D1" w:rsidRDefault="00C50DF8" w:rsidP="007425F0">
      <w:pPr>
        <w:pStyle w:val="ae"/>
        <w:numPr>
          <w:ilvl w:val="0"/>
          <w:numId w:val="37"/>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биолог</w:t>
      </w:r>
      <w:proofErr w:type="gramStart"/>
      <w:r w:rsidRPr="00AA43D1">
        <w:rPr>
          <w:rFonts w:ascii="Times New Roman" w:eastAsia="Times New Roman" w:hAnsi="Times New Roman" w:cs="Times New Roman"/>
          <w:color w:val="000000"/>
          <w:lang w:val="ru-RU" w:eastAsia="ru-RU"/>
        </w:rPr>
        <w:t>о-</w:t>
      </w:r>
      <w:proofErr w:type="gramEnd"/>
      <w:r w:rsidRPr="00AA43D1">
        <w:rPr>
          <w:rFonts w:ascii="Times New Roman" w:eastAsia="Times New Roman" w:hAnsi="Times New Roman" w:cs="Times New Roman"/>
          <w:color w:val="000000"/>
          <w:lang w:val="ru-RU" w:eastAsia="ru-RU"/>
        </w:rPr>
        <w:t xml:space="preserve"> социального характера;</w:t>
      </w:r>
    </w:p>
    <w:p w14:paraId="5BE1623B" w14:textId="799FF12B" w:rsidR="00C50DF8" w:rsidRPr="00AA43D1" w:rsidRDefault="00C50DF8" w:rsidP="007425F0">
      <w:pPr>
        <w:pStyle w:val="ae"/>
        <w:numPr>
          <w:ilvl w:val="0"/>
          <w:numId w:val="37"/>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оказывать первую помощь и самопомощь при неотложных состояниях.</w:t>
      </w:r>
    </w:p>
    <w:p w14:paraId="70824AF8" w14:textId="77777777" w:rsidR="00C50DF8" w:rsidRPr="00AA43D1" w:rsidRDefault="00C50DF8" w:rsidP="00C50DF8">
      <w:pPr>
        <w:spacing w:after="200" w:line="276" w:lineRule="auto"/>
        <w:rPr>
          <w:rFonts w:ascii="Cambria" w:eastAsia="MS Mincho" w:hAnsi="Cambria" w:cs="Times New Roman"/>
        </w:rPr>
        <w:sectPr w:rsidR="00C50DF8" w:rsidRPr="00AA43D1">
          <w:pgSz w:w="11900" w:h="16840"/>
          <w:pgMar w:top="298" w:right="650" w:bottom="444" w:left="666" w:header="720" w:footer="720" w:gutter="0"/>
          <w:cols w:space="720" w:equalWidth="0">
            <w:col w:w="10584" w:space="0"/>
          </w:cols>
          <w:docGrid w:linePitch="360"/>
        </w:sectPr>
      </w:pPr>
    </w:p>
    <w:p w14:paraId="51830E9E" w14:textId="77777777" w:rsidR="00C50DF8" w:rsidRPr="00AA43D1" w:rsidRDefault="00C50DF8" w:rsidP="00C50DF8">
      <w:pPr>
        <w:pBdr>
          <w:bottom w:val="single" w:sz="6" w:space="5" w:color="000000"/>
        </w:pBdr>
        <w:shd w:val="clear" w:color="auto" w:fill="FFFFFF"/>
        <w:spacing w:before="100" w:beforeAutospacing="1" w:line="240" w:lineRule="atLeast"/>
        <w:outlineLvl w:val="0"/>
        <w:rPr>
          <w:rFonts w:ascii="LiberationSerif" w:eastAsia="Times New Roman" w:hAnsi="LiberationSerif" w:cs="Times New Roman"/>
          <w:b/>
          <w:bCs/>
          <w:caps/>
          <w:color w:val="000000"/>
          <w:kern w:val="36"/>
          <w:sz w:val="20"/>
          <w:szCs w:val="20"/>
          <w:lang w:eastAsia="ru-RU"/>
        </w:rPr>
      </w:pPr>
      <w:r w:rsidRPr="00AA43D1">
        <w:rPr>
          <w:rFonts w:ascii="LiberationSerif" w:eastAsia="Times New Roman" w:hAnsi="LiberationSerif" w:cs="Times New Roman"/>
          <w:b/>
          <w:bCs/>
          <w:caps/>
          <w:color w:val="000000"/>
          <w:kern w:val="36"/>
          <w:sz w:val="20"/>
          <w:szCs w:val="20"/>
          <w:lang w:eastAsia="ru-RU"/>
        </w:rPr>
        <w:lastRenderedPageBreak/>
        <w:t>ТЕМАТИЧЕСКОЕ ПЛАНИРОВАНИЕ </w:t>
      </w:r>
    </w:p>
    <w:tbl>
      <w:tblPr>
        <w:tblW w:w="15307"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559"/>
        <w:gridCol w:w="2190"/>
        <w:gridCol w:w="752"/>
        <w:gridCol w:w="1642"/>
        <w:gridCol w:w="1698"/>
        <w:gridCol w:w="1184"/>
        <w:gridCol w:w="2186"/>
        <w:gridCol w:w="1688"/>
        <w:gridCol w:w="3408"/>
      </w:tblGrid>
      <w:tr w:rsidR="00C50DF8" w:rsidRPr="00AA43D1" w14:paraId="47A0CDCD" w14:textId="77777777" w:rsidTr="00AE770E">
        <w:tc>
          <w:tcPr>
            <w:tcW w:w="55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BD4AD6C" w14:textId="77777777" w:rsidR="00C50DF8" w:rsidRPr="00AA43D1" w:rsidRDefault="00C50DF8" w:rsidP="00AE770E">
            <w:pPr>
              <w:spacing w:after="0" w:line="240" w:lineRule="auto"/>
              <w:jc w:val="both"/>
              <w:rPr>
                <w:rFonts w:ascii="Times New Roman" w:eastAsia="Times New Roman" w:hAnsi="Times New Roman" w:cs="Times New Roman"/>
                <w:sz w:val="20"/>
                <w:szCs w:val="20"/>
                <w:lang w:eastAsia="ru-RU"/>
              </w:rPr>
            </w:pPr>
            <w:r w:rsidRPr="00AA43D1">
              <w:rPr>
                <w:rFonts w:ascii="Times New Roman" w:eastAsia="Times New Roman" w:hAnsi="Times New Roman" w:cs="Times New Roman"/>
                <w:b/>
                <w:bCs/>
                <w:sz w:val="20"/>
                <w:szCs w:val="20"/>
                <w:lang w:eastAsia="ru-RU"/>
              </w:rPr>
              <w:t>№</w:t>
            </w:r>
            <w:r w:rsidRPr="00AA43D1">
              <w:rPr>
                <w:rFonts w:ascii="Times New Roman" w:eastAsia="Times New Roman" w:hAnsi="Times New Roman" w:cs="Times New Roman"/>
                <w:b/>
                <w:bCs/>
                <w:sz w:val="20"/>
                <w:szCs w:val="20"/>
                <w:lang w:eastAsia="ru-RU"/>
              </w:rPr>
              <w:br/>
            </w:r>
            <w:proofErr w:type="gramStart"/>
            <w:r w:rsidRPr="00AA43D1">
              <w:rPr>
                <w:rFonts w:ascii="Times New Roman" w:eastAsia="Times New Roman" w:hAnsi="Times New Roman" w:cs="Times New Roman"/>
                <w:b/>
                <w:bCs/>
                <w:sz w:val="20"/>
                <w:szCs w:val="20"/>
                <w:lang w:eastAsia="ru-RU"/>
              </w:rPr>
              <w:t>п</w:t>
            </w:r>
            <w:proofErr w:type="gramEnd"/>
            <w:r w:rsidRPr="00AA43D1">
              <w:rPr>
                <w:rFonts w:ascii="Times New Roman" w:eastAsia="Times New Roman" w:hAnsi="Times New Roman" w:cs="Times New Roman"/>
                <w:b/>
                <w:bCs/>
                <w:sz w:val="20"/>
                <w:szCs w:val="20"/>
                <w:lang w:eastAsia="ru-RU"/>
              </w:rPr>
              <w:t>/п</w:t>
            </w:r>
          </w:p>
        </w:tc>
        <w:tc>
          <w:tcPr>
            <w:tcW w:w="219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0DE2E6" w14:textId="77777777" w:rsidR="00C50DF8" w:rsidRPr="00AA43D1" w:rsidRDefault="00C50DF8" w:rsidP="00AE770E">
            <w:pPr>
              <w:spacing w:after="0" w:line="240" w:lineRule="auto"/>
              <w:jc w:val="both"/>
              <w:rPr>
                <w:rFonts w:ascii="Times New Roman" w:eastAsia="Times New Roman" w:hAnsi="Times New Roman" w:cs="Times New Roman"/>
                <w:sz w:val="20"/>
                <w:szCs w:val="20"/>
                <w:lang w:eastAsia="ru-RU"/>
              </w:rPr>
            </w:pPr>
            <w:r w:rsidRPr="00AA43D1">
              <w:rPr>
                <w:rFonts w:ascii="Times New Roman" w:eastAsia="Times New Roman" w:hAnsi="Times New Roman" w:cs="Times New Roman"/>
                <w:b/>
                <w:bCs/>
                <w:sz w:val="20"/>
                <w:szCs w:val="20"/>
                <w:lang w:eastAsia="ru-RU"/>
              </w:rPr>
              <w:t>Наименование разделов и тем программы</w:t>
            </w:r>
          </w:p>
        </w:tc>
        <w:tc>
          <w:tcPr>
            <w:tcW w:w="4092"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4C66327" w14:textId="77777777" w:rsidR="00C50DF8" w:rsidRPr="00AA43D1" w:rsidRDefault="00C50DF8" w:rsidP="00AE770E">
            <w:pPr>
              <w:spacing w:after="0" w:line="240" w:lineRule="auto"/>
              <w:jc w:val="both"/>
              <w:rPr>
                <w:rFonts w:ascii="Times New Roman" w:eastAsia="Times New Roman" w:hAnsi="Times New Roman" w:cs="Times New Roman"/>
                <w:sz w:val="20"/>
                <w:szCs w:val="20"/>
                <w:lang w:eastAsia="ru-RU"/>
              </w:rPr>
            </w:pPr>
            <w:r w:rsidRPr="00AA43D1">
              <w:rPr>
                <w:rFonts w:ascii="Times New Roman" w:eastAsia="Times New Roman" w:hAnsi="Times New Roman" w:cs="Times New Roman"/>
                <w:b/>
                <w:bCs/>
                <w:sz w:val="20"/>
                <w:szCs w:val="20"/>
                <w:lang w:eastAsia="ru-RU"/>
              </w:rPr>
              <w:t>Количество часов</w:t>
            </w:r>
          </w:p>
        </w:tc>
        <w:tc>
          <w:tcPr>
            <w:tcW w:w="118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D6A198" w14:textId="77777777" w:rsidR="00C50DF8" w:rsidRPr="00AA43D1" w:rsidRDefault="00C50DF8" w:rsidP="00AE770E">
            <w:pPr>
              <w:spacing w:after="0" w:line="240" w:lineRule="auto"/>
              <w:jc w:val="both"/>
              <w:rPr>
                <w:rFonts w:ascii="Times New Roman" w:eastAsia="Times New Roman" w:hAnsi="Times New Roman" w:cs="Times New Roman"/>
                <w:sz w:val="20"/>
                <w:szCs w:val="20"/>
                <w:lang w:eastAsia="ru-RU"/>
              </w:rPr>
            </w:pPr>
            <w:r w:rsidRPr="00AA43D1">
              <w:rPr>
                <w:rFonts w:ascii="Times New Roman" w:eastAsia="Times New Roman" w:hAnsi="Times New Roman" w:cs="Times New Roman"/>
                <w:b/>
                <w:bCs/>
                <w:sz w:val="20"/>
                <w:szCs w:val="20"/>
                <w:lang w:eastAsia="ru-RU"/>
              </w:rPr>
              <w:t>Дата изучения</w:t>
            </w:r>
          </w:p>
        </w:tc>
        <w:tc>
          <w:tcPr>
            <w:tcW w:w="2186"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01F035" w14:textId="77777777" w:rsidR="00C50DF8" w:rsidRPr="00AA43D1" w:rsidRDefault="00C50DF8" w:rsidP="00AE770E">
            <w:pPr>
              <w:spacing w:after="0" w:line="240" w:lineRule="auto"/>
              <w:jc w:val="both"/>
              <w:rPr>
                <w:rFonts w:ascii="Times New Roman" w:eastAsia="Times New Roman" w:hAnsi="Times New Roman" w:cs="Times New Roman"/>
                <w:sz w:val="20"/>
                <w:szCs w:val="20"/>
                <w:lang w:eastAsia="ru-RU"/>
              </w:rPr>
            </w:pPr>
            <w:r w:rsidRPr="00AA43D1">
              <w:rPr>
                <w:rFonts w:ascii="Times New Roman" w:eastAsia="Times New Roman" w:hAnsi="Times New Roman" w:cs="Times New Roman"/>
                <w:b/>
                <w:bCs/>
                <w:sz w:val="20"/>
                <w:szCs w:val="20"/>
                <w:lang w:eastAsia="ru-RU"/>
              </w:rPr>
              <w:t>Виды деятельности</w:t>
            </w:r>
          </w:p>
        </w:tc>
        <w:tc>
          <w:tcPr>
            <w:tcW w:w="168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768C646" w14:textId="77777777" w:rsidR="00C50DF8" w:rsidRPr="00AA43D1" w:rsidRDefault="00C50DF8" w:rsidP="00AE770E">
            <w:pPr>
              <w:spacing w:after="0" w:line="240" w:lineRule="auto"/>
              <w:jc w:val="both"/>
              <w:rPr>
                <w:rFonts w:ascii="Times New Roman" w:eastAsia="Times New Roman" w:hAnsi="Times New Roman" w:cs="Times New Roman"/>
                <w:sz w:val="20"/>
                <w:szCs w:val="20"/>
                <w:lang w:eastAsia="ru-RU"/>
              </w:rPr>
            </w:pPr>
            <w:r w:rsidRPr="00AA43D1">
              <w:rPr>
                <w:rFonts w:ascii="Times New Roman" w:eastAsia="Times New Roman" w:hAnsi="Times New Roman" w:cs="Times New Roman"/>
                <w:b/>
                <w:bCs/>
                <w:sz w:val="20"/>
                <w:szCs w:val="20"/>
                <w:lang w:eastAsia="ru-RU"/>
              </w:rPr>
              <w:t>Виды, формы контроля</w:t>
            </w:r>
          </w:p>
        </w:tc>
        <w:tc>
          <w:tcPr>
            <w:tcW w:w="340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98B1490" w14:textId="77777777" w:rsidR="00C50DF8" w:rsidRPr="00AA43D1" w:rsidRDefault="00C50DF8" w:rsidP="00AE770E">
            <w:pPr>
              <w:spacing w:after="0" w:line="240" w:lineRule="auto"/>
              <w:jc w:val="both"/>
              <w:rPr>
                <w:rFonts w:ascii="Times New Roman" w:eastAsia="Times New Roman" w:hAnsi="Times New Roman" w:cs="Times New Roman"/>
                <w:sz w:val="20"/>
                <w:szCs w:val="20"/>
                <w:lang w:eastAsia="ru-RU"/>
              </w:rPr>
            </w:pPr>
            <w:r w:rsidRPr="00AA43D1">
              <w:rPr>
                <w:rFonts w:ascii="Times New Roman" w:eastAsia="Times New Roman" w:hAnsi="Times New Roman" w:cs="Times New Roman"/>
                <w:b/>
                <w:bCs/>
                <w:sz w:val="20"/>
                <w:szCs w:val="20"/>
                <w:lang w:eastAsia="ru-RU"/>
              </w:rPr>
              <w:t>Электронные (цифровые) образовательные ресурсы</w:t>
            </w:r>
          </w:p>
        </w:tc>
      </w:tr>
      <w:tr w:rsidR="00C50DF8" w:rsidRPr="00AA43D1" w14:paraId="05F206F3" w14:textId="77777777" w:rsidTr="00AE770E">
        <w:tc>
          <w:tcPr>
            <w:tcW w:w="559" w:type="dxa"/>
            <w:vMerge/>
            <w:tcBorders>
              <w:top w:val="single" w:sz="6" w:space="0" w:color="000000"/>
              <w:left w:val="single" w:sz="6" w:space="0" w:color="000000"/>
              <w:bottom w:val="single" w:sz="6" w:space="0" w:color="000000"/>
              <w:right w:val="single" w:sz="6" w:space="0" w:color="000000"/>
            </w:tcBorders>
            <w:vAlign w:val="center"/>
            <w:hideMark/>
          </w:tcPr>
          <w:p w14:paraId="7F04041D"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p>
        </w:tc>
        <w:tc>
          <w:tcPr>
            <w:tcW w:w="2190" w:type="dxa"/>
            <w:vMerge/>
            <w:tcBorders>
              <w:top w:val="single" w:sz="6" w:space="0" w:color="000000"/>
              <w:left w:val="single" w:sz="6" w:space="0" w:color="000000"/>
              <w:bottom w:val="single" w:sz="6" w:space="0" w:color="000000"/>
              <w:right w:val="single" w:sz="6" w:space="0" w:color="000000"/>
            </w:tcBorders>
            <w:vAlign w:val="center"/>
            <w:hideMark/>
          </w:tcPr>
          <w:p w14:paraId="581EDA26"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2A3C955" w14:textId="77777777" w:rsidR="00C50DF8" w:rsidRPr="00AA43D1" w:rsidRDefault="00C50DF8" w:rsidP="00AE770E">
            <w:pPr>
              <w:spacing w:after="0" w:line="240" w:lineRule="auto"/>
              <w:jc w:val="both"/>
              <w:rPr>
                <w:rFonts w:ascii="Times New Roman" w:eastAsia="Times New Roman" w:hAnsi="Times New Roman" w:cs="Times New Roman"/>
                <w:sz w:val="20"/>
                <w:szCs w:val="20"/>
                <w:lang w:eastAsia="ru-RU"/>
              </w:rPr>
            </w:pPr>
            <w:r w:rsidRPr="00AA43D1">
              <w:rPr>
                <w:rFonts w:ascii="Times New Roman" w:eastAsia="Times New Roman" w:hAnsi="Times New Roman" w:cs="Times New Roman"/>
                <w:b/>
                <w:bCs/>
                <w:sz w:val="20"/>
                <w:szCs w:val="20"/>
                <w:lang w:eastAsia="ru-RU"/>
              </w:rPr>
              <w:t>всего</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06FA070" w14:textId="77777777" w:rsidR="00C50DF8" w:rsidRPr="00AA43D1" w:rsidRDefault="00C50DF8" w:rsidP="00AE770E">
            <w:pPr>
              <w:spacing w:after="0" w:line="240" w:lineRule="auto"/>
              <w:jc w:val="both"/>
              <w:rPr>
                <w:rFonts w:ascii="Times New Roman" w:eastAsia="Times New Roman" w:hAnsi="Times New Roman" w:cs="Times New Roman"/>
                <w:sz w:val="20"/>
                <w:szCs w:val="20"/>
                <w:lang w:eastAsia="ru-RU"/>
              </w:rPr>
            </w:pPr>
            <w:r w:rsidRPr="00AA43D1">
              <w:rPr>
                <w:rFonts w:ascii="Times New Roman" w:eastAsia="Times New Roman" w:hAnsi="Times New Roman" w:cs="Times New Roman"/>
                <w:b/>
                <w:bCs/>
                <w:sz w:val="20"/>
                <w:szCs w:val="20"/>
                <w:lang w:eastAsia="ru-RU"/>
              </w:rPr>
              <w:t>контрольные работы</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6ACB5E" w14:textId="77777777" w:rsidR="00C50DF8" w:rsidRPr="00AA43D1" w:rsidRDefault="00C50DF8" w:rsidP="00AE770E">
            <w:pPr>
              <w:spacing w:after="0" w:line="240" w:lineRule="auto"/>
              <w:jc w:val="both"/>
              <w:rPr>
                <w:rFonts w:ascii="Times New Roman" w:eastAsia="Times New Roman" w:hAnsi="Times New Roman" w:cs="Times New Roman"/>
                <w:sz w:val="20"/>
                <w:szCs w:val="20"/>
                <w:lang w:eastAsia="ru-RU"/>
              </w:rPr>
            </w:pPr>
            <w:r w:rsidRPr="00AA43D1">
              <w:rPr>
                <w:rFonts w:ascii="Times New Roman" w:eastAsia="Times New Roman" w:hAnsi="Times New Roman" w:cs="Times New Roman"/>
                <w:b/>
                <w:bCs/>
                <w:sz w:val="20"/>
                <w:szCs w:val="20"/>
                <w:lang w:eastAsia="ru-RU"/>
              </w:rPr>
              <w:t>практические работы</w:t>
            </w:r>
          </w:p>
        </w:tc>
        <w:tc>
          <w:tcPr>
            <w:tcW w:w="1184" w:type="dxa"/>
            <w:vMerge/>
            <w:tcBorders>
              <w:top w:val="single" w:sz="6" w:space="0" w:color="000000"/>
              <w:left w:val="single" w:sz="6" w:space="0" w:color="000000"/>
              <w:bottom w:val="single" w:sz="6" w:space="0" w:color="000000"/>
              <w:right w:val="single" w:sz="6" w:space="0" w:color="000000"/>
            </w:tcBorders>
            <w:vAlign w:val="center"/>
            <w:hideMark/>
          </w:tcPr>
          <w:p w14:paraId="4D08B774"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p>
        </w:tc>
        <w:tc>
          <w:tcPr>
            <w:tcW w:w="2186" w:type="dxa"/>
            <w:vMerge/>
            <w:tcBorders>
              <w:top w:val="single" w:sz="6" w:space="0" w:color="000000"/>
              <w:left w:val="single" w:sz="6" w:space="0" w:color="000000"/>
              <w:bottom w:val="single" w:sz="6" w:space="0" w:color="000000"/>
              <w:right w:val="single" w:sz="6" w:space="0" w:color="000000"/>
            </w:tcBorders>
            <w:vAlign w:val="center"/>
            <w:hideMark/>
          </w:tcPr>
          <w:p w14:paraId="6272C2F7"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p>
        </w:tc>
        <w:tc>
          <w:tcPr>
            <w:tcW w:w="1688" w:type="dxa"/>
            <w:vMerge/>
            <w:tcBorders>
              <w:top w:val="single" w:sz="6" w:space="0" w:color="000000"/>
              <w:left w:val="single" w:sz="6" w:space="0" w:color="000000"/>
              <w:bottom w:val="single" w:sz="6" w:space="0" w:color="000000"/>
              <w:right w:val="single" w:sz="6" w:space="0" w:color="000000"/>
            </w:tcBorders>
            <w:vAlign w:val="center"/>
            <w:hideMark/>
          </w:tcPr>
          <w:p w14:paraId="67AE7829"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p>
        </w:tc>
        <w:tc>
          <w:tcPr>
            <w:tcW w:w="3408" w:type="dxa"/>
            <w:vMerge/>
            <w:tcBorders>
              <w:top w:val="single" w:sz="6" w:space="0" w:color="000000"/>
              <w:left w:val="single" w:sz="6" w:space="0" w:color="000000"/>
              <w:bottom w:val="single" w:sz="6" w:space="0" w:color="000000"/>
              <w:right w:val="single" w:sz="6" w:space="0" w:color="000000"/>
            </w:tcBorders>
            <w:vAlign w:val="center"/>
            <w:hideMark/>
          </w:tcPr>
          <w:p w14:paraId="2B44B575"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p>
        </w:tc>
      </w:tr>
      <w:tr w:rsidR="00C50DF8" w:rsidRPr="00AA43D1" w14:paraId="19738069" w14:textId="77777777" w:rsidTr="00AE770E">
        <w:tc>
          <w:tcPr>
            <w:tcW w:w="15307"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0149A8" w14:textId="77777777" w:rsidR="00C50DF8" w:rsidRPr="00AA43D1" w:rsidRDefault="00C50DF8" w:rsidP="00AE770E">
            <w:pPr>
              <w:spacing w:after="0" w:line="240" w:lineRule="auto"/>
              <w:jc w:val="both"/>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Модуль 1. </w:t>
            </w:r>
            <w:r w:rsidRPr="00AA43D1">
              <w:rPr>
                <w:rFonts w:ascii="Times New Roman" w:eastAsia="Times New Roman" w:hAnsi="Times New Roman" w:cs="Times New Roman"/>
                <w:b/>
                <w:bCs/>
                <w:sz w:val="20"/>
                <w:szCs w:val="20"/>
                <w:lang w:eastAsia="ru-RU"/>
              </w:rPr>
              <w:t>Культура безопасности жизнедеятельности в современном обществе.</w:t>
            </w:r>
          </w:p>
        </w:tc>
      </w:tr>
      <w:tr w:rsidR="00C50DF8" w:rsidRPr="00AA43D1" w14:paraId="7D98E483" w14:textId="77777777" w:rsidTr="00AE770E">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F11EF78"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1.1.</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E1CB8B1"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Цель и основные понятия предмета ОБЖ.</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EE63FEE"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22F8160"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8319A4"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1</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77B7348" w14:textId="0FE67D1A" w:rsidR="00C50DF8" w:rsidRPr="00AA43D1" w:rsidRDefault="001B21C4" w:rsidP="00AE770E">
            <w:pPr>
              <w:spacing w:after="0" w:line="240" w:lineRule="auto"/>
              <w:rPr>
                <w:rFonts w:ascii="Times New Roman" w:eastAsia="Times New Roman" w:hAnsi="Times New Roman" w:cs="Times New Roman"/>
                <w:sz w:val="20"/>
                <w:szCs w:val="20"/>
                <w:lang w:eastAsia="ru-RU"/>
              </w:rPr>
            </w:pPr>
            <w:r>
              <w:rPr>
                <w:rFonts w:ascii="LiberationSerif" w:hAnsi="LiberationSerif"/>
                <w:color w:val="000000"/>
                <w:sz w:val="20"/>
                <w:szCs w:val="20"/>
                <w:shd w:val="clear" w:color="auto" w:fill="F7FDF7"/>
              </w:rPr>
              <w:t>1</w:t>
            </w:r>
            <w:r w:rsidR="009C638D">
              <w:rPr>
                <w:rFonts w:ascii="LiberationSerif" w:hAnsi="LiberationSerif"/>
                <w:color w:val="000000"/>
                <w:sz w:val="20"/>
                <w:szCs w:val="20"/>
                <w:shd w:val="clear" w:color="auto" w:fill="F7FDF7"/>
              </w:rPr>
              <w:t>.09</w:t>
            </w:r>
            <w:r w:rsidR="00F2797F">
              <w:rPr>
                <w:rFonts w:ascii="LiberationSerif" w:hAnsi="LiberationSerif"/>
                <w:color w:val="000000"/>
                <w:sz w:val="20"/>
                <w:szCs w:val="20"/>
                <w:shd w:val="clear" w:color="auto" w:fill="F7FDF7"/>
              </w:rPr>
              <w:t>.2023</w:t>
            </w: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026EAA"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Объясняют цель и задачи предмета ОБЖ, его ключевые понятия;</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5C63FA"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Устный опрос;</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17416BC" w14:textId="37F6A526" w:rsidR="00C50DF8" w:rsidRPr="00AA43D1" w:rsidRDefault="00C50DF8" w:rsidP="00AE770E">
            <w:pPr>
              <w:spacing w:after="0" w:line="240" w:lineRule="auto"/>
              <w:rPr>
                <w:rFonts w:ascii="Times New Roman" w:eastAsia="Times New Roman" w:hAnsi="Times New Roman" w:cs="Times New Roman"/>
                <w:sz w:val="20"/>
                <w:szCs w:val="20"/>
                <w:lang w:eastAsia="ru-RU"/>
              </w:rPr>
            </w:pPr>
          </w:p>
        </w:tc>
      </w:tr>
      <w:tr w:rsidR="00C50DF8" w:rsidRPr="00AA43D1" w14:paraId="44991A3A" w14:textId="77777777" w:rsidTr="00AE770E">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D837AF6"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1.2.</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811157E"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Правила поведения в опасных и чрезвычайных ситуациях.</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27272CA"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BAA9E6E"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8C9CEE"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1</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C6D2E6D" w14:textId="161B2A14" w:rsidR="00C50DF8" w:rsidRPr="00AA43D1" w:rsidRDefault="001B21C4"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r w:rsidR="009C638D">
              <w:rPr>
                <w:rFonts w:ascii="Times New Roman" w:eastAsia="Times New Roman" w:hAnsi="Times New Roman" w:cs="Times New Roman"/>
                <w:sz w:val="20"/>
                <w:szCs w:val="20"/>
                <w:lang w:eastAsia="ru-RU"/>
              </w:rPr>
              <w:t>.09</w:t>
            </w:r>
            <w:r w:rsidR="00F2797F">
              <w:rPr>
                <w:rFonts w:ascii="Times New Roman" w:eastAsia="Times New Roman" w:hAnsi="Times New Roman" w:cs="Times New Roman"/>
                <w:sz w:val="20"/>
                <w:szCs w:val="20"/>
                <w:lang w:eastAsia="ru-RU"/>
              </w:rPr>
              <w:t>.2023</w:t>
            </w: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9AEEE1"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Характеризуют уровни взаимодействия человека и окружающей среды;</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9CAFB23"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Письменный контроль;</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B115FE7" w14:textId="6CDB1515" w:rsidR="0009689E" w:rsidRPr="00AA43D1" w:rsidRDefault="0009689E" w:rsidP="00AA43D1">
            <w:pPr>
              <w:spacing w:after="0" w:line="240" w:lineRule="auto"/>
              <w:rPr>
                <w:rFonts w:ascii="Times New Roman" w:eastAsia="Times New Roman" w:hAnsi="Times New Roman" w:cs="Times New Roman"/>
                <w:sz w:val="20"/>
                <w:szCs w:val="20"/>
                <w:lang w:eastAsia="ru-RU"/>
              </w:rPr>
            </w:pPr>
          </w:p>
        </w:tc>
      </w:tr>
      <w:tr w:rsidR="00C50DF8" w:rsidRPr="00AA43D1" w14:paraId="773E6C0E" w14:textId="77777777" w:rsidTr="00AE770E">
        <w:tc>
          <w:tcPr>
            <w:tcW w:w="27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08FFFD5"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Итого по модулю</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566345"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2</w:t>
            </w:r>
          </w:p>
        </w:tc>
        <w:tc>
          <w:tcPr>
            <w:tcW w:w="1180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02B468D"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 </w:t>
            </w:r>
          </w:p>
        </w:tc>
      </w:tr>
      <w:tr w:rsidR="00C50DF8" w:rsidRPr="00AA43D1" w14:paraId="77566636" w14:textId="77777777" w:rsidTr="00AE770E">
        <w:tc>
          <w:tcPr>
            <w:tcW w:w="15307"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C45750"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Модуль 2.</w:t>
            </w:r>
            <w:r w:rsidRPr="00AA43D1">
              <w:rPr>
                <w:rFonts w:ascii="Times New Roman" w:eastAsia="Times New Roman" w:hAnsi="Times New Roman" w:cs="Times New Roman"/>
                <w:b/>
                <w:bCs/>
                <w:sz w:val="20"/>
                <w:szCs w:val="20"/>
                <w:lang w:eastAsia="ru-RU"/>
              </w:rPr>
              <w:t> Безопасность в быту.</w:t>
            </w:r>
          </w:p>
        </w:tc>
      </w:tr>
      <w:tr w:rsidR="00C50DF8" w:rsidRPr="00AA43D1" w14:paraId="6569C53E" w14:textId="77777777" w:rsidTr="00AE770E">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9C10C4"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2.1.</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63BFF74"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Основные опасности в быту. Предупреждение бытовых отравлений.</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C3CD38"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0A4D383"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E52E6DC"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1</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D6F6E72" w14:textId="6B625FEB" w:rsidR="00C50DF8" w:rsidRPr="00AA43D1" w:rsidRDefault="001B21C4"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r w:rsidR="009C638D">
              <w:rPr>
                <w:rFonts w:ascii="Times New Roman" w:eastAsia="Times New Roman" w:hAnsi="Times New Roman" w:cs="Times New Roman"/>
                <w:sz w:val="20"/>
                <w:szCs w:val="20"/>
                <w:lang w:eastAsia="ru-RU"/>
              </w:rPr>
              <w:t>.09</w:t>
            </w:r>
            <w:r w:rsidR="00F2797F">
              <w:rPr>
                <w:rFonts w:ascii="Times New Roman" w:eastAsia="Times New Roman" w:hAnsi="Times New Roman" w:cs="Times New Roman"/>
                <w:sz w:val="20"/>
                <w:szCs w:val="20"/>
                <w:lang w:eastAsia="ru-RU"/>
              </w:rPr>
              <w:t>.2023</w:t>
            </w: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6ECFFA1"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Характеризуют бытовые отравления и причины их возникновения;</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D1792C4"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Устный опрос;</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C66236D" w14:textId="1ECF9C04" w:rsidR="0009689E" w:rsidRPr="00AA43D1" w:rsidRDefault="0009689E" w:rsidP="00AA43D1">
            <w:pPr>
              <w:spacing w:after="0" w:line="240" w:lineRule="auto"/>
              <w:rPr>
                <w:rFonts w:ascii="Times New Roman" w:eastAsia="Times New Roman" w:hAnsi="Times New Roman" w:cs="Times New Roman"/>
                <w:sz w:val="20"/>
                <w:szCs w:val="20"/>
                <w:lang w:eastAsia="ru-RU"/>
              </w:rPr>
            </w:pPr>
          </w:p>
        </w:tc>
      </w:tr>
      <w:tr w:rsidR="00C50DF8" w:rsidRPr="00AA43D1" w14:paraId="0288D936" w14:textId="77777777" w:rsidTr="00AE770E">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5C0C1A7"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2.2.</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ED1ED3F"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Предупреждение бытовых травм.</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8771F7"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52BCFC0"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CDA302"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1</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7F36EA7" w14:textId="4E5450A7" w:rsidR="00C50DF8" w:rsidRPr="00AA43D1" w:rsidRDefault="001B21C4" w:rsidP="00AE770E">
            <w:pPr>
              <w:spacing w:after="0" w:line="240" w:lineRule="auto"/>
              <w:rPr>
                <w:rFonts w:ascii="Times New Roman" w:eastAsia="Times New Roman" w:hAnsi="Times New Roman" w:cs="Times New Roman"/>
                <w:sz w:val="20"/>
                <w:szCs w:val="20"/>
                <w:lang w:eastAsia="ru-RU"/>
              </w:rPr>
            </w:pPr>
            <w:r>
              <w:rPr>
                <w:rFonts w:ascii="LiberationSerif" w:hAnsi="LiberationSerif"/>
                <w:color w:val="000000"/>
                <w:sz w:val="20"/>
                <w:szCs w:val="20"/>
                <w:shd w:val="clear" w:color="auto" w:fill="F7FDF7"/>
              </w:rPr>
              <w:t>22</w:t>
            </w:r>
            <w:r w:rsidR="00DC7579">
              <w:rPr>
                <w:rFonts w:ascii="LiberationSerif" w:hAnsi="LiberationSerif"/>
                <w:color w:val="000000"/>
                <w:sz w:val="20"/>
                <w:szCs w:val="20"/>
                <w:shd w:val="clear" w:color="auto" w:fill="F7FDF7"/>
              </w:rPr>
              <w:t>.09.2023</w:t>
            </w:r>
            <w:r w:rsidR="00EC3FF1" w:rsidRPr="00AA43D1">
              <w:rPr>
                <w:rFonts w:ascii="LiberationSerif" w:hAnsi="LiberationSerif"/>
                <w:color w:val="000000"/>
                <w:sz w:val="20"/>
                <w:szCs w:val="20"/>
                <w:shd w:val="clear" w:color="auto" w:fill="F7FDF7"/>
              </w:rPr>
              <w:t xml:space="preserve"> </w:t>
            </w: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0E8B7DD"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Характеризуют бытовые травмы и объясняют правила их предупреждения;</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AE25FCC"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Письменный контроль;</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981C5A9" w14:textId="6F5252AD" w:rsidR="00C50DF8" w:rsidRPr="00AA43D1" w:rsidRDefault="00C50DF8" w:rsidP="00AE770E">
            <w:pPr>
              <w:spacing w:after="0" w:line="240" w:lineRule="auto"/>
              <w:rPr>
                <w:rFonts w:ascii="Times New Roman" w:eastAsia="Times New Roman" w:hAnsi="Times New Roman" w:cs="Times New Roman"/>
                <w:sz w:val="20"/>
                <w:szCs w:val="20"/>
                <w:lang w:eastAsia="ru-RU"/>
              </w:rPr>
            </w:pPr>
          </w:p>
        </w:tc>
      </w:tr>
      <w:tr w:rsidR="00C50DF8" w:rsidRPr="00AA43D1" w14:paraId="52CC7B65" w14:textId="77777777" w:rsidTr="00AE770E">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01A6FC"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2.3.</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6FFE7E"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Безопасная эксплуатация бытовых приборов и мест общего пользования.</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4831CA9"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EF6706"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F500CAC"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1</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D0304DD" w14:textId="37041E80" w:rsidR="00C50DF8" w:rsidRPr="00AA43D1" w:rsidRDefault="001B21C4" w:rsidP="00AE770E">
            <w:pPr>
              <w:spacing w:after="0" w:line="240" w:lineRule="auto"/>
              <w:rPr>
                <w:rFonts w:ascii="Times New Roman" w:eastAsia="Times New Roman" w:hAnsi="Times New Roman" w:cs="Times New Roman"/>
                <w:sz w:val="20"/>
                <w:szCs w:val="20"/>
                <w:lang w:eastAsia="ru-RU"/>
              </w:rPr>
            </w:pPr>
            <w:r>
              <w:rPr>
                <w:rFonts w:ascii="LiberationSerif" w:hAnsi="LiberationSerif"/>
                <w:color w:val="000000"/>
                <w:sz w:val="20"/>
                <w:szCs w:val="20"/>
                <w:shd w:val="clear" w:color="auto" w:fill="F7FDF7"/>
              </w:rPr>
              <w:t>29</w:t>
            </w:r>
            <w:r w:rsidR="00EC3FF1" w:rsidRPr="00AA43D1">
              <w:rPr>
                <w:rFonts w:ascii="LiberationSerif" w:hAnsi="LiberationSerif"/>
                <w:color w:val="000000"/>
                <w:sz w:val="20"/>
                <w:szCs w:val="20"/>
                <w:shd w:val="clear" w:color="auto" w:fill="F7FDF7"/>
              </w:rPr>
              <w:t>.</w:t>
            </w:r>
            <w:r>
              <w:rPr>
                <w:rFonts w:ascii="LiberationSerif" w:hAnsi="LiberationSerif"/>
                <w:color w:val="000000"/>
                <w:sz w:val="20"/>
                <w:szCs w:val="20"/>
                <w:shd w:val="clear" w:color="auto" w:fill="F7FDF7"/>
              </w:rPr>
              <w:t>09</w:t>
            </w:r>
            <w:r w:rsidR="00DC7579">
              <w:rPr>
                <w:rFonts w:ascii="LiberationSerif" w:hAnsi="LiberationSerif"/>
                <w:color w:val="000000"/>
                <w:sz w:val="20"/>
                <w:szCs w:val="20"/>
                <w:shd w:val="clear" w:color="auto" w:fill="F7FDF7"/>
              </w:rPr>
              <w:t>.2023</w:t>
            </w:r>
            <w:r w:rsidR="00EC3FF1" w:rsidRPr="00AA43D1">
              <w:rPr>
                <w:rFonts w:ascii="LiberationSerif" w:hAnsi="LiberationSerif"/>
                <w:color w:val="000000"/>
                <w:sz w:val="20"/>
                <w:szCs w:val="20"/>
                <w:shd w:val="clear" w:color="auto" w:fill="F7FDF7"/>
              </w:rPr>
              <w:t xml:space="preserve"> </w:t>
            </w: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7DE7F14"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 xml:space="preserve">Объясняют правила безопасного поведения и вырабатывают навыки безопасных действий при обращении с газовыми и </w:t>
            </w:r>
            <w:r w:rsidRPr="00AA43D1">
              <w:rPr>
                <w:rFonts w:ascii="Times New Roman" w:eastAsia="Times New Roman" w:hAnsi="Times New Roman" w:cs="Times New Roman"/>
                <w:sz w:val="20"/>
                <w:szCs w:val="20"/>
                <w:bdr w:val="dashed" w:sz="6" w:space="0" w:color="FF0000" w:frame="1"/>
                <w:shd w:val="clear" w:color="auto" w:fill="F7FDF7"/>
                <w:lang w:eastAsia="ru-RU"/>
              </w:rPr>
              <w:lastRenderedPageBreak/>
              <w:t>электрическими приборами, при опасных ситуациях в подъезде и лифте;</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BE1894"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lastRenderedPageBreak/>
              <w:t>Письменный контроль;</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0C1B869" w14:textId="62834C50" w:rsidR="00E8777E" w:rsidRPr="00AA43D1" w:rsidRDefault="00E8777E" w:rsidP="00AA43D1">
            <w:pPr>
              <w:spacing w:after="0" w:line="240" w:lineRule="auto"/>
              <w:rPr>
                <w:rFonts w:ascii="Times New Roman" w:eastAsia="Times New Roman" w:hAnsi="Times New Roman" w:cs="Times New Roman"/>
                <w:sz w:val="20"/>
                <w:szCs w:val="20"/>
                <w:lang w:eastAsia="ru-RU"/>
              </w:rPr>
            </w:pPr>
          </w:p>
        </w:tc>
      </w:tr>
      <w:tr w:rsidR="00C50DF8" w:rsidRPr="00AA43D1" w14:paraId="3B30C282" w14:textId="77777777" w:rsidTr="00AA43D1">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A6B739"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lastRenderedPageBreak/>
              <w:t>2.4.</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BCFBDE7"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Пожарная безопасность в быту.</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B52999"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009B4E4"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F6D4E4C"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1</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616751" w14:textId="4B9B35FD" w:rsidR="00C50DF8" w:rsidRPr="00AA43D1" w:rsidRDefault="001B21C4" w:rsidP="00AE770E">
            <w:pPr>
              <w:spacing w:after="0" w:line="240" w:lineRule="auto"/>
              <w:rPr>
                <w:rFonts w:ascii="Times New Roman" w:eastAsia="Times New Roman" w:hAnsi="Times New Roman" w:cs="Times New Roman"/>
                <w:sz w:val="20"/>
                <w:szCs w:val="20"/>
                <w:lang w:eastAsia="ru-RU"/>
              </w:rPr>
            </w:pPr>
            <w:r>
              <w:rPr>
                <w:rFonts w:ascii="LiberationSerif" w:hAnsi="LiberationSerif"/>
                <w:color w:val="000000"/>
                <w:sz w:val="20"/>
                <w:szCs w:val="20"/>
                <w:shd w:val="clear" w:color="auto" w:fill="F7FDF7"/>
              </w:rPr>
              <w:t>6</w:t>
            </w:r>
            <w:r w:rsidR="00DC7579">
              <w:rPr>
                <w:rFonts w:ascii="LiberationSerif" w:hAnsi="LiberationSerif"/>
                <w:color w:val="000000"/>
                <w:sz w:val="20"/>
                <w:szCs w:val="20"/>
                <w:shd w:val="clear" w:color="auto" w:fill="F7FDF7"/>
              </w:rPr>
              <w:t>.10.2023</w:t>
            </w:r>
            <w:r w:rsidR="009C638D">
              <w:rPr>
                <w:rFonts w:ascii="LiberationSerif" w:hAnsi="LiberationSerif"/>
                <w:color w:val="000000"/>
                <w:sz w:val="20"/>
                <w:szCs w:val="20"/>
                <w:shd w:val="clear" w:color="auto" w:fill="F7FDF7"/>
              </w:rPr>
              <w:t xml:space="preserve"> </w:t>
            </w: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C56E48"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Характеризуют пожар, его факторы и стадии развития;</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247820"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Тестирование;</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52157C4" w14:textId="06C432AA" w:rsidR="0038184D" w:rsidRPr="00AA43D1" w:rsidRDefault="0038184D" w:rsidP="00AE770E">
            <w:pPr>
              <w:spacing w:after="0" w:line="240" w:lineRule="auto"/>
              <w:rPr>
                <w:rFonts w:ascii="Times New Roman" w:eastAsia="Times New Roman" w:hAnsi="Times New Roman" w:cs="Times New Roman"/>
                <w:sz w:val="20"/>
                <w:szCs w:val="20"/>
                <w:lang w:eastAsia="ru-RU"/>
              </w:rPr>
            </w:pPr>
          </w:p>
        </w:tc>
      </w:tr>
      <w:tr w:rsidR="00C50DF8" w:rsidRPr="00AA43D1" w14:paraId="61B5B917" w14:textId="77777777" w:rsidTr="00AA43D1">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8A2D9EE"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2.5.</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A8F5E18"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Предупреждение ситуаций криминального характера.</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919A85E"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2</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85CFC7C"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24EEED3"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2</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A72D01" w14:textId="539BE252" w:rsidR="00C50DF8" w:rsidRPr="00AA43D1" w:rsidRDefault="001B21C4" w:rsidP="00AE770E">
            <w:pPr>
              <w:spacing w:after="0" w:line="240" w:lineRule="auto"/>
              <w:rPr>
                <w:rFonts w:ascii="LiberationSerif" w:hAnsi="LiberationSerif"/>
                <w:color w:val="000000"/>
                <w:sz w:val="20"/>
                <w:szCs w:val="20"/>
                <w:shd w:val="clear" w:color="auto" w:fill="F7FDF7"/>
              </w:rPr>
            </w:pPr>
            <w:r>
              <w:rPr>
                <w:rFonts w:ascii="LiberationSerif" w:hAnsi="LiberationSerif"/>
                <w:color w:val="000000"/>
                <w:sz w:val="20"/>
                <w:szCs w:val="20"/>
                <w:shd w:val="clear" w:color="auto" w:fill="F7FDF7"/>
              </w:rPr>
              <w:t>13</w:t>
            </w:r>
            <w:r w:rsidR="00DC7579">
              <w:rPr>
                <w:rFonts w:ascii="LiberationSerif" w:hAnsi="LiberationSerif"/>
                <w:color w:val="000000"/>
                <w:sz w:val="20"/>
                <w:szCs w:val="20"/>
                <w:shd w:val="clear" w:color="auto" w:fill="F7FDF7"/>
              </w:rPr>
              <w:t>.10.2023</w:t>
            </w:r>
          </w:p>
          <w:p w14:paraId="67E86687" w14:textId="77777777" w:rsidR="00320DD3" w:rsidRPr="00AA43D1" w:rsidRDefault="00320DD3" w:rsidP="00AE770E">
            <w:pPr>
              <w:spacing w:after="0" w:line="240" w:lineRule="auto"/>
              <w:rPr>
                <w:rFonts w:ascii="LiberationSerif" w:hAnsi="LiberationSerif"/>
                <w:color w:val="000000"/>
                <w:sz w:val="20"/>
                <w:szCs w:val="20"/>
                <w:shd w:val="clear" w:color="auto" w:fill="F7FDF7"/>
              </w:rPr>
            </w:pPr>
          </w:p>
          <w:p w14:paraId="0CC52207" w14:textId="70E265AE" w:rsidR="00320DD3" w:rsidRPr="00AA43D1" w:rsidRDefault="001B21C4" w:rsidP="00AE770E">
            <w:pPr>
              <w:spacing w:after="0" w:line="240" w:lineRule="auto"/>
              <w:rPr>
                <w:rFonts w:ascii="LiberationSerif" w:hAnsi="LiberationSerif"/>
                <w:color w:val="000000"/>
                <w:sz w:val="20"/>
                <w:szCs w:val="20"/>
                <w:shd w:val="clear" w:color="auto" w:fill="F7FDF7"/>
              </w:rPr>
            </w:pPr>
            <w:r>
              <w:rPr>
                <w:rFonts w:ascii="LiberationSerif" w:hAnsi="LiberationSerif"/>
                <w:color w:val="000000"/>
                <w:sz w:val="20"/>
                <w:szCs w:val="20"/>
                <w:shd w:val="clear" w:color="auto" w:fill="F7FDF7"/>
              </w:rPr>
              <w:t>20</w:t>
            </w:r>
            <w:r w:rsidR="009C638D">
              <w:rPr>
                <w:rFonts w:ascii="LiberationSerif" w:hAnsi="LiberationSerif"/>
                <w:color w:val="000000"/>
                <w:sz w:val="20"/>
                <w:szCs w:val="20"/>
                <w:shd w:val="clear" w:color="auto" w:fill="F7FDF7"/>
              </w:rPr>
              <w:t>.10</w:t>
            </w:r>
            <w:r w:rsidR="00DC7579">
              <w:rPr>
                <w:rFonts w:ascii="LiberationSerif" w:hAnsi="LiberationSerif"/>
                <w:color w:val="000000"/>
                <w:sz w:val="20"/>
                <w:szCs w:val="20"/>
                <w:shd w:val="clear" w:color="auto" w:fill="F7FDF7"/>
              </w:rPr>
              <w:t>.2023</w:t>
            </w:r>
          </w:p>
          <w:p w14:paraId="692CDCF5" w14:textId="739A5AAE" w:rsidR="00320DD3" w:rsidRPr="00AA43D1" w:rsidRDefault="00320DD3" w:rsidP="00AE770E">
            <w:pPr>
              <w:spacing w:after="0" w:line="240" w:lineRule="auto"/>
              <w:rPr>
                <w:rFonts w:ascii="Times New Roman" w:eastAsia="Times New Roman" w:hAnsi="Times New Roman" w:cs="Times New Roman"/>
                <w:sz w:val="20"/>
                <w:szCs w:val="20"/>
                <w:lang w:eastAsia="ru-RU"/>
              </w:rPr>
            </w:pP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92587B4"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Характеризуют меры по предотвращению проникновения злоумышленников в дом;</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D40964"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Устный опрос;</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47904B0" w14:textId="7D19007C" w:rsidR="0038184D" w:rsidRPr="00AA43D1" w:rsidRDefault="0038184D" w:rsidP="00AE770E">
            <w:pPr>
              <w:spacing w:after="0" w:line="240" w:lineRule="auto"/>
              <w:rPr>
                <w:rFonts w:ascii="Times New Roman" w:eastAsia="Times New Roman" w:hAnsi="Times New Roman" w:cs="Times New Roman"/>
                <w:sz w:val="20"/>
                <w:szCs w:val="20"/>
                <w:lang w:eastAsia="ru-RU"/>
              </w:rPr>
            </w:pPr>
          </w:p>
        </w:tc>
      </w:tr>
      <w:tr w:rsidR="00C50DF8" w:rsidRPr="00AA43D1" w14:paraId="3A448F56" w14:textId="77777777" w:rsidTr="00AE770E">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8A8997"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2.6.</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4CD1E5A"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Безопасные действия при авариях на коммунальных системах жизнеобеспечения.</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123AE4"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269E84A"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011FD9"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1</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7953D7" w14:textId="44EA1F04" w:rsidR="00C50DF8" w:rsidRPr="00AA43D1" w:rsidRDefault="001B21C4" w:rsidP="00AE770E">
            <w:pPr>
              <w:spacing w:after="0" w:line="240" w:lineRule="auto"/>
              <w:rPr>
                <w:rFonts w:ascii="LiberationSerif" w:hAnsi="LiberationSerif"/>
                <w:color w:val="000000"/>
                <w:sz w:val="20"/>
                <w:szCs w:val="20"/>
                <w:shd w:val="clear" w:color="auto" w:fill="F7FDF7"/>
              </w:rPr>
            </w:pPr>
            <w:r>
              <w:rPr>
                <w:rFonts w:ascii="LiberationSerif" w:hAnsi="LiberationSerif"/>
                <w:color w:val="000000"/>
                <w:sz w:val="20"/>
                <w:szCs w:val="20"/>
                <w:shd w:val="clear" w:color="auto" w:fill="F7FDF7"/>
              </w:rPr>
              <w:t>27.09</w:t>
            </w:r>
            <w:r w:rsidR="00DC7579">
              <w:rPr>
                <w:rFonts w:ascii="LiberationSerif" w:hAnsi="LiberationSerif"/>
                <w:color w:val="000000"/>
                <w:sz w:val="20"/>
                <w:szCs w:val="20"/>
                <w:shd w:val="clear" w:color="auto" w:fill="F7FDF7"/>
              </w:rPr>
              <w:t>.2023</w:t>
            </w:r>
          </w:p>
          <w:p w14:paraId="5A2F8DD0" w14:textId="0761D664" w:rsidR="00320DD3" w:rsidRPr="00AA43D1" w:rsidRDefault="00320DD3" w:rsidP="00AE770E">
            <w:pPr>
              <w:spacing w:after="0" w:line="240" w:lineRule="auto"/>
              <w:rPr>
                <w:rFonts w:ascii="Times New Roman" w:eastAsia="Times New Roman" w:hAnsi="Times New Roman" w:cs="Times New Roman"/>
                <w:sz w:val="20"/>
                <w:szCs w:val="20"/>
                <w:lang w:eastAsia="ru-RU"/>
              </w:rPr>
            </w:pP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D60576D"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Классифицируют аварийные ситуации в коммунальных системах жизнеобеспечения;</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06DBE6"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Письменный контроль;</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62EBE3A" w14:textId="70055F97" w:rsidR="00BB2E94" w:rsidRPr="00AA43D1" w:rsidRDefault="00BB2E94" w:rsidP="00AA43D1">
            <w:pPr>
              <w:spacing w:after="0" w:line="240" w:lineRule="auto"/>
              <w:rPr>
                <w:rFonts w:ascii="Times New Roman" w:eastAsia="Times New Roman" w:hAnsi="Times New Roman" w:cs="Times New Roman"/>
                <w:sz w:val="20"/>
                <w:szCs w:val="20"/>
                <w:lang w:eastAsia="ru-RU"/>
              </w:rPr>
            </w:pPr>
          </w:p>
        </w:tc>
      </w:tr>
      <w:tr w:rsidR="00C50DF8" w:rsidRPr="00AA43D1" w14:paraId="270AB12C" w14:textId="77777777" w:rsidTr="00AE770E">
        <w:tc>
          <w:tcPr>
            <w:tcW w:w="27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33BAF08"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Итого по модулю</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3B6A91C"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7</w:t>
            </w:r>
          </w:p>
        </w:tc>
        <w:tc>
          <w:tcPr>
            <w:tcW w:w="1180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18283E5"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 </w:t>
            </w:r>
          </w:p>
        </w:tc>
      </w:tr>
      <w:tr w:rsidR="00C50DF8" w:rsidRPr="00AA43D1" w14:paraId="6E9BBBC1" w14:textId="77777777" w:rsidTr="00AE770E">
        <w:tc>
          <w:tcPr>
            <w:tcW w:w="15307"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03BBBAD" w14:textId="4E24D232"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Модуль 3.</w:t>
            </w:r>
            <w:r w:rsidR="00DF6E5D">
              <w:rPr>
                <w:rFonts w:ascii="Times New Roman" w:eastAsia="Times New Roman" w:hAnsi="Times New Roman" w:cs="Times New Roman"/>
                <w:b/>
                <w:bCs/>
                <w:sz w:val="20"/>
                <w:szCs w:val="20"/>
                <w:lang w:eastAsia="ru-RU"/>
              </w:rPr>
              <w:t> Правила поведения учащи</w:t>
            </w:r>
            <w:r w:rsidR="00E53856">
              <w:rPr>
                <w:rFonts w:ascii="Times New Roman" w:eastAsia="Times New Roman" w:hAnsi="Times New Roman" w:cs="Times New Roman"/>
                <w:b/>
                <w:bCs/>
                <w:sz w:val="20"/>
                <w:szCs w:val="20"/>
                <w:lang w:eastAsia="ru-RU"/>
              </w:rPr>
              <w:t>хся на улицах и дорогах</w:t>
            </w:r>
            <w:r w:rsidRPr="00AA43D1">
              <w:rPr>
                <w:rFonts w:ascii="Times New Roman" w:eastAsia="Times New Roman" w:hAnsi="Times New Roman" w:cs="Times New Roman"/>
                <w:b/>
                <w:bCs/>
                <w:sz w:val="20"/>
                <w:szCs w:val="20"/>
                <w:lang w:eastAsia="ru-RU"/>
              </w:rPr>
              <w:t>.</w:t>
            </w:r>
          </w:p>
        </w:tc>
      </w:tr>
      <w:tr w:rsidR="00C50DF8" w:rsidRPr="00AA43D1" w14:paraId="3812EF52" w14:textId="77777777" w:rsidTr="00AA43D1">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77EC822"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3.1.</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5D0A549" w14:textId="34532109" w:rsidR="00C50DF8" w:rsidRPr="00AA43D1" w:rsidRDefault="00B522F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Виды транспортных средств</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618855"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8B8022B"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637E491" w14:textId="1E1457DB" w:rsidR="00C50DF8" w:rsidRPr="00AA43D1" w:rsidRDefault="00B522F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486A51" w14:textId="5CDC85C3" w:rsidR="00C50DF8" w:rsidRPr="00AA43D1" w:rsidRDefault="001B21C4" w:rsidP="009C638D">
            <w:pPr>
              <w:spacing w:after="0" w:line="240" w:lineRule="auto"/>
              <w:rPr>
                <w:rFonts w:ascii="Times New Roman" w:eastAsia="Times New Roman" w:hAnsi="Times New Roman" w:cs="Times New Roman"/>
                <w:sz w:val="20"/>
                <w:szCs w:val="20"/>
                <w:lang w:eastAsia="ru-RU"/>
              </w:rPr>
            </w:pPr>
            <w:r>
              <w:rPr>
                <w:rFonts w:ascii="LiberationSerif" w:hAnsi="LiberationSerif"/>
                <w:color w:val="000000"/>
                <w:sz w:val="20"/>
                <w:szCs w:val="20"/>
                <w:shd w:val="clear" w:color="auto" w:fill="F7FDF7"/>
              </w:rPr>
              <w:t>10</w:t>
            </w:r>
            <w:r w:rsidR="00DC7579">
              <w:rPr>
                <w:rFonts w:ascii="LiberationSerif" w:hAnsi="LiberationSerif"/>
                <w:color w:val="000000"/>
                <w:sz w:val="20"/>
                <w:szCs w:val="20"/>
                <w:shd w:val="clear" w:color="auto" w:fill="F7FDF7"/>
              </w:rPr>
              <w:t>.11.2023</w:t>
            </w:r>
            <w:r w:rsidR="00EC3FF1" w:rsidRPr="00AA43D1">
              <w:rPr>
                <w:rFonts w:ascii="LiberationSerif" w:hAnsi="LiberationSerif"/>
                <w:color w:val="000000"/>
                <w:sz w:val="20"/>
                <w:szCs w:val="20"/>
                <w:shd w:val="clear" w:color="auto" w:fill="F7FDF7"/>
              </w:rPr>
              <w:t xml:space="preserve"> </w:t>
            </w: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235E86" w14:textId="638A0443" w:rsidR="00C50DF8" w:rsidRPr="00AA43D1" w:rsidRDefault="00B522F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Характеризуют виды транспортных средств</w:t>
            </w:r>
            <w:r w:rsidR="00C50DF8"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EDFDE5"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Устный опрос;</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A31EB0C" w14:textId="1F15A732" w:rsidR="00BB2E94" w:rsidRPr="00AA43D1" w:rsidRDefault="00BB2E94" w:rsidP="00AE770E">
            <w:pPr>
              <w:spacing w:after="0" w:line="240" w:lineRule="auto"/>
              <w:rPr>
                <w:rFonts w:ascii="Times New Roman" w:eastAsia="Times New Roman" w:hAnsi="Times New Roman" w:cs="Times New Roman"/>
                <w:sz w:val="20"/>
                <w:szCs w:val="20"/>
                <w:lang w:eastAsia="ru-RU"/>
              </w:rPr>
            </w:pPr>
          </w:p>
        </w:tc>
      </w:tr>
      <w:tr w:rsidR="00C50DF8" w:rsidRPr="00AA43D1" w14:paraId="3F192FE8" w14:textId="77777777" w:rsidTr="00AA43D1">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973ECF6"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3.2.</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F5680D7" w14:textId="7B3CA3BB" w:rsidR="00C50DF8" w:rsidRPr="00AA43D1" w:rsidRDefault="00B522F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Обязанности </w:t>
            </w:r>
            <w:r w:rsidR="00C50DF8" w:rsidRPr="00AA43D1">
              <w:rPr>
                <w:rFonts w:ascii="Times New Roman" w:eastAsia="Times New Roman" w:hAnsi="Times New Roman" w:cs="Times New Roman"/>
                <w:sz w:val="20"/>
                <w:szCs w:val="20"/>
                <w:lang w:eastAsia="ru-RU"/>
              </w:rPr>
              <w:t>пешехода.</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499B264" w14:textId="4B9C83CE" w:rsidR="00C50DF8" w:rsidRPr="00AA43D1" w:rsidRDefault="00B522F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75D6A97" w14:textId="0576476A" w:rsidR="00C50DF8" w:rsidRPr="00AA43D1" w:rsidRDefault="00B522F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5CEE88A" w14:textId="49EF9EB7" w:rsidR="00C50DF8" w:rsidRPr="00AA43D1" w:rsidRDefault="00B522F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6905BA3" w14:textId="13BCCF75" w:rsidR="009C638D" w:rsidRPr="00AA43D1" w:rsidRDefault="001B21C4" w:rsidP="009C638D">
            <w:pPr>
              <w:spacing w:after="0" w:line="240" w:lineRule="auto"/>
              <w:rPr>
                <w:rFonts w:ascii="Times New Roman" w:eastAsia="Times New Roman" w:hAnsi="Times New Roman" w:cs="Times New Roman"/>
                <w:sz w:val="20"/>
                <w:szCs w:val="20"/>
                <w:lang w:eastAsia="ru-RU"/>
              </w:rPr>
            </w:pPr>
            <w:r>
              <w:rPr>
                <w:rFonts w:ascii="LiberationSerif" w:hAnsi="LiberationSerif"/>
                <w:color w:val="000000"/>
                <w:sz w:val="20"/>
                <w:szCs w:val="20"/>
                <w:shd w:val="clear" w:color="auto" w:fill="F7FDF7"/>
              </w:rPr>
              <w:t>17</w:t>
            </w:r>
            <w:r w:rsidR="00DC7579">
              <w:rPr>
                <w:rFonts w:ascii="LiberationSerif" w:hAnsi="LiberationSerif"/>
                <w:color w:val="000000"/>
                <w:sz w:val="20"/>
                <w:szCs w:val="20"/>
                <w:shd w:val="clear" w:color="auto" w:fill="F7FDF7"/>
              </w:rPr>
              <w:t>.11.2023</w:t>
            </w:r>
            <w:r w:rsidR="00EC3FF1" w:rsidRPr="00AA43D1">
              <w:rPr>
                <w:rFonts w:ascii="LiberationSerif" w:hAnsi="LiberationSerif"/>
                <w:color w:val="000000"/>
                <w:sz w:val="20"/>
                <w:szCs w:val="20"/>
                <w:shd w:val="clear" w:color="auto" w:fill="F7FDF7"/>
              </w:rPr>
              <w:t xml:space="preserve"> </w:t>
            </w:r>
          </w:p>
          <w:p w14:paraId="0DBBCD21" w14:textId="77AF8C7D" w:rsidR="00320DD3" w:rsidRPr="00AA43D1" w:rsidRDefault="00320DD3" w:rsidP="00AE770E">
            <w:pPr>
              <w:spacing w:after="0" w:line="240" w:lineRule="auto"/>
              <w:rPr>
                <w:rFonts w:ascii="Times New Roman" w:eastAsia="Times New Roman" w:hAnsi="Times New Roman" w:cs="Times New Roman"/>
                <w:sz w:val="20"/>
                <w:szCs w:val="20"/>
                <w:lang w:eastAsia="ru-RU"/>
              </w:rPr>
            </w:pP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8B91A0A"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Характеризуют правила дорожного движения для пешеходов;</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028F488"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Устный опрос;</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E39EBD5" w14:textId="46354C9B" w:rsidR="00287C4B" w:rsidRPr="00AA43D1" w:rsidRDefault="00287C4B" w:rsidP="00AE770E">
            <w:pPr>
              <w:spacing w:after="0" w:line="240" w:lineRule="auto"/>
              <w:rPr>
                <w:rFonts w:ascii="Times New Roman" w:eastAsia="Times New Roman" w:hAnsi="Times New Roman" w:cs="Times New Roman"/>
                <w:sz w:val="20"/>
                <w:szCs w:val="20"/>
                <w:lang w:eastAsia="ru-RU"/>
              </w:rPr>
            </w:pPr>
          </w:p>
        </w:tc>
      </w:tr>
      <w:tr w:rsidR="00C50DF8" w:rsidRPr="00AA43D1" w14:paraId="1A00C122" w14:textId="77777777" w:rsidTr="00AA43D1">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44FB5EA"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3.3.</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102BBA8" w14:textId="3623B52D" w:rsidR="00C50DF8" w:rsidRPr="00AA43D1" w:rsidRDefault="00B522F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Сигналы светофора и регулировщика</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0E5FA38" w14:textId="3154F61E" w:rsidR="00C50DF8" w:rsidRPr="00AA43D1" w:rsidRDefault="00B522F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BCF62F" w14:textId="03605C42" w:rsidR="00C50DF8" w:rsidRPr="00AA43D1" w:rsidRDefault="00B522F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3D399F" w14:textId="3AF82ED2" w:rsidR="00C50DF8" w:rsidRPr="00AA43D1" w:rsidRDefault="00B522F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57739B" w14:textId="5E03FDB9" w:rsidR="00320DD3" w:rsidRPr="00AA43D1" w:rsidRDefault="001B21C4" w:rsidP="00AE770E">
            <w:pPr>
              <w:spacing w:after="0" w:line="240" w:lineRule="auto"/>
              <w:rPr>
                <w:rFonts w:ascii="LiberationSerif" w:hAnsi="LiberationSerif"/>
                <w:color w:val="000000"/>
                <w:sz w:val="20"/>
                <w:szCs w:val="20"/>
                <w:shd w:val="clear" w:color="auto" w:fill="F7FDF7"/>
              </w:rPr>
            </w:pPr>
            <w:r>
              <w:rPr>
                <w:rFonts w:ascii="LiberationSerif" w:hAnsi="LiberationSerif"/>
                <w:color w:val="000000"/>
                <w:sz w:val="20"/>
                <w:szCs w:val="20"/>
                <w:shd w:val="clear" w:color="auto" w:fill="F7FDF7"/>
              </w:rPr>
              <w:t>24</w:t>
            </w:r>
            <w:r w:rsidR="009C638D">
              <w:rPr>
                <w:rFonts w:ascii="LiberationSerif" w:hAnsi="LiberationSerif"/>
                <w:color w:val="000000"/>
                <w:sz w:val="20"/>
                <w:szCs w:val="20"/>
                <w:shd w:val="clear" w:color="auto" w:fill="F7FDF7"/>
              </w:rPr>
              <w:t>.11</w:t>
            </w:r>
            <w:r w:rsidR="00DC7579">
              <w:rPr>
                <w:rFonts w:ascii="LiberationSerif" w:hAnsi="LiberationSerif"/>
                <w:color w:val="000000"/>
                <w:sz w:val="20"/>
                <w:szCs w:val="20"/>
                <w:shd w:val="clear" w:color="auto" w:fill="F7FDF7"/>
              </w:rPr>
              <w:t>.2023</w:t>
            </w:r>
          </w:p>
          <w:p w14:paraId="7CD86CB6" w14:textId="3C46C618" w:rsidR="00320DD3" w:rsidRPr="00AA43D1" w:rsidRDefault="00320DD3" w:rsidP="00AE770E">
            <w:pPr>
              <w:spacing w:after="0" w:line="240" w:lineRule="auto"/>
              <w:rPr>
                <w:rFonts w:ascii="Times New Roman" w:eastAsia="Times New Roman" w:hAnsi="Times New Roman" w:cs="Times New Roman"/>
                <w:sz w:val="20"/>
                <w:szCs w:val="20"/>
                <w:lang w:eastAsia="ru-RU"/>
              </w:rPr>
            </w:pP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5CF8E29" w14:textId="76C5C33B" w:rsidR="00C50DF8" w:rsidRPr="00AA43D1" w:rsidRDefault="00B522F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Характеризуют основные сигналы светофора и регулировщика</w:t>
            </w:r>
            <w:r w:rsidR="00C50DF8"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68D811A"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lastRenderedPageBreak/>
              <w:t>Тестирование;</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D9EA3DB" w14:textId="657EA0A9" w:rsidR="00287C4B" w:rsidRPr="00AA43D1" w:rsidRDefault="00287C4B" w:rsidP="00AE770E">
            <w:pPr>
              <w:spacing w:after="0" w:line="240" w:lineRule="auto"/>
              <w:rPr>
                <w:rFonts w:ascii="Times New Roman" w:eastAsia="Times New Roman" w:hAnsi="Times New Roman" w:cs="Times New Roman"/>
                <w:sz w:val="20"/>
                <w:szCs w:val="20"/>
                <w:lang w:eastAsia="ru-RU"/>
              </w:rPr>
            </w:pPr>
          </w:p>
        </w:tc>
      </w:tr>
      <w:tr w:rsidR="00C50DF8" w:rsidRPr="00AA43D1" w14:paraId="376899F2" w14:textId="77777777" w:rsidTr="00AE770E">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9FDEE26"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lastRenderedPageBreak/>
              <w:t>3.4.</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DA5F582" w14:textId="3F2C745D" w:rsidR="00C50DF8" w:rsidRPr="00AA43D1" w:rsidRDefault="00DF6E5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Дорожные знаки</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2C83D91" w14:textId="3E0F2D90" w:rsidR="00C50DF8" w:rsidRPr="00AA43D1" w:rsidRDefault="00DF6E5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2</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6EEA623" w14:textId="2886B8A2" w:rsidR="00C50DF8" w:rsidRPr="00AA43D1" w:rsidRDefault="00DF6E5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686AF9" w14:textId="0661F9C0" w:rsidR="00C50DF8" w:rsidRPr="00AA43D1" w:rsidRDefault="00DF6E5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BE2938A" w14:textId="05466180" w:rsidR="00C50DF8" w:rsidRPr="00AA43D1" w:rsidRDefault="001B21C4" w:rsidP="00AE770E">
            <w:pPr>
              <w:spacing w:after="0" w:line="240" w:lineRule="auto"/>
              <w:rPr>
                <w:rFonts w:ascii="LiberationSerif" w:hAnsi="LiberationSerif"/>
                <w:color w:val="000000"/>
                <w:sz w:val="20"/>
                <w:szCs w:val="20"/>
                <w:shd w:val="clear" w:color="auto" w:fill="F7FDF7"/>
              </w:rPr>
            </w:pPr>
            <w:r>
              <w:rPr>
                <w:rFonts w:ascii="LiberationSerif" w:hAnsi="LiberationSerif"/>
                <w:color w:val="000000"/>
                <w:sz w:val="20"/>
                <w:szCs w:val="20"/>
                <w:shd w:val="clear" w:color="auto" w:fill="F7FDF7"/>
              </w:rPr>
              <w:t>1</w:t>
            </w:r>
            <w:r w:rsidR="00DC7579">
              <w:rPr>
                <w:rFonts w:ascii="LiberationSerif" w:hAnsi="LiberationSerif"/>
                <w:color w:val="000000"/>
                <w:sz w:val="20"/>
                <w:szCs w:val="20"/>
                <w:shd w:val="clear" w:color="auto" w:fill="F7FDF7"/>
              </w:rPr>
              <w:t>.12.2023</w:t>
            </w:r>
            <w:r w:rsidR="00E6743C">
              <w:rPr>
                <w:rFonts w:ascii="LiberationSerif" w:hAnsi="LiberationSerif"/>
                <w:color w:val="000000"/>
                <w:sz w:val="20"/>
                <w:szCs w:val="20"/>
                <w:shd w:val="clear" w:color="auto" w:fill="F7FDF7"/>
              </w:rPr>
              <w:t xml:space="preserve"> </w:t>
            </w:r>
          </w:p>
          <w:p w14:paraId="31311033" w14:textId="77777777" w:rsidR="00320DD3" w:rsidRPr="00AA43D1" w:rsidRDefault="00320DD3" w:rsidP="00AE770E">
            <w:pPr>
              <w:spacing w:after="0" w:line="240" w:lineRule="auto"/>
              <w:rPr>
                <w:rFonts w:ascii="LiberationSerif" w:hAnsi="LiberationSerif"/>
                <w:color w:val="000000"/>
                <w:sz w:val="20"/>
                <w:szCs w:val="20"/>
                <w:shd w:val="clear" w:color="auto" w:fill="F7FDF7"/>
              </w:rPr>
            </w:pPr>
          </w:p>
          <w:p w14:paraId="0480F6B7" w14:textId="53679BAE" w:rsidR="00B05DF8" w:rsidRPr="00AA43D1" w:rsidRDefault="001B21C4" w:rsidP="00AE770E">
            <w:pPr>
              <w:spacing w:after="0" w:line="240" w:lineRule="auto"/>
              <w:rPr>
                <w:rFonts w:ascii="LiberationSerif" w:hAnsi="LiberationSerif"/>
                <w:color w:val="000000"/>
                <w:sz w:val="20"/>
                <w:szCs w:val="20"/>
                <w:shd w:val="clear" w:color="auto" w:fill="F7FDF7"/>
              </w:rPr>
            </w:pPr>
            <w:r>
              <w:rPr>
                <w:rFonts w:ascii="LiberationSerif" w:hAnsi="LiberationSerif"/>
                <w:color w:val="000000"/>
                <w:sz w:val="20"/>
                <w:szCs w:val="20"/>
                <w:shd w:val="clear" w:color="auto" w:fill="F7FDF7"/>
              </w:rPr>
              <w:t>8</w:t>
            </w:r>
            <w:r w:rsidR="00DC7579">
              <w:rPr>
                <w:rFonts w:ascii="LiberationSerif" w:hAnsi="LiberationSerif"/>
                <w:color w:val="000000"/>
                <w:sz w:val="20"/>
                <w:szCs w:val="20"/>
                <w:shd w:val="clear" w:color="auto" w:fill="F7FDF7"/>
              </w:rPr>
              <w:t>.12.2023</w:t>
            </w:r>
          </w:p>
          <w:p w14:paraId="5CDCBFA0" w14:textId="6F1AC789" w:rsidR="00320DD3" w:rsidRPr="00AA43D1" w:rsidRDefault="00320DD3" w:rsidP="00AE770E">
            <w:pPr>
              <w:spacing w:after="0" w:line="240" w:lineRule="auto"/>
              <w:rPr>
                <w:rFonts w:ascii="Times New Roman" w:eastAsia="Times New Roman" w:hAnsi="Times New Roman" w:cs="Times New Roman"/>
                <w:sz w:val="20"/>
                <w:szCs w:val="20"/>
                <w:lang w:eastAsia="ru-RU"/>
              </w:rPr>
            </w:pP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BB04FEB" w14:textId="457AD3A8" w:rsidR="00C50DF8" w:rsidRPr="00AA43D1" w:rsidRDefault="00DF6E5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Характеризуют основные группы дорожных знаков</w:t>
            </w:r>
            <w:r w:rsidR="00C50DF8"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5F6A856"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Тестирование;</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2A4CD65" w14:textId="7C1EE270" w:rsidR="00287C4B" w:rsidRPr="00AA43D1" w:rsidRDefault="00287C4B" w:rsidP="00AA43D1">
            <w:pPr>
              <w:spacing w:after="0" w:line="240" w:lineRule="auto"/>
              <w:rPr>
                <w:rFonts w:ascii="Times New Roman" w:eastAsia="Times New Roman" w:hAnsi="Times New Roman" w:cs="Times New Roman"/>
                <w:sz w:val="20"/>
                <w:szCs w:val="20"/>
                <w:lang w:eastAsia="ru-RU"/>
              </w:rPr>
            </w:pPr>
          </w:p>
        </w:tc>
      </w:tr>
      <w:tr w:rsidR="00B522FD" w:rsidRPr="00AA43D1" w14:paraId="2DECFFB1" w14:textId="77777777" w:rsidTr="00AE770E">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F638766" w14:textId="7CAA10A0" w:rsidR="00B522FD" w:rsidRPr="00AA43D1" w:rsidRDefault="00B522F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3.5</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84E2C51" w14:textId="1416B345" w:rsidR="00B522FD" w:rsidRPr="00AA43D1" w:rsidRDefault="00DF6E5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Дорожная разметка</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A071E95" w14:textId="45E80C5F" w:rsidR="00B522FD" w:rsidRPr="00AA43D1" w:rsidRDefault="00DF6E5D"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E2CF6F9" w14:textId="722F7C17" w:rsidR="00B522FD" w:rsidRPr="00AA43D1" w:rsidRDefault="00DF6E5D"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E0B74D1" w14:textId="22B8678F" w:rsidR="00B522FD" w:rsidRPr="00AA43D1" w:rsidRDefault="00DF6E5D"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88D3EE8" w14:textId="2F0243BA" w:rsidR="00B522FD" w:rsidRPr="00AA43D1" w:rsidRDefault="001B21C4" w:rsidP="00AE770E">
            <w:pPr>
              <w:spacing w:after="0" w:line="240" w:lineRule="auto"/>
              <w:rPr>
                <w:rFonts w:ascii="LiberationSerif" w:hAnsi="LiberationSerif"/>
                <w:color w:val="000000"/>
                <w:sz w:val="20"/>
                <w:szCs w:val="20"/>
                <w:shd w:val="clear" w:color="auto" w:fill="F7FDF7"/>
              </w:rPr>
            </w:pPr>
            <w:r>
              <w:rPr>
                <w:rFonts w:ascii="LiberationSerif" w:hAnsi="LiberationSerif"/>
                <w:color w:val="000000"/>
                <w:sz w:val="20"/>
                <w:szCs w:val="20"/>
                <w:shd w:val="clear" w:color="auto" w:fill="F7FDF7"/>
              </w:rPr>
              <w:t>15</w:t>
            </w:r>
            <w:r w:rsidR="00DC7579">
              <w:rPr>
                <w:rFonts w:ascii="LiberationSerif" w:hAnsi="LiberationSerif"/>
                <w:color w:val="000000"/>
                <w:sz w:val="20"/>
                <w:szCs w:val="20"/>
                <w:shd w:val="clear" w:color="auto" w:fill="F7FDF7"/>
              </w:rPr>
              <w:t>.12.2023</w:t>
            </w: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DB320F9" w14:textId="00A9E71E" w:rsidR="00B522FD" w:rsidRPr="00AA43D1" w:rsidRDefault="00DF6E5D"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Характеризуют виды дорожной разметки</w:t>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C04D05E" w14:textId="111424CC" w:rsidR="00B522FD" w:rsidRPr="00AA43D1" w:rsidRDefault="00DF6E5D"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Устный опрос</w:t>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FBA6CCD" w14:textId="77777777" w:rsidR="00B522FD" w:rsidRPr="00AA43D1" w:rsidRDefault="00B522FD" w:rsidP="00AA43D1">
            <w:pPr>
              <w:spacing w:after="0" w:line="240" w:lineRule="auto"/>
              <w:rPr>
                <w:rFonts w:ascii="Times New Roman" w:eastAsia="Times New Roman" w:hAnsi="Times New Roman" w:cs="Times New Roman"/>
                <w:sz w:val="20"/>
                <w:szCs w:val="20"/>
                <w:lang w:eastAsia="ru-RU"/>
              </w:rPr>
            </w:pPr>
          </w:p>
        </w:tc>
      </w:tr>
      <w:tr w:rsidR="00B522FD" w:rsidRPr="00AA43D1" w14:paraId="6A9EE676" w14:textId="77777777" w:rsidTr="00AE770E">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99F6EE7" w14:textId="234CB952" w:rsidR="00B522FD" w:rsidRPr="00AA43D1" w:rsidRDefault="00B522F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3.6</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46E9B63" w14:textId="4CD450BF" w:rsidR="00B522FD" w:rsidRPr="00AA43D1" w:rsidRDefault="00DF6E5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Передвижения группами</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24C0E63" w14:textId="082A7BEE" w:rsidR="00B522FD" w:rsidRPr="00AA43D1" w:rsidRDefault="00DF6E5D"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AD0DBAF" w14:textId="60E10EA9" w:rsidR="00B522FD" w:rsidRPr="00AA43D1" w:rsidRDefault="00DF6E5D"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889BBF" w14:textId="34FC41E3" w:rsidR="00B522FD" w:rsidRPr="00AA43D1" w:rsidRDefault="00DF6E5D"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CBB9B1" w14:textId="654204A6" w:rsidR="00B522FD" w:rsidRPr="00AA43D1" w:rsidRDefault="001B21C4" w:rsidP="00AE770E">
            <w:pPr>
              <w:spacing w:after="0" w:line="240" w:lineRule="auto"/>
              <w:rPr>
                <w:rFonts w:ascii="LiberationSerif" w:hAnsi="LiberationSerif"/>
                <w:color w:val="000000"/>
                <w:sz w:val="20"/>
                <w:szCs w:val="20"/>
                <w:shd w:val="clear" w:color="auto" w:fill="F7FDF7"/>
              </w:rPr>
            </w:pPr>
            <w:r>
              <w:rPr>
                <w:rFonts w:ascii="LiberationSerif" w:hAnsi="LiberationSerif"/>
                <w:color w:val="000000"/>
                <w:sz w:val="20"/>
                <w:szCs w:val="20"/>
                <w:shd w:val="clear" w:color="auto" w:fill="F7FDF7"/>
              </w:rPr>
              <w:t>22</w:t>
            </w:r>
            <w:r w:rsidR="00DC7579">
              <w:rPr>
                <w:rFonts w:ascii="LiberationSerif" w:hAnsi="LiberationSerif"/>
                <w:color w:val="000000"/>
                <w:sz w:val="20"/>
                <w:szCs w:val="20"/>
                <w:shd w:val="clear" w:color="auto" w:fill="F7FDF7"/>
              </w:rPr>
              <w:t>.12.2023</w:t>
            </w: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9F83D4" w14:textId="2C90E7C3" w:rsidR="00B522FD" w:rsidRPr="00AA43D1" w:rsidRDefault="00E53856"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 xml:space="preserve">Характеризуют </w:t>
            </w:r>
            <w:proofErr w:type="spellStart"/>
            <w:r>
              <w:rPr>
                <w:rFonts w:ascii="Times New Roman" w:eastAsia="Times New Roman" w:hAnsi="Times New Roman" w:cs="Times New Roman"/>
                <w:sz w:val="20"/>
                <w:szCs w:val="20"/>
                <w:bdr w:val="dashed" w:sz="6" w:space="0" w:color="FF0000" w:frame="1"/>
                <w:shd w:val="clear" w:color="auto" w:fill="F7FDF7"/>
                <w:lang w:eastAsia="ru-RU"/>
              </w:rPr>
              <w:t>правида</w:t>
            </w:r>
            <w:proofErr w:type="spellEnd"/>
            <w:r>
              <w:rPr>
                <w:rFonts w:ascii="Times New Roman" w:eastAsia="Times New Roman" w:hAnsi="Times New Roman" w:cs="Times New Roman"/>
                <w:sz w:val="20"/>
                <w:szCs w:val="20"/>
                <w:bdr w:val="dashed" w:sz="6" w:space="0" w:color="FF0000" w:frame="1"/>
                <w:shd w:val="clear" w:color="auto" w:fill="F7FDF7"/>
                <w:lang w:eastAsia="ru-RU"/>
              </w:rPr>
              <w:t xml:space="preserve"> передвижения группами</w:t>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9155A0" w14:textId="4C7868CC" w:rsidR="00B522FD" w:rsidRPr="00AA43D1" w:rsidRDefault="00DF6E5D"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Устный опрос</w:t>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68EAD65" w14:textId="77777777" w:rsidR="00B522FD" w:rsidRPr="00AA43D1" w:rsidRDefault="00B522FD" w:rsidP="00AA43D1">
            <w:pPr>
              <w:spacing w:after="0" w:line="240" w:lineRule="auto"/>
              <w:rPr>
                <w:rFonts w:ascii="Times New Roman" w:eastAsia="Times New Roman" w:hAnsi="Times New Roman" w:cs="Times New Roman"/>
                <w:sz w:val="20"/>
                <w:szCs w:val="20"/>
                <w:lang w:eastAsia="ru-RU"/>
              </w:rPr>
            </w:pPr>
          </w:p>
        </w:tc>
      </w:tr>
      <w:tr w:rsidR="00B522FD" w:rsidRPr="00AA43D1" w14:paraId="13F6C32B" w14:textId="77777777" w:rsidTr="00AE770E">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3A2F7BF" w14:textId="516E478B" w:rsidR="00B522FD" w:rsidRPr="00AA43D1" w:rsidRDefault="00B522F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3.7</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072B28" w14:textId="03DD8F51" w:rsidR="00B522FD" w:rsidRPr="00AA43D1" w:rsidRDefault="00DF6E5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Езда на велосипеде</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0F9664" w14:textId="65CFB632" w:rsidR="00B522FD" w:rsidRPr="00AA43D1" w:rsidRDefault="00DF6E5D"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50953A4" w14:textId="6C8D769A" w:rsidR="00B522FD" w:rsidRPr="00AA43D1" w:rsidRDefault="00DF6E5D"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1DAA834" w14:textId="0A0BD501" w:rsidR="00B522FD" w:rsidRPr="00AA43D1" w:rsidRDefault="00DF6E5D"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C737C7A" w14:textId="23D9EFCA" w:rsidR="00B522FD" w:rsidRPr="00AA43D1" w:rsidRDefault="001B21C4" w:rsidP="00AE770E">
            <w:pPr>
              <w:spacing w:after="0" w:line="240" w:lineRule="auto"/>
              <w:rPr>
                <w:rFonts w:ascii="LiberationSerif" w:hAnsi="LiberationSerif"/>
                <w:color w:val="000000"/>
                <w:sz w:val="20"/>
                <w:szCs w:val="20"/>
                <w:shd w:val="clear" w:color="auto" w:fill="F7FDF7"/>
              </w:rPr>
            </w:pPr>
            <w:r>
              <w:rPr>
                <w:rFonts w:ascii="LiberationSerif" w:hAnsi="LiberationSerif"/>
                <w:color w:val="000000"/>
                <w:sz w:val="20"/>
                <w:szCs w:val="20"/>
                <w:shd w:val="clear" w:color="auto" w:fill="F7FDF7"/>
              </w:rPr>
              <w:t>29.12.2023</w:t>
            </w: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57B26E5" w14:textId="4E17FF2D" w:rsidR="00B522FD" w:rsidRPr="00AA43D1" w:rsidRDefault="00E53856"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Характеризуют правила езды на велосипеде</w:t>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08FF01D" w14:textId="02F73FF0" w:rsidR="00B522FD" w:rsidRPr="00AA43D1" w:rsidRDefault="00DF6E5D"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Устный опрос</w:t>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CFB68F8" w14:textId="77777777" w:rsidR="00B522FD" w:rsidRPr="00AA43D1" w:rsidRDefault="00B522FD" w:rsidP="00AA43D1">
            <w:pPr>
              <w:spacing w:after="0" w:line="240" w:lineRule="auto"/>
              <w:rPr>
                <w:rFonts w:ascii="Times New Roman" w:eastAsia="Times New Roman" w:hAnsi="Times New Roman" w:cs="Times New Roman"/>
                <w:sz w:val="20"/>
                <w:szCs w:val="20"/>
                <w:lang w:eastAsia="ru-RU"/>
              </w:rPr>
            </w:pPr>
          </w:p>
        </w:tc>
      </w:tr>
      <w:tr w:rsidR="00B522FD" w:rsidRPr="00AA43D1" w14:paraId="1DD4B37D" w14:textId="77777777" w:rsidTr="00AE770E">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2E74EE3" w14:textId="0F85320B" w:rsidR="00B522FD" w:rsidRDefault="00DF6E5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r w:rsidR="00B522FD">
              <w:rPr>
                <w:rFonts w:ascii="Times New Roman" w:eastAsia="Times New Roman" w:hAnsi="Times New Roman" w:cs="Times New Roman"/>
                <w:sz w:val="20"/>
                <w:szCs w:val="20"/>
                <w:lang w:eastAsia="ru-RU"/>
              </w:rPr>
              <w:t>8</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ECA39ED" w14:textId="625C92FB" w:rsidR="00B522FD" w:rsidRPr="00AA43D1" w:rsidRDefault="00DF6E5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Железнодорожные переезды</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F1CFC4E" w14:textId="147F9B41" w:rsidR="00B522FD" w:rsidRPr="00AA43D1" w:rsidRDefault="00DF6E5D"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60839EB" w14:textId="7E73BE96" w:rsidR="00B522FD" w:rsidRPr="00AA43D1" w:rsidRDefault="00DF6E5D"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A2B055" w14:textId="3963869D" w:rsidR="00B522FD" w:rsidRPr="00AA43D1" w:rsidRDefault="00DF6E5D"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0537D0E" w14:textId="4D25CD4C" w:rsidR="00B522FD" w:rsidRPr="00AA43D1" w:rsidRDefault="001B21C4" w:rsidP="00AE770E">
            <w:pPr>
              <w:spacing w:after="0" w:line="240" w:lineRule="auto"/>
              <w:rPr>
                <w:rFonts w:ascii="LiberationSerif" w:hAnsi="LiberationSerif"/>
                <w:color w:val="000000"/>
                <w:sz w:val="20"/>
                <w:szCs w:val="20"/>
                <w:shd w:val="clear" w:color="auto" w:fill="F7FDF7"/>
              </w:rPr>
            </w:pPr>
            <w:r>
              <w:rPr>
                <w:rFonts w:ascii="LiberationSerif" w:hAnsi="LiberationSerif"/>
                <w:color w:val="000000"/>
                <w:sz w:val="20"/>
                <w:szCs w:val="20"/>
                <w:shd w:val="clear" w:color="auto" w:fill="F7FDF7"/>
              </w:rPr>
              <w:t>12</w:t>
            </w:r>
            <w:r w:rsidR="00DC7579">
              <w:rPr>
                <w:rFonts w:ascii="LiberationSerif" w:hAnsi="LiberationSerif"/>
                <w:color w:val="000000"/>
                <w:sz w:val="20"/>
                <w:szCs w:val="20"/>
                <w:shd w:val="clear" w:color="auto" w:fill="F7FDF7"/>
              </w:rPr>
              <w:t>.01.2024</w:t>
            </w: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DF14333" w14:textId="09A54B4D" w:rsidR="00B522FD" w:rsidRPr="00AA43D1" w:rsidRDefault="00E53856"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Характеризуют виды ж/д переездов</w:t>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BABCF73" w14:textId="3A301445" w:rsidR="00B522FD" w:rsidRPr="00AA43D1" w:rsidRDefault="00DF6E5D"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Устный опрос</w:t>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942416D" w14:textId="77777777" w:rsidR="00B522FD" w:rsidRPr="00AA43D1" w:rsidRDefault="00B522FD" w:rsidP="00AA43D1">
            <w:pPr>
              <w:spacing w:after="0" w:line="240" w:lineRule="auto"/>
              <w:rPr>
                <w:rFonts w:ascii="Times New Roman" w:eastAsia="Times New Roman" w:hAnsi="Times New Roman" w:cs="Times New Roman"/>
                <w:sz w:val="20"/>
                <w:szCs w:val="20"/>
                <w:lang w:eastAsia="ru-RU"/>
              </w:rPr>
            </w:pPr>
          </w:p>
        </w:tc>
      </w:tr>
      <w:tr w:rsidR="00C50DF8" w:rsidRPr="00AA43D1" w14:paraId="318B2844" w14:textId="77777777" w:rsidTr="00AE770E">
        <w:tc>
          <w:tcPr>
            <w:tcW w:w="27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2E6B54D"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Итого по модулю</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7C62364" w14:textId="160BEF61" w:rsidR="00C50DF8" w:rsidRPr="00AA43D1" w:rsidRDefault="00B522F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9</w:t>
            </w:r>
          </w:p>
        </w:tc>
        <w:tc>
          <w:tcPr>
            <w:tcW w:w="1180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74873B0"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 </w:t>
            </w:r>
          </w:p>
        </w:tc>
      </w:tr>
      <w:tr w:rsidR="00C50DF8" w:rsidRPr="00AA43D1" w14:paraId="55FDD03D" w14:textId="77777777" w:rsidTr="00AE770E">
        <w:tc>
          <w:tcPr>
            <w:tcW w:w="15307"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2947FF6"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Модуль 4.</w:t>
            </w:r>
            <w:r w:rsidRPr="00AA43D1">
              <w:rPr>
                <w:rFonts w:ascii="Times New Roman" w:eastAsia="Times New Roman" w:hAnsi="Times New Roman" w:cs="Times New Roman"/>
                <w:b/>
                <w:bCs/>
                <w:sz w:val="20"/>
                <w:szCs w:val="20"/>
                <w:lang w:eastAsia="ru-RU"/>
              </w:rPr>
              <w:t> Безопасность в общественных местах.</w:t>
            </w:r>
          </w:p>
        </w:tc>
      </w:tr>
      <w:tr w:rsidR="00C50DF8" w:rsidRPr="00AA43D1" w14:paraId="2BBFCB77" w14:textId="77777777" w:rsidTr="00B522FD">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52AA621" w14:textId="2368DB97" w:rsidR="00C50DF8" w:rsidRPr="00AA43D1" w:rsidRDefault="00C50DF8" w:rsidP="00AE770E">
            <w:pPr>
              <w:spacing w:after="0" w:line="240" w:lineRule="auto"/>
              <w:rPr>
                <w:rFonts w:ascii="Times New Roman" w:eastAsia="Times New Roman" w:hAnsi="Times New Roman" w:cs="Times New Roman"/>
                <w:sz w:val="20"/>
                <w:szCs w:val="20"/>
                <w:lang w:eastAsia="ru-RU"/>
              </w:rPr>
            </w:pP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033FE07" w14:textId="336E2406" w:rsidR="00C50DF8" w:rsidRPr="00AA43D1" w:rsidRDefault="00C50DF8" w:rsidP="00AE770E">
            <w:pPr>
              <w:spacing w:after="0" w:line="240" w:lineRule="auto"/>
              <w:rPr>
                <w:rFonts w:ascii="Times New Roman" w:eastAsia="Times New Roman" w:hAnsi="Times New Roman" w:cs="Times New Roman"/>
                <w:sz w:val="20"/>
                <w:szCs w:val="20"/>
                <w:lang w:eastAsia="ru-RU"/>
              </w:rPr>
            </w:pP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5A53BAA" w14:textId="1ADD3605" w:rsidR="00C50DF8" w:rsidRPr="00AA43D1" w:rsidRDefault="00C50DF8" w:rsidP="00AE770E">
            <w:pPr>
              <w:spacing w:after="0" w:line="240" w:lineRule="auto"/>
              <w:rPr>
                <w:rFonts w:ascii="Times New Roman" w:eastAsia="Times New Roman" w:hAnsi="Times New Roman" w:cs="Times New Roman"/>
                <w:sz w:val="20"/>
                <w:szCs w:val="20"/>
                <w:lang w:eastAsia="ru-RU"/>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EEE2E4" w14:textId="792EFE43" w:rsidR="00C50DF8" w:rsidRPr="00AA43D1" w:rsidRDefault="00C50DF8" w:rsidP="00AE770E">
            <w:pPr>
              <w:spacing w:after="0" w:line="240" w:lineRule="auto"/>
              <w:rPr>
                <w:rFonts w:ascii="Times New Roman" w:eastAsia="Times New Roman" w:hAnsi="Times New Roman" w:cs="Times New Roman"/>
                <w:sz w:val="20"/>
                <w:szCs w:val="20"/>
                <w:lang w:eastAsia="ru-RU"/>
              </w:rPr>
            </w:pP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D8321AB" w14:textId="43C8609B" w:rsidR="00C50DF8" w:rsidRPr="00AA43D1" w:rsidRDefault="00C50DF8" w:rsidP="00AE770E">
            <w:pPr>
              <w:spacing w:after="0" w:line="240" w:lineRule="auto"/>
              <w:rPr>
                <w:rFonts w:ascii="Times New Roman" w:eastAsia="Times New Roman" w:hAnsi="Times New Roman" w:cs="Times New Roman"/>
                <w:sz w:val="20"/>
                <w:szCs w:val="20"/>
                <w:lang w:eastAsia="ru-RU"/>
              </w:rPr>
            </w:pP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AAF529E" w14:textId="610CD15A" w:rsidR="00B05DF8" w:rsidRPr="00AA43D1" w:rsidRDefault="00B05DF8" w:rsidP="00AE770E">
            <w:pPr>
              <w:spacing w:after="0" w:line="240" w:lineRule="auto"/>
              <w:rPr>
                <w:rFonts w:ascii="Times New Roman" w:eastAsia="Times New Roman" w:hAnsi="Times New Roman" w:cs="Times New Roman"/>
                <w:sz w:val="20"/>
                <w:szCs w:val="20"/>
                <w:lang w:eastAsia="ru-RU"/>
              </w:rPr>
            </w:pP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3016BC3" w14:textId="3E33B753" w:rsidR="00C50DF8" w:rsidRPr="00AA43D1" w:rsidRDefault="00C50DF8" w:rsidP="00AE770E">
            <w:pPr>
              <w:spacing w:after="0" w:line="240" w:lineRule="auto"/>
              <w:rPr>
                <w:rFonts w:ascii="Times New Roman" w:eastAsia="Times New Roman" w:hAnsi="Times New Roman" w:cs="Times New Roman"/>
                <w:sz w:val="20"/>
                <w:szCs w:val="20"/>
                <w:lang w:eastAsia="ru-RU"/>
              </w:rPr>
            </w:pP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88FF520" w14:textId="3245E374" w:rsidR="00C50DF8" w:rsidRPr="00AA43D1" w:rsidRDefault="00C50DF8" w:rsidP="00AE770E">
            <w:pPr>
              <w:spacing w:after="0" w:line="240" w:lineRule="auto"/>
              <w:rPr>
                <w:rFonts w:ascii="Times New Roman" w:eastAsia="Times New Roman" w:hAnsi="Times New Roman" w:cs="Times New Roman"/>
                <w:sz w:val="20"/>
                <w:szCs w:val="20"/>
                <w:lang w:eastAsia="ru-RU"/>
              </w:rPr>
            </w:pP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BBABF0" w14:textId="315D48DF" w:rsidR="00287C4B" w:rsidRPr="00AA43D1" w:rsidRDefault="00287C4B" w:rsidP="00AE770E">
            <w:pPr>
              <w:spacing w:after="0" w:line="240" w:lineRule="auto"/>
              <w:rPr>
                <w:rFonts w:ascii="Times New Roman" w:eastAsia="Times New Roman" w:hAnsi="Times New Roman" w:cs="Times New Roman"/>
                <w:sz w:val="20"/>
                <w:szCs w:val="20"/>
                <w:lang w:eastAsia="ru-RU"/>
              </w:rPr>
            </w:pPr>
          </w:p>
        </w:tc>
      </w:tr>
      <w:tr w:rsidR="00C50DF8" w:rsidRPr="00AA43D1" w14:paraId="158964A3" w14:textId="77777777" w:rsidTr="00AA43D1">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7ED4D53"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4.2.</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BC52B9"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Безопасные действия при возникновении массовых беспорядков.</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4BE80DE"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2</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B626937"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96B2F09"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2</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DF8332" w14:textId="01A9E0D0" w:rsidR="00C50DF8" w:rsidRPr="00AA43D1" w:rsidRDefault="001B21C4" w:rsidP="00AE770E">
            <w:pPr>
              <w:spacing w:after="0" w:line="240" w:lineRule="auto"/>
              <w:rPr>
                <w:rFonts w:ascii="LiberationSerif" w:hAnsi="LiberationSerif"/>
                <w:color w:val="000000"/>
                <w:sz w:val="20"/>
                <w:szCs w:val="20"/>
                <w:shd w:val="clear" w:color="auto" w:fill="F7FDF7"/>
              </w:rPr>
            </w:pPr>
            <w:r>
              <w:rPr>
                <w:rFonts w:ascii="LiberationSerif" w:hAnsi="LiberationSerif"/>
                <w:color w:val="000000"/>
                <w:sz w:val="20"/>
                <w:szCs w:val="20"/>
                <w:shd w:val="clear" w:color="auto" w:fill="F7FDF7"/>
              </w:rPr>
              <w:t>19</w:t>
            </w:r>
            <w:r w:rsidR="00DC7579">
              <w:rPr>
                <w:rFonts w:ascii="LiberationSerif" w:hAnsi="LiberationSerif"/>
                <w:color w:val="000000"/>
                <w:sz w:val="20"/>
                <w:szCs w:val="20"/>
                <w:shd w:val="clear" w:color="auto" w:fill="F7FDF7"/>
              </w:rPr>
              <w:t>.01.2024</w:t>
            </w:r>
            <w:r w:rsidR="00E6743C">
              <w:rPr>
                <w:rFonts w:ascii="LiberationSerif" w:hAnsi="LiberationSerif"/>
                <w:color w:val="000000"/>
                <w:sz w:val="20"/>
                <w:szCs w:val="20"/>
                <w:shd w:val="clear" w:color="auto" w:fill="F7FDF7"/>
              </w:rPr>
              <w:t xml:space="preserve"> </w:t>
            </w:r>
          </w:p>
          <w:p w14:paraId="141786A4" w14:textId="77777777" w:rsidR="00B05DF8" w:rsidRPr="00AA43D1" w:rsidRDefault="00B05DF8" w:rsidP="00AE770E">
            <w:pPr>
              <w:spacing w:after="0" w:line="240" w:lineRule="auto"/>
              <w:rPr>
                <w:rFonts w:ascii="LiberationSerif" w:hAnsi="LiberationSerif"/>
                <w:color w:val="000000"/>
                <w:sz w:val="20"/>
                <w:szCs w:val="20"/>
                <w:shd w:val="clear" w:color="auto" w:fill="F7FDF7"/>
              </w:rPr>
            </w:pPr>
          </w:p>
          <w:p w14:paraId="497B0AF2" w14:textId="3CA9248A" w:rsidR="00B05DF8" w:rsidRPr="00AA43D1" w:rsidRDefault="001B21C4" w:rsidP="00AE770E">
            <w:pPr>
              <w:spacing w:after="0" w:line="240" w:lineRule="auto"/>
              <w:rPr>
                <w:rFonts w:ascii="LiberationSerif" w:hAnsi="LiberationSerif"/>
                <w:color w:val="000000"/>
                <w:sz w:val="20"/>
                <w:szCs w:val="20"/>
                <w:shd w:val="clear" w:color="auto" w:fill="F7FDF7"/>
              </w:rPr>
            </w:pPr>
            <w:r>
              <w:rPr>
                <w:rFonts w:ascii="LiberationSerif" w:hAnsi="LiberationSerif"/>
                <w:color w:val="000000"/>
                <w:sz w:val="20"/>
                <w:szCs w:val="20"/>
                <w:shd w:val="clear" w:color="auto" w:fill="F7FDF7"/>
              </w:rPr>
              <w:t>26</w:t>
            </w:r>
            <w:r w:rsidR="00E6743C">
              <w:rPr>
                <w:rFonts w:ascii="LiberationSerif" w:hAnsi="LiberationSerif"/>
                <w:color w:val="000000"/>
                <w:sz w:val="20"/>
                <w:szCs w:val="20"/>
                <w:shd w:val="clear" w:color="auto" w:fill="F7FDF7"/>
              </w:rPr>
              <w:t>.01</w:t>
            </w:r>
            <w:r w:rsidR="00DC7579">
              <w:rPr>
                <w:rFonts w:ascii="LiberationSerif" w:hAnsi="LiberationSerif"/>
                <w:color w:val="000000"/>
                <w:sz w:val="20"/>
                <w:szCs w:val="20"/>
                <w:shd w:val="clear" w:color="auto" w:fill="F7FDF7"/>
              </w:rPr>
              <w:t>.2024</w:t>
            </w:r>
          </w:p>
          <w:p w14:paraId="0FF82DC3" w14:textId="1BD3EB8F" w:rsidR="00B05DF8" w:rsidRPr="00AA43D1" w:rsidRDefault="00B05DF8" w:rsidP="00AE770E">
            <w:pPr>
              <w:spacing w:after="0" w:line="240" w:lineRule="auto"/>
              <w:rPr>
                <w:rFonts w:ascii="Times New Roman" w:eastAsia="Times New Roman" w:hAnsi="Times New Roman" w:cs="Times New Roman"/>
                <w:sz w:val="20"/>
                <w:szCs w:val="20"/>
                <w:lang w:eastAsia="ru-RU"/>
              </w:rPr>
            </w:pP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F003BE0"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Характеризуют массовые мероприятия и объясняют правила подготовки к ним;</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705D665"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Устный опрос;</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5FEA840" w14:textId="6AF6E28B" w:rsidR="00287C4B" w:rsidRPr="00AA43D1" w:rsidRDefault="00287C4B" w:rsidP="00AE770E">
            <w:pPr>
              <w:spacing w:after="0" w:line="240" w:lineRule="auto"/>
              <w:rPr>
                <w:rFonts w:ascii="Times New Roman" w:eastAsia="Times New Roman" w:hAnsi="Times New Roman" w:cs="Times New Roman"/>
                <w:sz w:val="20"/>
                <w:szCs w:val="20"/>
                <w:lang w:eastAsia="ru-RU"/>
              </w:rPr>
            </w:pPr>
          </w:p>
        </w:tc>
      </w:tr>
      <w:tr w:rsidR="00C50DF8" w:rsidRPr="00AA43D1" w14:paraId="33F19FC0" w14:textId="77777777" w:rsidTr="00AA43D1">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E67C55"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4.3.</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3CAEC7"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Пожарная безопасность в общественных местах.</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0A09B3"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2</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A22BFD0"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1</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22579B6"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1</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ED414C3" w14:textId="4AD747A2" w:rsidR="00C50DF8" w:rsidRPr="00AA43D1" w:rsidRDefault="001B21C4" w:rsidP="00AE770E">
            <w:pPr>
              <w:spacing w:after="0" w:line="240" w:lineRule="auto"/>
              <w:rPr>
                <w:rFonts w:ascii="LiberationSerif" w:hAnsi="LiberationSerif"/>
                <w:color w:val="000000"/>
                <w:sz w:val="20"/>
                <w:szCs w:val="20"/>
                <w:shd w:val="clear" w:color="auto" w:fill="F7FDF7"/>
              </w:rPr>
            </w:pPr>
            <w:r>
              <w:rPr>
                <w:rFonts w:ascii="LiberationSerif" w:hAnsi="LiberationSerif"/>
                <w:color w:val="000000"/>
                <w:sz w:val="20"/>
                <w:szCs w:val="20"/>
                <w:shd w:val="clear" w:color="auto" w:fill="F7FDF7"/>
              </w:rPr>
              <w:t>2</w:t>
            </w:r>
            <w:r w:rsidR="00DC7579">
              <w:rPr>
                <w:rFonts w:ascii="LiberationSerif" w:hAnsi="LiberationSerif"/>
                <w:color w:val="000000"/>
                <w:sz w:val="20"/>
                <w:szCs w:val="20"/>
                <w:shd w:val="clear" w:color="auto" w:fill="F7FDF7"/>
              </w:rPr>
              <w:t>.02.2024</w:t>
            </w:r>
          </w:p>
          <w:p w14:paraId="235664E2" w14:textId="17C2BCCE" w:rsidR="00B05DF8" w:rsidRPr="00AA43D1" w:rsidRDefault="001B21C4" w:rsidP="00AE770E">
            <w:pPr>
              <w:spacing w:after="0" w:line="240" w:lineRule="auto"/>
              <w:rPr>
                <w:rFonts w:ascii="LiberationSerif" w:hAnsi="LiberationSerif"/>
                <w:color w:val="000000"/>
                <w:sz w:val="20"/>
                <w:szCs w:val="20"/>
                <w:shd w:val="clear" w:color="auto" w:fill="F7FDF7"/>
              </w:rPr>
            </w:pPr>
            <w:r>
              <w:rPr>
                <w:rFonts w:ascii="LiberationSerif" w:hAnsi="LiberationSerif"/>
                <w:color w:val="000000"/>
                <w:sz w:val="20"/>
                <w:szCs w:val="20"/>
                <w:shd w:val="clear" w:color="auto" w:fill="F7FDF7"/>
              </w:rPr>
              <w:t>9</w:t>
            </w:r>
            <w:r w:rsidR="00DC7579">
              <w:rPr>
                <w:rFonts w:ascii="LiberationSerif" w:hAnsi="LiberationSerif"/>
                <w:color w:val="000000"/>
                <w:sz w:val="20"/>
                <w:szCs w:val="20"/>
                <w:shd w:val="clear" w:color="auto" w:fill="F7FDF7"/>
              </w:rPr>
              <w:t>.02.2024</w:t>
            </w:r>
          </w:p>
          <w:p w14:paraId="08309C74" w14:textId="77777777" w:rsidR="00B05DF8" w:rsidRPr="00AA43D1" w:rsidRDefault="00B05DF8" w:rsidP="00AE770E">
            <w:pPr>
              <w:spacing w:after="0" w:line="240" w:lineRule="auto"/>
              <w:rPr>
                <w:rFonts w:ascii="LiberationSerif" w:hAnsi="LiberationSerif"/>
                <w:color w:val="000000"/>
                <w:sz w:val="20"/>
                <w:szCs w:val="20"/>
                <w:shd w:val="clear" w:color="auto" w:fill="F7FDF7"/>
              </w:rPr>
            </w:pPr>
          </w:p>
          <w:p w14:paraId="62BB0B37" w14:textId="047A8F75" w:rsidR="00B05DF8" w:rsidRPr="00E6743C" w:rsidRDefault="00B05DF8" w:rsidP="00AE770E">
            <w:pPr>
              <w:spacing w:after="0" w:line="240" w:lineRule="auto"/>
              <w:rPr>
                <w:rFonts w:ascii="LiberationSerif" w:hAnsi="LiberationSerif"/>
                <w:color w:val="000000"/>
                <w:sz w:val="20"/>
                <w:szCs w:val="20"/>
                <w:shd w:val="clear" w:color="auto" w:fill="F7FDF7"/>
              </w:rPr>
            </w:pP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CAA1D7D"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Вырабатывают навыки безопасных действий при обнаружении угрозы возникновения пожара;</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3A1C73"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Письменный контроль;</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1625208" w14:textId="23A1BEF8" w:rsidR="00BF1E90" w:rsidRPr="00AA43D1" w:rsidRDefault="00BF1E90" w:rsidP="00AE770E">
            <w:pPr>
              <w:spacing w:after="0" w:line="240" w:lineRule="auto"/>
              <w:rPr>
                <w:rFonts w:ascii="Times New Roman" w:eastAsia="Times New Roman" w:hAnsi="Times New Roman" w:cs="Times New Roman"/>
                <w:sz w:val="20"/>
                <w:szCs w:val="20"/>
                <w:lang w:eastAsia="ru-RU"/>
              </w:rPr>
            </w:pPr>
          </w:p>
        </w:tc>
      </w:tr>
      <w:tr w:rsidR="00C50DF8" w:rsidRPr="00AA43D1" w14:paraId="56427A46" w14:textId="77777777" w:rsidTr="00AE770E">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8A4DFC"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4.4.</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DE9B97"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Безопасные действия в ситуациях криминогенного и антиобщественного  характера.</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A03ECB0"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9BE718"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EFD3E50"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1</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8B873B" w14:textId="08D35A8A" w:rsidR="00C50DF8" w:rsidRPr="00AA43D1" w:rsidRDefault="001B21C4"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w:t>
            </w:r>
            <w:r w:rsidR="00DC7579">
              <w:rPr>
                <w:rFonts w:ascii="Times New Roman" w:eastAsia="Times New Roman" w:hAnsi="Times New Roman" w:cs="Times New Roman"/>
                <w:sz w:val="20"/>
                <w:szCs w:val="20"/>
                <w:lang w:eastAsia="ru-RU"/>
              </w:rPr>
              <w:t>.02.2024</w:t>
            </w:r>
          </w:p>
          <w:p w14:paraId="344C5E8D" w14:textId="303B33FB" w:rsidR="00B05DF8" w:rsidRPr="00AA43D1" w:rsidRDefault="00B05DF8" w:rsidP="00AE770E">
            <w:pPr>
              <w:spacing w:after="0" w:line="240" w:lineRule="auto"/>
              <w:rPr>
                <w:rFonts w:ascii="Times New Roman" w:eastAsia="Times New Roman" w:hAnsi="Times New Roman" w:cs="Times New Roman"/>
                <w:sz w:val="20"/>
                <w:szCs w:val="20"/>
                <w:lang w:eastAsia="ru-RU"/>
              </w:rPr>
            </w:pP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0D418BE"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 xml:space="preserve">Характеризуют автономные условия, раскрывают их опасности и порядок </w:t>
            </w:r>
            <w:r w:rsidRPr="00AA43D1">
              <w:rPr>
                <w:rFonts w:ascii="Times New Roman" w:eastAsia="Times New Roman" w:hAnsi="Times New Roman" w:cs="Times New Roman"/>
                <w:sz w:val="20"/>
                <w:szCs w:val="20"/>
                <w:bdr w:val="dashed" w:sz="6" w:space="0" w:color="FF0000" w:frame="1"/>
                <w:shd w:val="clear" w:color="auto" w:fill="F7FDF7"/>
                <w:lang w:eastAsia="ru-RU"/>
              </w:rPr>
              <w:lastRenderedPageBreak/>
              <w:t>подготовки к ним;</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C622D8"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lastRenderedPageBreak/>
              <w:t>Тестирование</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3368A6" w14:textId="6D01447B" w:rsidR="00F1194A" w:rsidRPr="00AA43D1" w:rsidRDefault="00F1194A" w:rsidP="00AA43D1">
            <w:pPr>
              <w:spacing w:after="0" w:line="240" w:lineRule="auto"/>
              <w:rPr>
                <w:rFonts w:ascii="Times New Roman" w:eastAsia="Times New Roman" w:hAnsi="Times New Roman" w:cs="Times New Roman"/>
                <w:sz w:val="20"/>
                <w:szCs w:val="20"/>
                <w:lang w:eastAsia="ru-RU"/>
              </w:rPr>
            </w:pPr>
          </w:p>
        </w:tc>
      </w:tr>
      <w:tr w:rsidR="00C50DF8" w:rsidRPr="00AA43D1" w14:paraId="66251C29" w14:textId="77777777" w:rsidTr="00AE770E">
        <w:tc>
          <w:tcPr>
            <w:tcW w:w="27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F59C4B1"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lastRenderedPageBreak/>
              <w:t>Итого по модулю</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1DB9E68" w14:textId="6E53B653" w:rsidR="00C50DF8" w:rsidRPr="00AA43D1" w:rsidRDefault="00B522F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5</w:t>
            </w:r>
          </w:p>
        </w:tc>
        <w:tc>
          <w:tcPr>
            <w:tcW w:w="1180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158C909"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 </w:t>
            </w:r>
          </w:p>
        </w:tc>
      </w:tr>
      <w:tr w:rsidR="00C50DF8" w:rsidRPr="00AA43D1" w14:paraId="3FC5FDA4" w14:textId="77777777" w:rsidTr="00AE770E">
        <w:tc>
          <w:tcPr>
            <w:tcW w:w="15307"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8B62C15"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Модуль 5.</w:t>
            </w:r>
            <w:r w:rsidRPr="00AA43D1">
              <w:rPr>
                <w:rFonts w:ascii="Times New Roman" w:eastAsia="Times New Roman" w:hAnsi="Times New Roman" w:cs="Times New Roman"/>
                <w:b/>
                <w:bCs/>
                <w:sz w:val="20"/>
                <w:szCs w:val="20"/>
                <w:lang w:eastAsia="ru-RU"/>
              </w:rPr>
              <w:t> Безопасность в природной среде.</w:t>
            </w:r>
          </w:p>
        </w:tc>
      </w:tr>
      <w:tr w:rsidR="00C50DF8" w:rsidRPr="00AA43D1" w14:paraId="68E1D61F" w14:textId="77777777" w:rsidTr="00AA43D1">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9A05884"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5.1.</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77094ED"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Правила безопасного поведения на природе.</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50DFAD4"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45C495F"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3777762"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1</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2F0DC3C" w14:textId="2C408916" w:rsidR="00C50DF8" w:rsidRPr="00AA43D1" w:rsidRDefault="001B21C4" w:rsidP="00AE770E">
            <w:pPr>
              <w:spacing w:after="0" w:line="240" w:lineRule="auto"/>
              <w:rPr>
                <w:rFonts w:ascii="LiberationSerif" w:hAnsi="LiberationSerif"/>
                <w:color w:val="000000"/>
                <w:sz w:val="20"/>
                <w:szCs w:val="20"/>
                <w:shd w:val="clear" w:color="auto" w:fill="F7FDF7"/>
              </w:rPr>
            </w:pPr>
            <w:r>
              <w:rPr>
                <w:rFonts w:ascii="LiberationSerif" w:hAnsi="LiberationSerif"/>
                <w:color w:val="000000"/>
                <w:sz w:val="20"/>
                <w:szCs w:val="20"/>
                <w:shd w:val="clear" w:color="auto" w:fill="F7FDF7"/>
              </w:rPr>
              <w:t>1</w:t>
            </w:r>
            <w:r w:rsidR="00E6743C">
              <w:rPr>
                <w:rFonts w:ascii="LiberationSerif" w:hAnsi="LiberationSerif"/>
                <w:color w:val="000000"/>
                <w:sz w:val="20"/>
                <w:szCs w:val="20"/>
                <w:shd w:val="clear" w:color="auto" w:fill="F7FDF7"/>
              </w:rPr>
              <w:t>.</w:t>
            </w:r>
            <w:r w:rsidR="000B4B09" w:rsidRPr="00AA43D1">
              <w:rPr>
                <w:rFonts w:ascii="LiberationSerif" w:hAnsi="LiberationSerif"/>
                <w:color w:val="000000"/>
                <w:sz w:val="20"/>
                <w:szCs w:val="20"/>
                <w:shd w:val="clear" w:color="auto" w:fill="F7FDF7"/>
              </w:rPr>
              <w:t>0</w:t>
            </w:r>
            <w:r>
              <w:rPr>
                <w:rFonts w:ascii="LiberationSerif" w:hAnsi="LiberationSerif"/>
                <w:color w:val="000000"/>
                <w:sz w:val="20"/>
                <w:szCs w:val="20"/>
                <w:shd w:val="clear" w:color="auto" w:fill="F7FDF7"/>
              </w:rPr>
              <w:t>3</w:t>
            </w:r>
            <w:r w:rsidR="00DC7579">
              <w:rPr>
                <w:rFonts w:ascii="LiberationSerif" w:hAnsi="LiberationSerif"/>
                <w:color w:val="000000"/>
                <w:sz w:val="20"/>
                <w:szCs w:val="20"/>
                <w:shd w:val="clear" w:color="auto" w:fill="F7FDF7"/>
              </w:rPr>
              <w:t>.2024</w:t>
            </w:r>
            <w:r w:rsidR="000B4B09" w:rsidRPr="00AA43D1">
              <w:rPr>
                <w:rFonts w:ascii="LiberationSerif" w:hAnsi="LiberationSerif"/>
                <w:color w:val="000000"/>
                <w:sz w:val="20"/>
                <w:szCs w:val="20"/>
                <w:shd w:val="clear" w:color="auto" w:fill="F7FDF7"/>
              </w:rPr>
              <w:t xml:space="preserve"> </w:t>
            </w:r>
          </w:p>
          <w:p w14:paraId="792BDB71" w14:textId="5731E58F" w:rsidR="00B05DF8" w:rsidRPr="00AA43D1" w:rsidRDefault="00B05DF8" w:rsidP="00AE770E">
            <w:pPr>
              <w:spacing w:after="0" w:line="240" w:lineRule="auto"/>
              <w:rPr>
                <w:rFonts w:ascii="Times New Roman" w:eastAsia="Times New Roman" w:hAnsi="Times New Roman" w:cs="Times New Roman"/>
                <w:sz w:val="20"/>
                <w:szCs w:val="20"/>
                <w:lang w:eastAsia="ru-RU"/>
              </w:rPr>
            </w:pP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28E6D06"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Классифицируют и характеризуют чрезвычайные ситуации природного характера;</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F9331B"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Устный опрос;</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F2A67EE" w14:textId="02DFBADF" w:rsidR="00F1194A" w:rsidRPr="00AA43D1" w:rsidRDefault="00F1194A" w:rsidP="00AE770E">
            <w:pPr>
              <w:spacing w:after="0" w:line="240" w:lineRule="auto"/>
              <w:rPr>
                <w:rFonts w:ascii="Times New Roman" w:eastAsia="Times New Roman" w:hAnsi="Times New Roman" w:cs="Times New Roman"/>
                <w:sz w:val="20"/>
                <w:szCs w:val="20"/>
                <w:lang w:eastAsia="ru-RU"/>
              </w:rPr>
            </w:pPr>
          </w:p>
        </w:tc>
      </w:tr>
      <w:tr w:rsidR="00C50DF8" w:rsidRPr="00AA43D1" w14:paraId="04C7B65C" w14:textId="77777777" w:rsidTr="00AA43D1">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AE05A19"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5.2.</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ED4E11"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Безопасные действия при автономном существовании в природной среде.</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9D8CBF9"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2</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D15FB94"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1</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F613ABB"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1</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552A167" w14:textId="5A60FED2" w:rsidR="00C50DF8" w:rsidRPr="00AA43D1" w:rsidRDefault="001B21C4" w:rsidP="00AE770E">
            <w:pPr>
              <w:spacing w:after="0" w:line="240" w:lineRule="auto"/>
              <w:rPr>
                <w:rFonts w:ascii="LiberationSerif" w:hAnsi="LiberationSerif"/>
                <w:color w:val="000000"/>
                <w:sz w:val="20"/>
                <w:szCs w:val="20"/>
                <w:shd w:val="clear" w:color="auto" w:fill="F7FDF7"/>
              </w:rPr>
            </w:pPr>
            <w:r>
              <w:rPr>
                <w:rFonts w:ascii="LiberationSerif" w:hAnsi="LiberationSerif"/>
                <w:color w:val="000000"/>
                <w:sz w:val="20"/>
                <w:szCs w:val="20"/>
                <w:shd w:val="clear" w:color="auto" w:fill="F7FDF7"/>
              </w:rPr>
              <w:t>15</w:t>
            </w:r>
            <w:r w:rsidR="000B4B09" w:rsidRPr="00AA43D1">
              <w:rPr>
                <w:rFonts w:ascii="LiberationSerif" w:hAnsi="LiberationSerif"/>
                <w:color w:val="000000"/>
                <w:sz w:val="20"/>
                <w:szCs w:val="20"/>
                <w:shd w:val="clear" w:color="auto" w:fill="F7FDF7"/>
              </w:rPr>
              <w:t>.0</w:t>
            </w:r>
            <w:r w:rsidR="00B05DF8" w:rsidRPr="00AA43D1">
              <w:rPr>
                <w:rFonts w:ascii="LiberationSerif" w:hAnsi="LiberationSerif"/>
                <w:color w:val="000000"/>
                <w:sz w:val="20"/>
                <w:szCs w:val="20"/>
                <w:shd w:val="clear" w:color="auto" w:fill="F7FDF7"/>
              </w:rPr>
              <w:t>3</w:t>
            </w:r>
            <w:r w:rsidR="00DC7579">
              <w:rPr>
                <w:rFonts w:ascii="LiberationSerif" w:hAnsi="LiberationSerif"/>
                <w:color w:val="000000"/>
                <w:sz w:val="20"/>
                <w:szCs w:val="20"/>
                <w:shd w:val="clear" w:color="auto" w:fill="F7FDF7"/>
              </w:rPr>
              <w:t>.2024</w:t>
            </w:r>
            <w:r w:rsidR="000B4B09" w:rsidRPr="00AA43D1">
              <w:rPr>
                <w:rFonts w:ascii="LiberationSerif" w:hAnsi="LiberationSerif"/>
                <w:color w:val="000000"/>
                <w:sz w:val="20"/>
                <w:szCs w:val="20"/>
                <w:shd w:val="clear" w:color="auto" w:fill="F7FDF7"/>
              </w:rPr>
              <w:t xml:space="preserve"> </w:t>
            </w:r>
            <w:r>
              <w:rPr>
                <w:rFonts w:ascii="LiberationSerif" w:hAnsi="LiberationSerif"/>
                <w:color w:val="000000"/>
                <w:sz w:val="20"/>
                <w:szCs w:val="20"/>
                <w:shd w:val="clear" w:color="auto" w:fill="F7FDF7"/>
              </w:rPr>
              <w:t>29</w:t>
            </w:r>
            <w:r w:rsidR="000B4B09" w:rsidRPr="00AA43D1">
              <w:rPr>
                <w:rFonts w:ascii="LiberationSerif" w:hAnsi="LiberationSerif"/>
                <w:color w:val="000000"/>
                <w:sz w:val="20"/>
                <w:szCs w:val="20"/>
                <w:shd w:val="clear" w:color="auto" w:fill="F7FDF7"/>
              </w:rPr>
              <w:t>.0</w:t>
            </w:r>
            <w:r w:rsidR="00B05DF8" w:rsidRPr="00AA43D1">
              <w:rPr>
                <w:rFonts w:ascii="LiberationSerif" w:hAnsi="LiberationSerif"/>
                <w:color w:val="000000"/>
                <w:sz w:val="20"/>
                <w:szCs w:val="20"/>
                <w:shd w:val="clear" w:color="auto" w:fill="F7FDF7"/>
              </w:rPr>
              <w:t>3</w:t>
            </w:r>
            <w:r w:rsidR="00DC7579">
              <w:rPr>
                <w:rFonts w:ascii="LiberationSerif" w:hAnsi="LiberationSerif"/>
                <w:color w:val="000000"/>
                <w:sz w:val="20"/>
                <w:szCs w:val="20"/>
                <w:shd w:val="clear" w:color="auto" w:fill="F7FDF7"/>
              </w:rPr>
              <w:t>.2024</w:t>
            </w:r>
          </w:p>
          <w:p w14:paraId="7EAF8BAE" w14:textId="77777777" w:rsidR="00B05DF8" w:rsidRPr="00AA43D1" w:rsidRDefault="00B05DF8" w:rsidP="00AE770E">
            <w:pPr>
              <w:spacing w:after="0" w:line="240" w:lineRule="auto"/>
              <w:rPr>
                <w:rFonts w:ascii="LiberationSerif" w:hAnsi="LiberationSerif"/>
                <w:color w:val="000000"/>
                <w:sz w:val="20"/>
                <w:szCs w:val="20"/>
                <w:shd w:val="clear" w:color="auto" w:fill="F7FDF7"/>
              </w:rPr>
            </w:pPr>
          </w:p>
          <w:p w14:paraId="2016C2DF" w14:textId="52A51657" w:rsidR="00B54990" w:rsidRPr="00E6743C" w:rsidRDefault="00B54990" w:rsidP="00AE770E">
            <w:pPr>
              <w:spacing w:after="0" w:line="240" w:lineRule="auto"/>
              <w:rPr>
                <w:rFonts w:ascii="LiberationSerif" w:hAnsi="LiberationSerif"/>
                <w:color w:val="000000"/>
                <w:sz w:val="20"/>
                <w:szCs w:val="20"/>
                <w:shd w:val="clear" w:color="auto" w:fill="F7FDF7"/>
              </w:rPr>
            </w:pP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3E9B90"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Вырабатывают навыки безопасных действий при автономном существовании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E29FC8"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Письменный контроль;</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1188589" w14:textId="2AC2BC42" w:rsidR="00F1194A" w:rsidRPr="00AA43D1" w:rsidRDefault="00F1194A" w:rsidP="00AE770E">
            <w:pPr>
              <w:spacing w:after="0" w:line="240" w:lineRule="auto"/>
              <w:rPr>
                <w:rFonts w:ascii="Times New Roman" w:eastAsia="Times New Roman" w:hAnsi="Times New Roman" w:cs="Times New Roman"/>
                <w:sz w:val="20"/>
                <w:szCs w:val="20"/>
                <w:lang w:eastAsia="ru-RU"/>
              </w:rPr>
            </w:pPr>
          </w:p>
        </w:tc>
      </w:tr>
      <w:tr w:rsidR="00C50DF8" w:rsidRPr="00AA43D1" w14:paraId="6B6D876B" w14:textId="77777777" w:rsidTr="00AE770E">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AB95E0"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5.3.</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DA1A3E4"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Безопасное поведение на водоёмах.</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D1942DD"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D26D460"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5AE5AA5"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1</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D8117C" w14:textId="40990775" w:rsidR="00C50DF8" w:rsidRPr="00AA43D1" w:rsidRDefault="001B21C4" w:rsidP="00AE770E">
            <w:pPr>
              <w:spacing w:after="0" w:line="240" w:lineRule="auto"/>
              <w:rPr>
                <w:rFonts w:ascii="Times New Roman" w:eastAsia="Times New Roman" w:hAnsi="Times New Roman" w:cs="Times New Roman"/>
                <w:sz w:val="20"/>
                <w:szCs w:val="20"/>
                <w:lang w:eastAsia="ru-RU"/>
              </w:rPr>
            </w:pPr>
            <w:r>
              <w:rPr>
                <w:rFonts w:ascii="LiberationSerif" w:hAnsi="LiberationSerif"/>
                <w:color w:val="000000"/>
                <w:sz w:val="20"/>
                <w:szCs w:val="20"/>
                <w:shd w:val="clear" w:color="auto" w:fill="F7FDF7"/>
              </w:rPr>
              <w:t>5</w:t>
            </w:r>
            <w:r w:rsidR="000B4B09" w:rsidRPr="00AA43D1">
              <w:rPr>
                <w:rFonts w:ascii="LiberationSerif" w:hAnsi="LiberationSerif"/>
                <w:color w:val="000000"/>
                <w:sz w:val="20"/>
                <w:szCs w:val="20"/>
                <w:shd w:val="clear" w:color="auto" w:fill="F7FDF7"/>
              </w:rPr>
              <w:t>.0</w:t>
            </w:r>
            <w:r>
              <w:rPr>
                <w:rFonts w:ascii="LiberationSerif" w:hAnsi="LiberationSerif"/>
                <w:color w:val="000000"/>
                <w:sz w:val="20"/>
                <w:szCs w:val="20"/>
                <w:shd w:val="clear" w:color="auto" w:fill="F7FDF7"/>
              </w:rPr>
              <w:t>4</w:t>
            </w:r>
            <w:r w:rsidR="00DC7579">
              <w:rPr>
                <w:rFonts w:ascii="LiberationSerif" w:hAnsi="LiberationSerif"/>
                <w:color w:val="000000"/>
                <w:sz w:val="20"/>
                <w:szCs w:val="20"/>
                <w:shd w:val="clear" w:color="auto" w:fill="F7FDF7"/>
              </w:rPr>
              <w:t>.2024</w:t>
            </w:r>
            <w:r w:rsidR="00E6743C">
              <w:rPr>
                <w:rFonts w:ascii="LiberationSerif" w:hAnsi="LiberationSerif"/>
                <w:color w:val="000000"/>
                <w:sz w:val="20"/>
                <w:szCs w:val="20"/>
                <w:shd w:val="clear" w:color="auto" w:fill="F7FDF7"/>
              </w:rPr>
              <w:t xml:space="preserve"> </w:t>
            </w: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8237599"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Объясняют общие правила безопасного поведения на водоёмах;</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3634738"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Тестирование;</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2B02AF9" w14:textId="049968EA" w:rsidR="00F1194A" w:rsidRPr="00AA43D1" w:rsidRDefault="00F1194A" w:rsidP="00AA43D1">
            <w:pPr>
              <w:spacing w:after="0" w:line="240" w:lineRule="auto"/>
              <w:rPr>
                <w:rFonts w:ascii="Times New Roman" w:eastAsia="Times New Roman" w:hAnsi="Times New Roman" w:cs="Times New Roman"/>
                <w:sz w:val="20"/>
                <w:szCs w:val="20"/>
                <w:lang w:eastAsia="ru-RU"/>
              </w:rPr>
            </w:pPr>
          </w:p>
        </w:tc>
      </w:tr>
      <w:tr w:rsidR="00C50DF8" w:rsidRPr="00AA43D1" w14:paraId="7BBF9269" w14:textId="77777777" w:rsidTr="00AE770E">
        <w:tc>
          <w:tcPr>
            <w:tcW w:w="27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3F1028A"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Итого по модулю</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FB4CEA"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4</w:t>
            </w:r>
          </w:p>
        </w:tc>
        <w:tc>
          <w:tcPr>
            <w:tcW w:w="1180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6C26C3F"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 </w:t>
            </w:r>
          </w:p>
        </w:tc>
      </w:tr>
      <w:tr w:rsidR="00C50DF8" w:rsidRPr="00AA43D1" w14:paraId="3F5B2E02" w14:textId="77777777" w:rsidTr="00AE770E">
        <w:tc>
          <w:tcPr>
            <w:tcW w:w="15307"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F60CB10"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Модуль 6. </w:t>
            </w:r>
            <w:r w:rsidRPr="00AA43D1">
              <w:rPr>
                <w:rFonts w:ascii="Times New Roman" w:eastAsia="Times New Roman" w:hAnsi="Times New Roman" w:cs="Times New Roman"/>
                <w:b/>
                <w:bCs/>
                <w:sz w:val="20"/>
                <w:szCs w:val="20"/>
                <w:lang w:eastAsia="ru-RU"/>
              </w:rPr>
              <w:t>Здоровье и как его сохранить. Основы медицинских знаний. </w:t>
            </w:r>
          </w:p>
        </w:tc>
      </w:tr>
      <w:tr w:rsidR="00C50DF8" w:rsidRPr="00AA43D1" w14:paraId="3775CAB1" w14:textId="77777777" w:rsidTr="00AE770E">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800CCAF"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6.1.</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1B913C4"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Общие представления о здоровье.</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43816E6"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6D36773"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7345DDA"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1</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F013B14" w14:textId="605AB929" w:rsidR="00C50DF8" w:rsidRPr="00AA43D1" w:rsidRDefault="001B21C4" w:rsidP="00AE770E">
            <w:pPr>
              <w:spacing w:after="0" w:line="240" w:lineRule="auto"/>
              <w:rPr>
                <w:rFonts w:ascii="Times New Roman" w:eastAsia="Times New Roman" w:hAnsi="Times New Roman" w:cs="Times New Roman"/>
                <w:sz w:val="20"/>
                <w:szCs w:val="20"/>
                <w:lang w:eastAsia="ru-RU"/>
              </w:rPr>
            </w:pPr>
            <w:r>
              <w:rPr>
                <w:rFonts w:ascii="LiberationSerif" w:hAnsi="LiberationSerif"/>
                <w:color w:val="000000"/>
                <w:sz w:val="20"/>
                <w:szCs w:val="20"/>
                <w:shd w:val="clear" w:color="auto" w:fill="F7FDF7"/>
              </w:rPr>
              <w:t>12</w:t>
            </w:r>
            <w:r w:rsidR="000B4B09" w:rsidRPr="00AA43D1">
              <w:rPr>
                <w:rFonts w:ascii="LiberationSerif" w:hAnsi="LiberationSerif"/>
                <w:color w:val="000000"/>
                <w:sz w:val="20"/>
                <w:szCs w:val="20"/>
                <w:shd w:val="clear" w:color="auto" w:fill="F7FDF7"/>
              </w:rPr>
              <w:t>.0</w:t>
            </w:r>
            <w:r w:rsidR="00B54990" w:rsidRPr="00AA43D1">
              <w:rPr>
                <w:rFonts w:ascii="LiberationSerif" w:hAnsi="LiberationSerif"/>
                <w:color w:val="000000"/>
                <w:sz w:val="20"/>
                <w:szCs w:val="20"/>
                <w:shd w:val="clear" w:color="auto" w:fill="F7FDF7"/>
              </w:rPr>
              <w:t>4</w:t>
            </w:r>
            <w:r w:rsidR="00DC7579">
              <w:rPr>
                <w:rFonts w:ascii="LiberationSerif" w:hAnsi="LiberationSerif"/>
                <w:color w:val="000000"/>
                <w:sz w:val="20"/>
                <w:szCs w:val="20"/>
                <w:shd w:val="clear" w:color="auto" w:fill="F7FDF7"/>
              </w:rPr>
              <w:t>.2024</w:t>
            </w:r>
            <w:r w:rsidR="00E6743C">
              <w:rPr>
                <w:rFonts w:ascii="LiberationSerif" w:hAnsi="LiberationSerif"/>
                <w:color w:val="000000"/>
                <w:sz w:val="20"/>
                <w:szCs w:val="20"/>
                <w:shd w:val="clear" w:color="auto" w:fill="F7FDF7"/>
              </w:rPr>
              <w:t xml:space="preserve"> </w:t>
            </w: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D4441A8"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single" w:sz="6" w:space="0" w:color="FF0000" w:frame="1"/>
                <w:shd w:val="clear" w:color="auto" w:fill="F7FDF7"/>
                <w:lang w:eastAsia="ru-RU"/>
              </w:rPr>
              <w:t xml:space="preserve">Раскрывают смысл понятий «здоровье» и «здоровый образ жизни» и их </w:t>
            </w:r>
            <w:r w:rsidRPr="00AA43D1">
              <w:rPr>
                <w:rFonts w:ascii="Times New Roman" w:eastAsia="Times New Roman" w:hAnsi="Times New Roman" w:cs="Times New Roman"/>
                <w:sz w:val="20"/>
                <w:szCs w:val="20"/>
                <w:bdr w:val="single" w:sz="6" w:space="0" w:color="FF0000" w:frame="1"/>
                <w:shd w:val="clear" w:color="auto" w:fill="F7FDF7"/>
                <w:lang w:eastAsia="ru-RU"/>
              </w:rPr>
              <w:lastRenderedPageBreak/>
              <w:t>содержание, объясняют значение здоровья для человека;</w:t>
            </w:r>
            <w:r w:rsidRPr="00AA43D1">
              <w:rPr>
                <w:rFonts w:ascii="Times New Roman" w:eastAsia="Times New Roman" w:hAnsi="Times New Roman" w:cs="Times New Roman"/>
                <w:sz w:val="20"/>
                <w:szCs w:val="20"/>
                <w:bdr w:val="single" w:sz="6" w:space="0" w:color="FF0000" w:frame="1"/>
                <w:shd w:val="clear" w:color="auto" w:fill="F7FDF7"/>
                <w:lang w:eastAsia="ru-RU"/>
              </w:rPr>
              <w:br/>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E97D09A"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lastRenderedPageBreak/>
              <w:t>Устный опрос;</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2A8679" w14:textId="729601AE" w:rsidR="00625BDC" w:rsidRPr="00AA43D1" w:rsidRDefault="00625BDC" w:rsidP="00AA43D1">
            <w:pPr>
              <w:spacing w:after="0" w:line="240" w:lineRule="auto"/>
              <w:rPr>
                <w:rFonts w:ascii="Times New Roman" w:eastAsia="Times New Roman" w:hAnsi="Times New Roman" w:cs="Times New Roman"/>
                <w:sz w:val="20"/>
                <w:szCs w:val="20"/>
                <w:lang w:eastAsia="ru-RU"/>
              </w:rPr>
            </w:pPr>
          </w:p>
        </w:tc>
      </w:tr>
      <w:tr w:rsidR="00C50DF8" w:rsidRPr="00AA43D1" w14:paraId="206EE2B2" w14:textId="77777777" w:rsidTr="00AE770E">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CEDB002"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lastRenderedPageBreak/>
              <w:t>6.2.</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586100D"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Предупреждение и защита от инфекционных заболеваний.</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322759A"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C06553B"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A00B2CA"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1</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7D7F7FB" w14:textId="6D87AE77" w:rsidR="00C50DF8" w:rsidRPr="00AA43D1" w:rsidRDefault="000B4B09" w:rsidP="00AE770E">
            <w:pPr>
              <w:spacing w:after="0" w:line="240" w:lineRule="auto"/>
              <w:rPr>
                <w:rFonts w:ascii="Times New Roman" w:eastAsia="Times New Roman" w:hAnsi="Times New Roman" w:cs="Times New Roman"/>
                <w:sz w:val="20"/>
                <w:szCs w:val="20"/>
                <w:lang w:eastAsia="ru-RU"/>
              </w:rPr>
            </w:pPr>
            <w:r w:rsidRPr="00AA43D1">
              <w:rPr>
                <w:rFonts w:ascii="LiberationSerif" w:hAnsi="LiberationSerif"/>
                <w:color w:val="000000"/>
                <w:sz w:val="20"/>
                <w:szCs w:val="20"/>
                <w:shd w:val="clear" w:color="auto" w:fill="F7FDF7"/>
              </w:rPr>
              <w:t>1</w:t>
            </w:r>
            <w:r w:rsidR="001B21C4">
              <w:rPr>
                <w:rFonts w:ascii="LiberationSerif" w:hAnsi="LiberationSerif"/>
                <w:color w:val="000000"/>
                <w:sz w:val="20"/>
                <w:szCs w:val="20"/>
                <w:shd w:val="clear" w:color="auto" w:fill="F7FDF7"/>
              </w:rPr>
              <w:t>9</w:t>
            </w:r>
            <w:r w:rsidRPr="00AA43D1">
              <w:rPr>
                <w:rFonts w:ascii="LiberationSerif" w:hAnsi="LiberationSerif"/>
                <w:color w:val="000000"/>
                <w:sz w:val="20"/>
                <w:szCs w:val="20"/>
                <w:shd w:val="clear" w:color="auto" w:fill="F7FDF7"/>
              </w:rPr>
              <w:t>.0</w:t>
            </w:r>
            <w:r w:rsidR="00B54990" w:rsidRPr="00AA43D1">
              <w:rPr>
                <w:rFonts w:ascii="LiberationSerif" w:hAnsi="LiberationSerif"/>
                <w:color w:val="000000"/>
                <w:sz w:val="20"/>
                <w:szCs w:val="20"/>
                <w:shd w:val="clear" w:color="auto" w:fill="F7FDF7"/>
              </w:rPr>
              <w:t>4</w:t>
            </w:r>
            <w:r w:rsidR="00DC7579">
              <w:rPr>
                <w:rFonts w:ascii="LiberationSerif" w:hAnsi="LiberationSerif"/>
                <w:color w:val="000000"/>
                <w:sz w:val="20"/>
                <w:szCs w:val="20"/>
                <w:shd w:val="clear" w:color="auto" w:fill="F7FDF7"/>
              </w:rPr>
              <w:t>.2024</w:t>
            </w:r>
            <w:r w:rsidRPr="00AA43D1">
              <w:rPr>
                <w:rFonts w:ascii="LiberationSerif" w:hAnsi="LiberationSerif"/>
                <w:color w:val="000000"/>
                <w:sz w:val="20"/>
                <w:szCs w:val="20"/>
                <w:shd w:val="clear" w:color="auto" w:fill="F7FDF7"/>
              </w:rPr>
              <w:t xml:space="preserve"> </w:t>
            </w: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35110C2"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Раскрывают понятие «инфекционные заболевания», объясняют причины их возникновения;</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FC9B45"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Устный опрос;</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DD9A23" w14:textId="6D02580F" w:rsidR="00625BDC" w:rsidRPr="00AA43D1" w:rsidRDefault="00625BDC" w:rsidP="00AA43D1">
            <w:pPr>
              <w:spacing w:after="0" w:line="240" w:lineRule="auto"/>
              <w:rPr>
                <w:rFonts w:ascii="Times New Roman" w:eastAsia="Times New Roman" w:hAnsi="Times New Roman" w:cs="Times New Roman"/>
                <w:sz w:val="20"/>
                <w:szCs w:val="20"/>
                <w:lang w:eastAsia="ru-RU"/>
              </w:rPr>
            </w:pPr>
          </w:p>
        </w:tc>
      </w:tr>
      <w:tr w:rsidR="00C50DF8" w:rsidRPr="00AA43D1" w14:paraId="60CE71CF" w14:textId="77777777" w:rsidTr="00AE770E">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8FB800F"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6.3.</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36C9E89"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Предупреждение и защита от неинфекционных заболеваний.</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0AB481"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ABB7E52"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5E9F83D"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1</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E51DF0" w14:textId="20BFCDAB" w:rsidR="00C50DF8" w:rsidRPr="00AA43D1" w:rsidRDefault="001B21C4" w:rsidP="00AE770E">
            <w:pPr>
              <w:spacing w:after="0" w:line="240" w:lineRule="auto"/>
              <w:rPr>
                <w:rFonts w:ascii="Times New Roman" w:eastAsia="Times New Roman" w:hAnsi="Times New Roman" w:cs="Times New Roman"/>
                <w:sz w:val="20"/>
                <w:szCs w:val="20"/>
                <w:lang w:eastAsia="ru-RU"/>
              </w:rPr>
            </w:pPr>
            <w:r>
              <w:rPr>
                <w:rFonts w:ascii="LiberationSerif" w:hAnsi="LiberationSerif"/>
                <w:color w:val="000000"/>
                <w:sz w:val="20"/>
                <w:szCs w:val="20"/>
                <w:shd w:val="clear" w:color="auto" w:fill="F7FDF7"/>
              </w:rPr>
              <w:t>26</w:t>
            </w:r>
            <w:r w:rsidR="000B4B09" w:rsidRPr="00AA43D1">
              <w:rPr>
                <w:rFonts w:ascii="LiberationSerif" w:hAnsi="LiberationSerif"/>
                <w:color w:val="000000"/>
                <w:sz w:val="20"/>
                <w:szCs w:val="20"/>
                <w:shd w:val="clear" w:color="auto" w:fill="F7FDF7"/>
              </w:rPr>
              <w:t>.0</w:t>
            </w:r>
            <w:r w:rsidR="00B54990" w:rsidRPr="00AA43D1">
              <w:rPr>
                <w:rFonts w:ascii="LiberationSerif" w:hAnsi="LiberationSerif"/>
                <w:color w:val="000000"/>
                <w:sz w:val="20"/>
                <w:szCs w:val="20"/>
                <w:shd w:val="clear" w:color="auto" w:fill="F7FDF7"/>
              </w:rPr>
              <w:t>4</w:t>
            </w:r>
            <w:r w:rsidR="00DC7579">
              <w:rPr>
                <w:rFonts w:ascii="LiberationSerif" w:hAnsi="LiberationSerif"/>
                <w:color w:val="000000"/>
                <w:sz w:val="20"/>
                <w:szCs w:val="20"/>
                <w:shd w:val="clear" w:color="auto" w:fill="F7FDF7"/>
              </w:rPr>
              <w:t>.2024</w:t>
            </w:r>
            <w:r w:rsidR="00E6743C">
              <w:rPr>
                <w:rFonts w:ascii="LiberationSerif" w:hAnsi="LiberationSerif"/>
                <w:color w:val="000000"/>
                <w:sz w:val="20"/>
                <w:szCs w:val="20"/>
                <w:shd w:val="clear" w:color="auto" w:fill="F7FDF7"/>
              </w:rPr>
              <w:t xml:space="preserve"> </w:t>
            </w: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FBA81F6"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Раскрывают понятие «неинфекционные заболевания» и дают их классификацию;</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118AB49"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Письменный контроль;</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A6FDF17" w14:textId="064FC781" w:rsidR="00C50DF8" w:rsidRPr="00AA43D1" w:rsidRDefault="00C50DF8" w:rsidP="00AE770E">
            <w:pPr>
              <w:spacing w:after="0" w:line="240" w:lineRule="auto"/>
              <w:rPr>
                <w:rFonts w:ascii="Times New Roman" w:eastAsia="Times New Roman" w:hAnsi="Times New Roman" w:cs="Times New Roman"/>
                <w:sz w:val="20"/>
                <w:szCs w:val="20"/>
                <w:lang w:eastAsia="ru-RU"/>
              </w:rPr>
            </w:pPr>
          </w:p>
        </w:tc>
      </w:tr>
      <w:tr w:rsidR="00C50DF8" w:rsidRPr="00AA43D1" w14:paraId="44A50FEB" w14:textId="77777777" w:rsidTr="00AE770E">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AF10716"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6.4.</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BA9BE9E"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Первая помощь и самопомощь при неотложных состояниях.</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A029554"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4</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027A0DD"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B53271D"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4</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E1E9663" w14:textId="6CF8E148" w:rsidR="00C50DF8" w:rsidRPr="00AA43D1" w:rsidRDefault="00C50DF8"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 xml:space="preserve"> </w:t>
            </w:r>
            <w:r w:rsidR="001B21C4">
              <w:rPr>
                <w:rFonts w:ascii="Times New Roman" w:eastAsia="Times New Roman" w:hAnsi="Times New Roman" w:cs="Times New Roman"/>
                <w:sz w:val="20"/>
                <w:szCs w:val="20"/>
                <w:bdr w:val="dashed" w:sz="6" w:space="0" w:color="FF0000" w:frame="1"/>
                <w:shd w:val="clear" w:color="auto" w:fill="F7FDF7"/>
                <w:lang w:eastAsia="ru-RU"/>
              </w:rPr>
              <w:t>3.05</w:t>
            </w:r>
            <w:r w:rsidR="00DC7579">
              <w:rPr>
                <w:rFonts w:ascii="Times New Roman" w:eastAsia="Times New Roman" w:hAnsi="Times New Roman" w:cs="Times New Roman"/>
                <w:sz w:val="20"/>
                <w:szCs w:val="20"/>
                <w:bdr w:val="dashed" w:sz="6" w:space="0" w:color="FF0000" w:frame="1"/>
                <w:shd w:val="clear" w:color="auto" w:fill="F7FDF7"/>
                <w:lang w:eastAsia="ru-RU"/>
              </w:rPr>
              <w:t>.2024</w:t>
            </w:r>
          </w:p>
          <w:p w14:paraId="5C4926D2" w14:textId="0B618AA8" w:rsidR="00B54990" w:rsidRPr="00AA43D1" w:rsidRDefault="00EA2ABA"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17</w:t>
            </w:r>
            <w:r w:rsidR="00DC7579">
              <w:rPr>
                <w:rFonts w:ascii="Times New Roman" w:eastAsia="Times New Roman" w:hAnsi="Times New Roman" w:cs="Times New Roman"/>
                <w:sz w:val="20"/>
                <w:szCs w:val="20"/>
                <w:bdr w:val="dashed" w:sz="6" w:space="0" w:color="FF0000" w:frame="1"/>
                <w:shd w:val="clear" w:color="auto" w:fill="F7FDF7"/>
                <w:lang w:eastAsia="ru-RU"/>
              </w:rPr>
              <w:t>.05.2024</w:t>
            </w:r>
          </w:p>
          <w:p w14:paraId="6315D2A5" w14:textId="77777777" w:rsidR="00B54990" w:rsidRPr="00AA43D1" w:rsidRDefault="00B54990"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p>
          <w:p w14:paraId="234E7F76" w14:textId="4DD3CF2F" w:rsidR="00B54990" w:rsidRPr="00AA43D1" w:rsidRDefault="00B54990"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p>
          <w:p w14:paraId="0BC241C8" w14:textId="64EA287D" w:rsidR="00B54990" w:rsidRPr="00AA43D1" w:rsidRDefault="00EA2ABA"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24</w:t>
            </w:r>
            <w:r w:rsidR="00DC7579">
              <w:rPr>
                <w:rFonts w:ascii="Times New Roman" w:eastAsia="Times New Roman" w:hAnsi="Times New Roman" w:cs="Times New Roman"/>
                <w:sz w:val="20"/>
                <w:szCs w:val="20"/>
                <w:bdr w:val="dashed" w:sz="6" w:space="0" w:color="FF0000" w:frame="1"/>
                <w:shd w:val="clear" w:color="auto" w:fill="F7FDF7"/>
                <w:lang w:eastAsia="ru-RU"/>
              </w:rPr>
              <w:t>.05.2024</w:t>
            </w:r>
          </w:p>
          <w:p w14:paraId="73297432" w14:textId="77777777" w:rsidR="00B54990" w:rsidRPr="00AA43D1" w:rsidRDefault="00B54990"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p>
          <w:p w14:paraId="60103B6E" w14:textId="435D0726" w:rsidR="00B54990" w:rsidRPr="00AA43D1" w:rsidRDefault="00B54990" w:rsidP="00AE770E">
            <w:pPr>
              <w:spacing w:after="0" w:line="240" w:lineRule="auto"/>
              <w:rPr>
                <w:rFonts w:ascii="Times New Roman" w:eastAsia="Times New Roman" w:hAnsi="Times New Roman" w:cs="Times New Roman"/>
                <w:sz w:val="20"/>
                <w:szCs w:val="20"/>
                <w:lang w:eastAsia="ru-RU"/>
              </w:rPr>
            </w:pP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9C4D821"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Раскрывают понятие «первая помощь» и её содержание;</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FA45CC7"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Тестирование</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8822A0" w14:textId="2EC3B24F" w:rsidR="00216DFC" w:rsidRPr="00AA43D1" w:rsidRDefault="00216DFC" w:rsidP="00AA43D1">
            <w:pPr>
              <w:spacing w:after="0" w:line="240" w:lineRule="auto"/>
              <w:rPr>
                <w:rFonts w:ascii="Times New Roman" w:eastAsia="Times New Roman" w:hAnsi="Times New Roman" w:cs="Times New Roman"/>
                <w:sz w:val="20"/>
                <w:szCs w:val="20"/>
                <w:lang w:eastAsia="ru-RU"/>
              </w:rPr>
            </w:pPr>
          </w:p>
        </w:tc>
      </w:tr>
      <w:tr w:rsidR="00C50DF8" w:rsidRPr="00AA43D1" w14:paraId="211BDB63" w14:textId="77777777" w:rsidTr="00AE770E">
        <w:tc>
          <w:tcPr>
            <w:tcW w:w="27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B608244"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Итого по модулю</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7220A8"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7</w:t>
            </w:r>
          </w:p>
        </w:tc>
        <w:tc>
          <w:tcPr>
            <w:tcW w:w="1180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55B781E"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 </w:t>
            </w:r>
          </w:p>
        </w:tc>
      </w:tr>
      <w:tr w:rsidR="00C50DF8" w:rsidRPr="00AA43D1" w14:paraId="31877872" w14:textId="77777777" w:rsidTr="00AE770E">
        <w:tc>
          <w:tcPr>
            <w:tcW w:w="27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4BC1931"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ОБЩЕЕ КОЛИЧЕСТВО ЧАСОВ ПО ПРОГРАММЕ</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F1F376D"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34</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9E4D80" w14:textId="1233009A" w:rsidR="00C50DF8" w:rsidRPr="00AA43D1" w:rsidRDefault="00E53856"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101FE9" w14:textId="313C50FE" w:rsidR="00C50DF8" w:rsidRPr="00AA43D1" w:rsidRDefault="00E53856"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w:t>
            </w:r>
          </w:p>
        </w:tc>
        <w:tc>
          <w:tcPr>
            <w:tcW w:w="8466"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A50397"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 </w:t>
            </w:r>
          </w:p>
        </w:tc>
      </w:tr>
    </w:tbl>
    <w:p w14:paraId="352476EB" w14:textId="77777777" w:rsidR="00C50DF8" w:rsidRPr="00AA43D1" w:rsidRDefault="00C50DF8" w:rsidP="00C50DF8">
      <w:pPr>
        <w:rPr>
          <w:sz w:val="20"/>
          <w:szCs w:val="20"/>
        </w:rPr>
      </w:pPr>
    </w:p>
    <w:p w14:paraId="52F2F67A" w14:textId="77777777" w:rsidR="00C50DF8" w:rsidRPr="00AA43D1" w:rsidRDefault="00C50DF8" w:rsidP="00C50DF8">
      <w:pPr>
        <w:rPr>
          <w:sz w:val="20"/>
          <w:szCs w:val="20"/>
        </w:rPr>
      </w:pPr>
      <w:r w:rsidRPr="00AA43D1">
        <w:rPr>
          <w:rFonts w:ascii="Times New Roman" w:eastAsia="Times New Roman" w:hAnsi="Times New Roman" w:cs="Times New Roman"/>
          <w:color w:val="000000"/>
          <w:sz w:val="20"/>
          <w:szCs w:val="20"/>
        </w:rPr>
        <w:t xml:space="preserve"> </w:t>
      </w:r>
    </w:p>
    <w:p w14:paraId="4DE68FBE" w14:textId="77777777" w:rsidR="00C50DF8" w:rsidRPr="00AA43D1" w:rsidRDefault="00C50DF8" w:rsidP="00C50DF8">
      <w:pPr>
        <w:autoSpaceDE w:val="0"/>
        <w:autoSpaceDN w:val="0"/>
        <w:spacing w:after="0" w:line="14" w:lineRule="exact"/>
        <w:rPr>
          <w:rFonts w:ascii="Cambria" w:eastAsia="MS Mincho" w:hAnsi="Cambria" w:cs="Times New Roman"/>
          <w:sz w:val="20"/>
          <w:szCs w:val="20"/>
          <w:lang w:val="en-US"/>
        </w:rPr>
      </w:pPr>
    </w:p>
    <w:p w14:paraId="21255BAB" w14:textId="77777777" w:rsidR="00C50DF8" w:rsidRPr="00C50DF8" w:rsidRDefault="00C50DF8" w:rsidP="00C50DF8">
      <w:pPr>
        <w:autoSpaceDE w:val="0"/>
        <w:autoSpaceDN w:val="0"/>
        <w:spacing w:after="66" w:line="220" w:lineRule="exact"/>
        <w:rPr>
          <w:rFonts w:ascii="Cambria" w:eastAsia="MS Mincho" w:hAnsi="Cambria" w:cs="Times New Roman"/>
        </w:rPr>
      </w:pPr>
    </w:p>
    <w:p w14:paraId="313A7B53" w14:textId="77777777" w:rsidR="00C50DF8" w:rsidRPr="00C50DF8" w:rsidRDefault="00C50DF8" w:rsidP="00C50DF8">
      <w:r w:rsidRPr="00C50DF8">
        <w:rPr>
          <w:rFonts w:ascii="Times New Roman" w:eastAsia="Times New Roman" w:hAnsi="Times New Roman" w:cs="Times New Roman"/>
          <w:color w:val="000000"/>
          <w:sz w:val="24"/>
        </w:rPr>
        <w:t xml:space="preserve"> </w:t>
      </w:r>
    </w:p>
    <w:p w14:paraId="2B99EE94" w14:textId="77777777" w:rsidR="00C50DF8" w:rsidRPr="00C50DF8" w:rsidRDefault="00C50DF8" w:rsidP="00C50DF8">
      <w:pPr>
        <w:spacing w:after="200" w:line="276" w:lineRule="auto"/>
        <w:rPr>
          <w:rFonts w:ascii="Cambria" w:eastAsia="MS Mincho" w:hAnsi="Cambria" w:cs="Times New Roman"/>
          <w:sz w:val="16"/>
          <w:szCs w:val="16"/>
          <w:lang w:val="en-US"/>
        </w:rPr>
        <w:sectPr w:rsidR="00C50DF8" w:rsidRPr="00C50DF8">
          <w:pgSz w:w="16840" w:h="11900"/>
          <w:pgMar w:top="284" w:right="640" w:bottom="736" w:left="666" w:header="720" w:footer="720" w:gutter="0"/>
          <w:cols w:space="720" w:equalWidth="0">
            <w:col w:w="15534" w:space="0"/>
          </w:cols>
          <w:docGrid w:linePitch="360"/>
        </w:sectPr>
      </w:pPr>
    </w:p>
    <w:p w14:paraId="4B626BEC" w14:textId="77777777" w:rsidR="00C50DF8" w:rsidRPr="00C50DF8" w:rsidRDefault="00C50DF8" w:rsidP="00C50DF8">
      <w:pPr>
        <w:autoSpaceDE w:val="0"/>
        <w:autoSpaceDN w:val="0"/>
        <w:spacing w:after="66" w:line="220" w:lineRule="exact"/>
        <w:rPr>
          <w:rFonts w:ascii="Cambria" w:eastAsia="MS Mincho" w:hAnsi="Cambria" w:cs="Times New Roman"/>
          <w:sz w:val="16"/>
          <w:szCs w:val="16"/>
          <w:lang w:val="en-US"/>
        </w:rPr>
      </w:pPr>
    </w:p>
    <w:p w14:paraId="19D31381" w14:textId="77777777" w:rsidR="00C50DF8" w:rsidRPr="00AA43D1" w:rsidRDefault="00C50DF8" w:rsidP="00C50DF8">
      <w:pPr>
        <w:autoSpaceDE w:val="0"/>
        <w:autoSpaceDN w:val="0"/>
        <w:spacing w:after="316" w:line="230" w:lineRule="auto"/>
        <w:rPr>
          <w:rFonts w:ascii="Times New Roman" w:eastAsia="Times New Roman" w:hAnsi="Times New Roman" w:cs="Times New Roman"/>
          <w:b/>
          <w:color w:val="000000"/>
          <w:w w:val="98"/>
          <w:sz w:val="20"/>
          <w:szCs w:val="20"/>
        </w:rPr>
      </w:pPr>
      <w:r w:rsidRPr="00AA43D1">
        <w:rPr>
          <w:rFonts w:ascii="Times New Roman" w:eastAsia="Times New Roman" w:hAnsi="Times New Roman" w:cs="Times New Roman"/>
          <w:b/>
          <w:color w:val="000000"/>
          <w:w w:val="98"/>
          <w:sz w:val="20"/>
          <w:szCs w:val="20"/>
        </w:rPr>
        <w:t>ПОУРОЧНОЕ ПЛАНИРОВАНИЕ</w:t>
      </w:r>
    </w:p>
    <w:tbl>
      <w:tblPr>
        <w:tblStyle w:val="afb"/>
        <w:tblW w:w="0" w:type="auto"/>
        <w:tblLayout w:type="fixed"/>
        <w:tblLook w:val="04A0" w:firstRow="1" w:lastRow="0" w:firstColumn="1" w:lastColumn="0" w:noHBand="0" w:noVBand="1"/>
      </w:tblPr>
      <w:tblGrid>
        <w:gridCol w:w="562"/>
        <w:gridCol w:w="2977"/>
        <w:gridCol w:w="851"/>
        <w:gridCol w:w="1275"/>
        <w:gridCol w:w="1843"/>
        <w:gridCol w:w="1276"/>
        <w:gridCol w:w="1886"/>
      </w:tblGrid>
      <w:tr w:rsidR="00B65CD3" w:rsidRPr="00AA43D1" w14:paraId="5D8BB2A1" w14:textId="77777777" w:rsidTr="00B65CD3">
        <w:tc>
          <w:tcPr>
            <w:tcW w:w="562" w:type="dxa"/>
            <w:vMerge w:val="restart"/>
          </w:tcPr>
          <w:p w14:paraId="519FFC60" w14:textId="77777777" w:rsidR="00AE770E" w:rsidRPr="00AA43D1" w:rsidRDefault="00AE770E" w:rsidP="00AE770E">
            <w:pPr>
              <w:autoSpaceDE w:val="0"/>
              <w:autoSpaceDN w:val="0"/>
              <w:spacing w:after="316" w:line="230" w:lineRule="auto"/>
              <w:rPr>
                <w:rFonts w:ascii="Times New Roman" w:eastAsia="Times New Roman" w:hAnsi="Times New Roman" w:cs="Times New Roman"/>
                <w:b/>
                <w:color w:val="000000"/>
                <w:w w:val="98"/>
                <w:sz w:val="20"/>
                <w:szCs w:val="20"/>
                <w:lang w:val="ru-RU"/>
              </w:rPr>
            </w:pPr>
            <w:r w:rsidRPr="00AA43D1">
              <w:rPr>
                <w:rFonts w:ascii="Times New Roman" w:eastAsia="Times New Roman" w:hAnsi="Times New Roman" w:cs="Times New Roman"/>
                <w:b/>
                <w:color w:val="000000"/>
                <w:w w:val="98"/>
                <w:sz w:val="20"/>
                <w:szCs w:val="20"/>
                <w:lang w:val="ru-RU"/>
              </w:rPr>
              <w:t>№</w:t>
            </w:r>
          </w:p>
        </w:tc>
        <w:tc>
          <w:tcPr>
            <w:tcW w:w="2977" w:type="dxa"/>
            <w:vMerge w:val="restart"/>
          </w:tcPr>
          <w:p w14:paraId="01A1D7C7" w14:textId="77777777" w:rsidR="00AE770E" w:rsidRPr="00AA43D1" w:rsidRDefault="00AE770E" w:rsidP="00AE770E">
            <w:pPr>
              <w:autoSpaceDE w:val="0"/>
              <w:autoSpaceDN w:val="0"/>
              <w:spacing w:after="316" w:line="230" w:lineRule="auto"/>
              <w:rPr>
                <w:rFonts w:ascii="Times New Roman" w:eastAsia="Times New Roman" w:hAnsi="Times New Roman" w:cs="Times New Roman"/>
                <w:b/>
                <w:color w:val="000000"/>
                <w:w w:val="98"/>
                <w:sz w:val="20"/>
                <w:szCs w:val="20"/>
                <w:lang w:val="ru-RU"/>
              </w:rPr>
            </w:pPr>
            <w:r w:rsidRPr="00AA43D1">
              <w:rPr>
                <w:rFonts w:ascii="Times New Roman" w:eastAsia="Times New Roman" w:hAnsi="Times New Roman" w:cs="Times New Roman"/>
                <w:b/>
                <w:color w:val="000000"/>
                <w:w w:val="98"/>
                <w:sz w:val="20"/>
                <w:szCs w:val="20"/>
                <w:lang w:val="ru-RU"/>
              </w:rPr>
              <w:t>Тема  урока</w:t>
            </w:r>
          </w:p>
        </w:tc>
        <w:tc>
          <w:tcPr>
            <w:tcW w:w="3969" w:type="dxa"/>
            <w:gridSpan w:val="3"/>
          </w:tcPr>
          <w:p w14:paraId="38DFAC29" w14:textId="77777777" w:rsidR="00AE770E" w:rsidRPr="00AA43D1" w:rsidRDefault="00AE770E" w:rsidP="00AE770E">
            <w:pPr>
              <w:autoSpaceDE w:val="0"/>
              <w:autoSpaceDN w:val="0"/>
              <w:spacing w:after="316" w:line="230" w:lineRule="auto"/>
              <w:rPr>
                <w:rFonts w:ascii="Times New Roman" w:eastAsia="Times New Roman" w:hAnsi="Times New Roman" w:cs="Times New Roman"/>
                <w:b/>
                <w:color w:val="000000"/>
                <w:w w:val="98"/>
                <w:sz w:val="20"/>
                <w:szCs w:val="20"/>
                <w:lang w:val="ru-RU"/>
              </w:rPr>
            </w:pPr>
            <w:r w:rsidRPr="00AA43D1">
              <w:rPr>
                <w:rFonts w:ascii="Times New Roman" w:eastAsia="Times New Roman" w:hAnsi="Times New Roman" w:cs="Times New Roman"/>
                <w:b/>
                <w:color w:val="000000"/>
                <w:w w:val="98"/>
                <w:sz w:val="20"/>
                <w:szCs w:val="20"/>
                <w:lang w:val="ru-RU"/>
              </w:rPr>
              <w:t>Количество  часов</w:t>
            </w:r>
          </w:p>
        </w:tc>
        <w:tc>
          <w:tcPr>
            <w:tcW w:w="1276" w:type="dxa"/>
            <w:vMerge w:val="restart"/>
          </w:tcPr>
          <w:p w14:paraId="77DC6394" w14:textId="77777777" w:rsidR="00AE770E" w:rsidRPr="00AA43D1" w:rsidRDefault="00AE770E" w:rsidP="00AE770E">
            <w:pPr>
              <w:autoSpaceDE w:val="0"/>
              <w:autoSpaceDN w:val="0"/>
              <w:spacing w:after="316" w:line="230" w:lineRule="auto"/>
              <w:rPr>
                <w:rFonts w:ascii="Times New Roman" w:eastAsia="Times New Roman" w:hAnsi="Times New Roman" w:cs="Times New Roman"/>
                <w:b/>
                <w:color w:val="000000"/>
                <w:w w:val="98"/>
                <w:sz w:val="20"/>
                <w:szCs w:val="20"/>
                <w:lang w:val="ru-RU"/>
              </w:rPr>
            </w:pPr>
            <w:r w:rsidRPr="00AA43D1">
              <w:rPr>
                <w:rFonts w:ascii="Times New Roman" w:eastAsia="Times New Roman" w:hAnsi="Times New Roman" w:cs="Times New Roman"/>
                <w:b/>
                <w:color w:val="000000"/>
                <w:w w:val="98"/>
                <w:sz w:val="20"/>
                <w:szCs w:val="20"/>
                <w:lang w:val="ru-RU"/>
              </w:rPr>
              <w:t>Дата  изучения</w:t>
            </w:r>
          </w:p>
        </w:tc>
        <w:tc>
          <w:tcPr>
            <w:tcW w:w="1886" w:type="dxa"/>
            <w:vMerge w:val="restart"/>
          </w:tcPr>
          <w:p w14:paraId="5CE52365" w14:textId="77777777" w:rsidR="00AE770E" w:rsidRPr="00AA43D1" w:rsidRDefault="00AE770E" w:rsidP="00AE770E">
            <w:pPr>
              <w:autoSpaceDE w:val="0"/>
              <w:autoSpaceDN w:val="0"/>
              <w:spacing w:after="316" w:line="230" w:lineRule="auto"/>
              <w:rPr>
                <w:rFonts w:ascii="Times New Roman" w:eastAsia="Times New Roman" w:hAnsi="Times New Roman" w:cs="Times New Roman"/>
                <w:b/>
                <w:color w:val="000000"/>
                <w:w w:val="98"/>
                <w:sz w:val="20"/>
                <w:szCs w:val="20"/>
              </w:rPr>
            </w:pPr>
            <w:proofErr w:type="spellStart"/>
            <w:r w:rsidRPr="00AA43D1">
              <w:rPr>
                <w:rFonts w:ascii="Times New Roman" w:eastAsia="Times New Roman" w:hAnsi="Times New Roman" w:cs="Times New Roman"/>
                <w:b/>
                <w:color w:val="000000"/>
                <w:w w:val="98"/>
                <w:sz w:val="20"/>
                <w:szCs w:val="20"/>
              </w:rPr>
              <w:t>Виды</w:t>
            </w:r>
            <w:proofErr w:type="spellEnd"/>
            <w:r w:rsidRPr="00AA43D1">
              <w:rPr>
                <w:rFonts w:ascii="Times New Roman" w:eastAsia="Times New Roman" w:hAnsi="Times New Roman" w:cs="Times New Roman"/>
                <w:b/>
                <w:color w:val="000000"/>
                <w:w w:val="98"/>
                <w:sz w:val="20"/>
                <w:szCs w:val="20"/>
              </w:rPr>
              <w:t xml:space="preserve">, </w:t>
            </w:r>
            <w:proofErr w:type="spellStart"/>
            <w:r w:rsidRPr="00AA43D1">
              <w:rPr>
                <w:rFonts w:ascii="Times New Roman" w:eastAsia="Times New Roman" w:hAnsi="Times New Roman" w:cs="Times New Roman"/>
                <w:b/>
                <w:color w:val="000000"/>
                <w:w w:val="98"/>
                <w:sz w:val="20"/>
                <w:szCs w:val="20"/>
              </w:rPr>
              <w:t>формы</w:t>
            </w:r>
            <w:proofErr w:type="spellEnd"/>
            <w:r w:rsidRPr="00AA43D1">
              <w:rPr>
                <w:rFonts w:ascii="Times New Roman" w:eastAsia="Times New Roman" w:hAnsi="Times New Roman" w:cs="Times New Roman"/>
                <w:b/>
                <w:color w:val="000000"/>
                <w:w w:val="98"/>
                <w:sz w:val="20"/>
                <w:szCs w:val="20"/>
              </w:rPr>
              <w:t xml:space="preserve"> </w:t>
            </w:r>
            <w:r w:rsidRPr="00AA43D1">
              <w:rPr>
                <w:rFonts w:ascii="Cambria" w:hAnsi="Cambria" w:cs="Times New Roman"/>
                <w:sz w:val="20"/>
                <w:szCs w:val="20"/>
              </w:rPr>
              <w:br/>
            </w:r>
            <w:proofErr w:type="spellStart"/>
            <w:r w:rsidRPr="00AA43D1">
              <w:rPr>
                <w:rFonts w:ascii="Times New Roman" w:eastAsia="Times New Roman" w:hAnsi="Times New Roman" w:cs="Times New Roman"/>
                <w:b/>
                <w:color w:val="000000"/>
                <w:w w:val="98"/>
                <w:sz w:val="20"/>
                <w:szCs w:val="20"/>
              </w:rPr>
              <w:t>контроля</w:t>
            </w:r>
            <w:proofErr w:type="spellEnd"/>
          </w:p>
        </w:tc>
      </w:tr>
      <w:tr w:rsidR="00B65CD3" w:rsidRPr="00AA43D1" w14:paraId="639AF795" w14:textId="77777777" w:rsidTr="00B65CD3">
        <w:tc>
          <w:tcPr>
            <w:tcW w:w="562" w:type="dxa"/>
            <w:vMerge/>
          </w:tcPr>
          <w:p w14:paraId="5350BBA1" w14:textId="77777777" w:rsidR="00AE770E" w:rsidRPr="00AA43D1" w:rsidRDefault="00AE770E" w:rsidP="00AE770E">
            <w:pPr>
              <w:autoSpaceDE w:val="0"/>
              <w:autoSpaceDN w:val="0"/>
              <w:spacing w:after="316" w:line="230" w:lineRule="auto"/>
              <w:rPr>
                <w:rFonts w:ascii="Times New Roman" w:eastAsia="Times New Roman" w:hAnsi="Times New Roman" w:cs="Times New Roman"/>
                <w:b/>
                <w:color w:val="000000"/>
                <w:w w:val="98"/>
                <w:sz w:val="20"/>
                <w:szCs w:val="20"/>
              </w:rPr>
            </w:pPr>
          </w:p>
        </w:tc>
        <w:tc>
          <w:tcPr>
            <w:tcW w:w="2977" w:type="dxa"/>
            <w:vMerge/>
          </w:tcPr>
          <w:p w14:paraId="5B3AF3F7" w14:textId="77777777" w:rsidR="00AE770E" w:rsidRPr="00AA43D1" w:rsidRDefault="00AE770E" w:rsidP="00AE770E">
            <w:pPr>
              <w:autoSpaceDE w:val="0"/>
              <w:autoSpaceDN w:val="0"/>
              <w:spacing w:after="316" w:line="230" w:lineRule="auto"/>
              <w:rPr>
                <w:rFonts w:ascii="Times New Roman" w:eastAsia="Times New Roman" w:hAnsi="Times New Roman" w:cs="Times New Roman"/>
                <w:b/>
                <w:color w:val="000000"/>
                <w:w w:val="98"/>
                <w:sz w:val="20"/>
                <w:szCs w:val="20"/>
              </w:rPr>
            </w:pPr>
          </w:p>
        </w:tc>
        <w:tc>
          <w:tcPr>
            <w:tcW w:w="851" w:type="dxa"/>
          </w:tcPr>
          <w:p w14:paraId="7FAE3AD2" w14:textId="77777777" w:rsidR="00AE770E" w:rsidRPr="00AA43D1" w:rsidRDefault="00AE770E" w:rsidP="00AE770E">
            <w:pPr>
              <w:autoSpaceDE w:val="0"/>
              <w:autoSpaceDN w:val="0"/>
              <w:spacing w:after="316" w:line="230" w:lineRule="auto"/>
              <w:rPr>
                <w:rFonts w:ascii="Times New Roman" w:eastAsia="Times New Roman" w:hAnsi="Times New Roman" w:cs="Times New Roman"/>
                <w:b/>
                <w:color w:val="000000"/>
                <w:w w:val="98"/>
                <w:sz w:val="20"/>
                <w:szCs w:val="20"/>
                <w:lang w:val="ru-RU"/>
              </w:rPr>
            </w:pPr>
            <w:r w:rsidRPr="00AA43D1">
              <w:rPr>
                <w:rFonts w:ascii="Times New Roman" w:eastAsia="Times New Roman" w:hAnsi="Times New Roman" w:cs="Times New Roman"/>
                <w:b/>
                <w:color w:val="000000"/>
                <w:w w:val="98"/>
                <w:sz w:val="20"/>
                <w:szCs w:val="20"/>
                <w:lang w:val="ru-RU"/>
              </w:rPr>
              <w:t>Всего</w:t>
            </w:r>
          </w:p>
        </w:tc>
        <w:tc>
          <w:tcPr>
            <w:tcW w:w="1275" w:type="dxa"/>
          </w:tcPr>
          <w:p w14:paraId="5A13804D" w14:textId="77777777" w:rsidR="00AE770E" w:rsidRPr="00AA43D1" w:rsidRDefault="00AE770E" w:rsidP="00AE770E">
            <w:pPr>
              <w:autoSpaceDE w:val="0"/>
              <w:autoSpaceDN w:val="0"/>
              <w:spacing w:after="316" w:line="230" w:lineRule="auto"/>
              <w:rPr>
                <w:rFonts w:ascii="Times New Roman" w:eastAsia="Times New Roman" w:hAnsi="Times New Roman" w:cs="Times New Roman"/>
                <w:b/>
                <w:color w:val="000000"/>
                <w:w w:val="98"/>
                <w:sz w:val="20"/>
                <w:szCs w:val="20"/>
                <w:lang w:val="ru-RU"/>
              </w:rPr>
            </w:pPr>
            <w:r w:rsidRPr="00AA43D1">
              <w:rPr>
                <w:rFonts w:ascii="Times New Roman" w:eastAsia="Times New Roman" w:hAnsi="Times New Roman" w:cs="Times New Roman"/>
                <w:b/>
                <w:color w:val="000000"/>
                <w:w w:val="98"/>
                <w:sz w:val="20"/>
                <w:szCs w:val="20"/>
                <w:lang w:val="ru-RU"/>
              </w:rPr>
              <w:t>Контрольные  работы</w:t>
            </w:r>
          </w:p>
        </w:tc>
        <w:tc>
          <w:tcPr>
            <w:tcW w:w="1843" w:type="dxa"/>
          </w:tcPr>
          <w:p w14:paraId="392DE71C" w14:textId="77777777" w:rsidR="00AE770E" w:rsidRPr="00AA43D1" w:rsidRDefault="00AE770E" w:rsidP="00AE770E">
            <w:pPr>
              <w:autoSpaceDE w:val="0"/>
              <w:autoSpaceDN w:val="0"/>
              <w:spacing w:after="316" w:line="230" w:lineRule="auto"/>
              <w:rPr>
                <w:rFonts w:ascii="Times New Roman" w:eastAsia="Times New Roman" w:hAnsi="Times New Roman" w:cs="Times New Roman"/>
                <w:b/>
                <w:color w:val="000000"/>
                <w:w w:val="98"/>
                <w:sz w:val="20"/>
                <w:szCs w:val="20"/>
                <w:lang w:val="ru-RU"/>
              </w:rPr>
            </w:pPr>
            <w:r w:rsidRPr="00AA43D1">
              <w:rPr>
                <w:rFonts w:ascii="Times New Roman" w:eastAsia="Times New Roman" w:hAnsi="Times New Roman" w:cs="Times New Roman"/>
                <w:b/>
                <w:color w:val="000000"/>
                <w:w w:val="98"/>
                <w:sz w:val="20"/>
                <w:szCs w:val="20"/>
                <w:lang w:val="ru-RU"/>
              </w:rPr>
              <w:t xml:space="preserve">Практические  работы  </w:t>
            </w:r>
          </w:p>
        </w:tc>
        <w:tc>
          <w:tcPr>
            <w:tcW w:w="1276" w:type="dxa"/>
            <w:vMerge/>
          </w:tcPr>
          <w:p w14:paraId="3107EE8C" w14:textId="77777777" w:rsidR="00AE770E" w:rsidRPr="00AA43D1" w:rsidRDefault="00AE770E" w:rsidP="00AE770E">
            <w:pPr>
              <w:autoSpaceDE w:val="0"/>
              <w:autoSpaceDN w:val="0"/>
              <w:spacing w:after="316" w:line="230" w:lineRule="auto"/>
              <w:rPr>
                <w:rFonts w:ascii="Times New Roman" w:eastAsia="Times New Roman" w:hAnsi="Times New Roman" w:cs="Times New Roman"/>
                <w:b/>
                <w:color w:val="000000"/>
                <w:w w:val="98"/>
                <w:sz w:val="20"/>
                <w:szCs w:val="20"/>
              </w:rPr>
            </w:pPr>
          </w:p>
        </w:tc>
        <w:tc>
          <w:tcPr>
            <w:tcW w:w="1886" w:type="dxa"/>
            <w:vMerge/>
          </w:tcPr>
          <w:p w14:paraId="18572E61" w14:textId="77777777" w:rsidR="00AE770E" w:rsidRPr="00AA43D1" w:rsidRDefault="00AE770E" w:rsidP="00AE770E">
            <w:pPr>
              <w:autoSpaceDE w:val="0"/>
              <w:autoSpaceDN w:val="0"/>
              <w:spacing w:after="316" w:line="230" w:lineRule="auto"/>
              <w:rPr>
                <w:rFonts w:ascii="Times New Roman" w:eastAsia="Times New Roman" w:hAnsi="Times New Roman" w:cs="Times New Roman"/>
                <w:b/>
                <w:color w:val="000000"/>
                <w:w w:val="98"/>
                <w:sz w:val="20"/>
                <w:szCs w:val="20"/>
              </w:rPr>
            </w:pPr>
          </w:p>
        </w:tc>
      </w:tr>
      <w:tr w:rsidR="00B65CD3" w:rsidRPr="00AA43D1" w14:paraId="097D2A74" w14:textId="77777777" w:rsidTr="00B65CD3">
        <w:tc>
          <w:tcPr>
            <w:tcW w:w="562" w:type="dxa"/>
          </w:tcPr>
          <w:p w14:paraId="4B18FFBF" w14:textId="77777777" w:rsidR="00AE770E" w:rsidRPr="00AA43D1" w:rsidRDefault="00AE770E"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2977" w:type="dxa"/>
          </w:tcPr>
          <w:p w14:paraId="19181C74" w14:textId="77777777" w:rsidR="00AE770E" w:rsidRPr="00AA43D1" w:rsidRDefault="00AE770E"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sz w:val="20"/>
                <w:szCs w:val="20"/>
                <w:lang w:val="ru-RU" w:eastAsia="ru-RU"/>
              </w:rPr>
              <w:t>Модуль 1.</w:t>
            </w:r>
            <w:r w:rsidRPr="00AA43D1">
              <w:rPr>
                <w:rFonts w:ascii="Times New Roman" w:eastAsia="Times New Roman" w:hAnsi="Times New Roman" w:cs="Times New Roman"/>
                <w:sz w:val="20"/>
                <w:szCs w:val="20"/>
                <w:lang w:eastAsia="ru-RU"/>
              </w:rPr>
              <w:t> </w:t>
            </w:r>
            <w:r w:rsidRPr="00AA43D1">
              <w:rPr>
                <w:rFonts w:ascii="Times New Roman" w:eastAsia="Times New Roman" w:hAnsi="Times New Roman" w:cs="Times New Roman"/>
                <w:bCs/>
                <w:sz w:val="20"/>
                <w:szCs w:val="20"/>
                <w:lang w:val="ru-RU" w:eastAsia="ru-RU"/>
              </w:rPr>
              <w:t xml:space="preserve">Культура безопасности жизнедеятельности в современном обществе.  </w:t>
            </w:r>
            <w:proofErr w:type="spellStart"/>
            <w:r w:rsidRPr="00AA43D1">
              <w:rPr>
                <w:rFonts w:ascii="Times New Roman" w:eastAsia="Times New Roman" w:hAnsi="Times New Roman" w:cs="Times New Roman"/>
                <w:sz w:val="20"/>
                <w:szCs w:val="20"/>
                <w:lang w:eastAsia="ru-RU"/>
              </w:rPr>
              <w:t>Цель</w:t>
            </w:r>
            <w:proofErr w:type="spellEnd"/>
            <w:r w:rsidRPr="00AA43D1">
              <w:rPr>
                <w:rFonts w:ascii="Times New Roman" w:eastAsia="Times New Roman" w:hAnsi="Times New Roman" w:cs="Times New Roman"/>
                <w:sz w:val="20"/>
                <w:szCs w:val="20"/>
                <w:lang w:eastAsia="ru-RU"/>
              </w:rPr>
              <w:t xml:space="preserve"> и </w:t>
            </w:r>
            <w:proofErr w:type="spellStart"/>
            <w:r w:rsidRPr="00AA43D1">
              <w:rPr>
                <w:rFonts w:ascii="Times New Roman" w:eastAsia="Times New Roman" w:hAnsi="Times New Roman" w:cs="Times New Roman"/>
                <w:sz w:val="20"/>
                <w:szCs w:val="20"/>
                <w:lang w:eastAsia="ru-RU"/>
              </w:rPr>
              <w:t>основные</w:t>
            </w:r>
            <w:proofErr w:type="spellEnd"/>
            <w:r w:rsidRPr="00AA43D1">
              <w:rPr>
                <w:rFonts w:ascii="Times New Roman" w:eastAsia="Times New Roman" w:hAnsi="Times New Roman" w:cs="Times New Roman"/>
                <w:sz w:val="20"/>
                <w:szCs w:val="20"/>
                <w:lang w:eastAsia="ru-RU"/>
              </w:rPr>
              <w:t xml:space="preserve"> </w:t>
            </w:r>
            <w:proofErr w:type="spellStart"/>
            <w:r w:rsidRPr="00AA43D1">
              <w:rPr>
                <w:rFonts w:ascii="Times New Roman" w:eastAsia="Times New Roman" w:hAnsi="Times New Roman" w:cs="Times New Roman"/>
                <w:sz w:val="20"/>
                <w:szCs w:val="20"/>
                <w:lang w:eastAsia="ru-RU"/>
              </w:rPr>
              <w:t>понятия</w:t>
            </w:r>
            <w:proofErr w:type="spellEnd"/>
            <w:r w:rsidRPr="00AA43D1">
              <w:rPr>
                <w:rFonts w:ascii="Times New Roman" w:eastAsia="Times New Roman" w:hAnsi="Times New Roman" w:cs="Times New Roman"/>
                <w:sz w:val="20"/>
                <w:szCs w:val="20"/>
                <w:lang w:eastAsia="ru-RU"/>
              </w:rPr>
              <w:t xml:space="preserve"> </w:t>
            </w:r>
            <w:proofErr w:type="spellStart"/>
            <w:r w:rsidRPr="00AA43D1">
              <w:rPr>
                <w:rFonts w:ascii="Times New Roman" w:eastAsia="Times New Roman" w:hAnsi="Times New Roman" w:cs="Times New Roman"/>
                <w:sz w:val="20"/>
                <w:szCs w:val="20"/>
                <w:lang w:eastAsia="ru-RU"/>
              </w:rPr>
              <w:t>предмета</w:t>
            </w:r>
            <w:proofErr w:type="spellEnd"/>
            <w:r w:rsidRPr="00AA43D1">
              <w:rPr>
                <w:rFonts w:ascii="Times New Roman" w:eastAsia="Times New Roman" w:hAnsi="Times New Roman" w:cs="Times New Roman"/>
                <w:sz w:val="20"/>
                <w:szCs w:val="20"/>
                <w:lang w:eastAsia="ru-RU"/>
              </w:rPr>
              <w:t xml:space="preserve"> ОБЖ.</w:t>
            </w:r>
          </w:p>
        </w:tc>
        <w:tc>
          <w:tcPr>
            <w:tcW w:w="851" w:type="dxa"/>
          </w:tcPr>
          <w:p w14:paraId="4D084E5B" w14:textId="77777777" w:rsidR="00AE770E" w:rsidRPr="00AA43D1" w:rsidRDefault="00AE770E"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52B2C616" w14:textId="77777777" w:rsidR="00AE770E" w:rsidRPr="00AA43D1" w:rsidRDefault="00AE770E"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2F660958" w14:textId="77777777" w:rsidR="00AE770E" w:rsidRPr="00AA43D1" w:rsidRDefault="00AE770E"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6" w:type="dxa"/>
          </w:tcPr>
          <w:p w14:paraId="78813627" w14:textId="1E41D60C" w:rsidR="00AE770E" w:rsidRPr="00AA43D1" w:rsidRDefault="00EA2ABA"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r w:rsidR="00DC7579">
              <w:rPr>
                <w:rFonts w:ascii="Times New Roman" w:eastAsia="Times New Roman" w:hAnsi="Times New Roman" w:cs="Times New Roman"/>
                <w:color w:val="000000"/>
                <w:w w:val="98"/>
                <w:sz w:val="20"/>
                <w:szCs w:val="20"/>
                <w:lang w:val="ru-RU"/>
              </w:rPr>
              <w:t>.09.2023</w:t>
            </w:r>
          </w:p>
        </w:tc>
        <w:tc>
          <w:tcPr>
            <w:tcW w:w="1886" w:type="dxa"/>
          </w:tcPr>
          <w:p w14:paraId="1007776C" w14:textId="77777777" w:rsidR="00AE770E" w:rsidRPr="00AA43D1" w:rsidRDefault="002A2359"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Устный</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 xml:space="preserve"> </w:t>
            </w: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опрос</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r>
      <w:tr w:rsidR="00B65CD3" w:rsidRPr="00AA43D1" w14:paraId="060EEDCC" w14:textId="77777777" w:rsidTr="00B65CD3">
        <w:tc>
          <w:tcPr>
            <w:tcW w:w="562" w:type="dxa"/>
          </w:tcPr>
          <w:p w14:paraId="21D24ACE" w14:textId="77777777" w:rsidR="00AE770E" w:rsidRPr="00AA43D1" w:rsidRDefault="00AE770E"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2</w:t>
            </w:r>
          </w:p>
        </w:tc>
        <w:tc>
          <w:tcPr>
            <w:tcW w:w="2977" w:type="dxa"/>
          </w:tcPr>
          <w:p w14:paraId="1B8C9030" w14:textId="77777777" w:rsidR="00AE770E" w:rsidRPr="00AA43D1" w:rsidRDefault="00AE770E"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sz w:val="20"/>
                <w:szCs w:val="20"/>
                <w:lang w:val="ru-RU" w:eastAsia="ru-RU"/>
              </w:rPr>
              <w:t>Модуль 1.</w:t>
            </w:r>
            <w:r w:rsidRPr="00AA43D1">
              <w:rPr>
                <w:rFonts w:ascii="Times New Roman" w:eastAsia="Times New Roman" w:hAnsi="Times New Roman" w:cs="Times New Roman"/>
                <w:sz w:val="20"/>
                <w:szCs w:val="20"/>
                <w:lang w:eastAsia="ru-RU"/>
              </w:rPr>
              <w:t> </w:t>
            </w:r>
            <w:r w:rsidRPr="00AA43D1">
              <w:rPr>
                <w:rFonts w:ascii="Times New Roman" w:eastAsia="Times New Roman" w:hAnsi="Times New Roman" w:cs="Times New Roman"/>
                <w:bCs/>
                <w:sz w:val="20"/>
                <w:szCs w:val="20"/>
                <w:lang w:val="ru-RU" w:eastAsia="ru-RU"/>
              </w:rPr>
              <w:t xml:space="preserve">Культура безопасности жизнедеятельности в современном обществе.  </w:t>
            </w:r>
            <w:r w:rsidRPr="00AA43D1">
              <w:rPr>
                <w:rFonts w:ascii="Times New Roman" w:eastAsia="Times New Roman" w:hAnsi="Times New Roman" w:cs="Times New Roman"/>
                <w:sz w:val="20"/>
                <w:szCs w:val="20"/>
                <w:lang w:val="ru-RU" w:eastAsia="ru-RU"/>
              </w:rPr>
              <w:t>Правила поведения в опасных и чрезвычайных ситуациях.</w:t>
            </w:r>
          </w:p>
        </w:tc>
        <w:tc>
          <w:tcPr>
            <w:tcW w:w="851" w:type="dxa"/>
          </w:tcPr>
          <w:p w14:paraId="7A84429F" w14:textId="77777777" w:rsidR="00AE770E" w:rsidRPr="00AA43D1" w:rsidRDefault="00AE770E"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3EFCCF03" w14:textId="77777777" w:rsidR="00AE770E" w:rsidRPr="00AA43D1" w:rsidRDefault="00AE770E"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039E8CAC" w14:textId="77777777" w:rsidR="00AE770E" w:rsidRPr="00AA43D1" w:rsidRDefault="00AE770E"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6" w:type="dxa"/>
          </w:tcPr>
          <w:p w14:paraId="74874925" w14:textId="31050AF0" w:rsidR="00AE770E" w:rsidRPr="00AA43D1" w:rsidRDefault="00EA2ABA"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8</w:t>
            </w:r>
            <w:r w:rsidR="00DC7579">
              <w:rPr>
                <w:rFonts w:ascii="Times New Roman" w:eastAsia="Times New Roman" w:hAnsi="Times New Roman" w:cs="Times New Roman"/>
                <w:color w:val="000000"/>
                <w:w w:val="98"/>
                <w:sz w:val="20"/>
                <w:szCs w:val="20"/>
                <w:lang w:val="ru-RU"/>
              </w:rPr>
              <w:t>.09.2023</w:t>
            </w:r>
          </w:p>
        </w:tc>
        <w:tc>
          <w:tcPr>
            <w:tcW w:w="1886" w:type="dxa"/>
          </w:tcPr>
          <w:p w14:paraId="050E0628" w14:textId="77777777" w:rsidR="00AE770E" w:rsidRPr="00AA43D1" w:rsidRDefault="002A2359"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 xml:space="preserve">Письменный  опрос  </w:t>
            </w:r>
          </w:p>
        </w:tc>
      </w:tr>
      <w:tr w:rsidR="00B65CD3" w:rsidRPr="00AA43D1" w14:paraId="26209792" w14:textId="77777777" w:rsidTr="00B65CD3">
        <w:tc>
          <w:tcPr>
            <w:tcW w:w="562" w:type="dxa"/>
          </w:tcPr>
          <w:p w14:paraId="05C5669B" w14:textId="77777777" w:rsidR="00AE770E" w:rsidRPr="00AA43D1" w:rsidRDefault="00AE770E"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3</w:t>
            </w:r>
          </w:p>
        </w:tc>
        <w:tc>
          <w:tcPr>
            <w:tcW w:w="2977" w:type="dxa"/>
          </w:tcPr>
          <w:p w14:paraId="00FE0455" w14:textId="77777777" w:rsidR="00AE770E" w:rsidRPr="00AA43D1" w:rsidRDefault="002A2359" w:rsidP="00AE770E">
            <w:pPr>
              <w:autoSpaceDE w:val="0"/>
              <w:autoSpaceDN w:val="0"/>
              <w:spacing w:after="316" w:line="230" w:lineRule="auto"/>
              <w:rPr>
                <w:rFonts w:ascii="Times New Roman" w:eastAsia="Times New Roman" w:hAnsi="Times New Roman" w:cs="Times New Roman"/>
                <w:bCs/>
                <w:sz w:val="20"/>
                <w:szCs w:val="20"/>
                <w:lang w:val="ru-RU" w:eastAsia="ru-RU"/>
              </w:rPr>
            </w:pPr>
            <w:r w:rsidRPr="00AA43D1">
              <w:rPr>
                <w:rFonts w:ascii="Times New Roman" w:eastAsia="Times New Roman" w:hAnsi="Times New Roman" w:cs="Times New Roman"/>
                <w:sz w:val="20"/>
                <w:szCs w:val="20"/>
                <w:lang w:val="ru-RU" w:eastAsia="ru-RU"/>
              </w:rPr>
              <w:t>Модуль</w:t>
            </w:r>
            <w:proofErr w:type="gramStart"/>
            <w:r w:rsidRPr="00AA43D1">
              <w:rPr>
                <w:rFonts w:ascii="Times New Roman" w:eastAsia="Times New Roman" w:hAnsi="Times New Roman" w:cs="Times New Roman"/>
                <w:sz w:val="20"/>
                <w:szCs w:val="20"/>
                <w:lang w:val="ru-RU" w:eastAsia="ru-RU"/>
              </w:rPr>
              <w:t>2</w:t>
            </w:r>
            <w:proofErr w:type="gramEnd"/>
            <w:r w:rsidRPr="00AA43D1">
              <w:rPr>
                <w:rFonts w:ascii="Times New Roman" w:eastAsia="Times New Roman" w:hAnsi="Times New Roman" w:cs="Times New Roman"/>
                <w:sz w:val="20"/>
                <w:szCs w:val="20"/>
                <w:lang w:val="ru-RU" w:eastAsia="ru-RU"/>
              </w:rPr>
              <w:t>.</w:t>
            </w:r>
            <w:r w:rsidRPr="00AA43D1">
              <w:rPr>
                <w:rFonts w:ascii="Times New Roman" w:eastAsia="Times New Roman" w:hAnsi="Times New Roman" w:cs="Times New Roman"/>
                <w:bCs/>
                <w:sz w:val="20"/>
                <w:szCs w:val="20"/>
                <w:lang w:eastAsia="ru-RU"/>
              </w:rPr>
              <w:t> </w:t>
            </w:r>
            <w:r w:rsidRPr="00AA43D1">
              <w:rPr>
                <w:rFonts w:ascii="Times New Roman" w:eastAsia="Times New Roman" w:hAnsi="Times New Roman" w:cs="Times New Roman"/>
                <w:bCs/>
                <w:sz w:val="20"/>
                <w:szCs w:val="20"/>
                <w:lang w:val="ru-RU" w:eastAsia="ru-RU"/>
              </w:rPr>
              <w:t>Безопасность в быту.</w:t>
            </w:r>
            <w:r w:rsidRPr="00AA43D1">
              <w:rPr>
                <w:rFonts w:ascii="Times New Roman" w:eastAsia="Times New Roman" w:hAnsi="Times New Roman" w:cs="Times New Roman"/>
                <w:sz w:val="20"/>
                <w:szCs w:val="20"/>
                <w:lang w:val="ru-RU" w:eastAsia="ru-RU"/>
              </w:rPr>
              <w:t xml:space="preserve"> Основные опасности в быту. Предупреждение бытовых отравлений.</w:t>
            </w:r>
          </w:p>
        </w:tc>
        <w:tc>
          <w:tcPr>
            <w:tcW w:w="851" w:type="dxa"/>
          </w:tcPr>
          <w:p w14:paraId="2BF8D0F3" w14:textId="77777777" w:rsidR="00AE770E" w:rsidRPr="00AA43D1" w:rsidRDefault="008F2C07"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0374CA3B" w14:textId="77777777" w:rsidR="00AE770E" w:rsidRPr="00AA43D1" w:rsidRDefault="008F2C07"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327EF125" w14:textId="77777777" w:rsidR="00AE770E" w:rsidRPr="00AA43D1" w:rsidRDefault="008F2C07"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6" w:type="dxa"/>
          </w:tcPr>
          <w:p w14:paraId="4AF5E102" w14:textId="09716D0B" w:rsidR="00AE770E" w:rsidRPr="00AA43D1" w:rsidRDefault="00EA2ABA" w:rsidP="00AE770E">
            <w:pPr>
              <w:autoSpaceDE w:val="0"/>
              <w:autoSpaceDN w:val="0"/>
              <w:spacing w:after="316" w:line="230" w:lineRule="auto"/>
              <w:rPr>
                <w:rFonts w:ascii="Times New Roman" w:eastAsia="Times New Roman" w:hAnsi="Times New Roman" w:cs="Times New Roman"/>
                <w:bCs/>
                <w:color w:val="000000"/>
                <w:w w:val="98"/>
                <w:sz w:val="20"/>
                <w:szCs w:val="20"/>
                <w:lang w:val="ru-RU"/>
              </w:rPr>
            </w:pPr>
            <w:r>
              <w:rPr>
                <w:rFonts w:ascii="Times New Roman" w:eastAsia="Times New Roman" w:hAnsi="Times New Roman" w:cs="Times New Roman"/>
                <w:bCs/>
                <w:color w:val="000000"/>
                <w:w w:val="98"/>
                <w:sz w:val="20"/>
                <w:szCs w:val="20"/>
                <w:lang w:val="ru-RU"/>
              </w:rPr>
              <w:t>15</w:t>
            </w:r>
            <w:r w:rsidR="00DC7579">
              <w:rPr>
                <w:rFonts w:ascii="Times New Roman" w:eastAsia="Times New Roman" w:hAnsi="Times New Roman" w:cs="Times New Roman"/>
                <w:bCs/>
                <w:color w:val="000000"/>
                <w:w w:val="98"/>
                <w:sz w:val="20"/>
                <w:szCs w:val="20"/>
                <w:lang w:val="ru-RU"/>
              </w:rPr>
              <w:t>.09.2023</w:t>
            </w:r>
          </w:p>
        </w:tc>
        <w:tc>
          <w:tcPr>
            <w:tcW w:w="1886" w:type="dxa"/>
          </w:tcPr>
          <w:p w14:paraId="55C5F3A3" w14:textId="77777777" w:rsidR="00AE770E" w:rsidRPr="00AA43D1" w:rsidRDefault="008F2C07" w:rsidP="00AE770E">
            <w:pPr>
              <w:autoSpaceDE w:val="0"/>
              <w:autoSpaceDN w:val="0"/>
              <w:spacing w:after="316" w:line="230" w:lineRule="auto"/>
              <w:rPr>
                <w:rFonts w:ascii="Times New Roman" w:eastAsia="Times New Roman" w:hAnsi="Times New Roman" w:cs="Times New Roman"/>
                <w:b/>
                <w:color w:val="000000"/>
                <w:w w:val="98"/>
                <w:sz w:val="20"/>
                <w:szCs w:val="20"/>
                <w:lang w:val="ru-RU"/>
              </w:rPr>
            </w:pP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Устный</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 xml:space="preserve"> </w:t>
            </w: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опрос</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w:t>
            </w:r>
          </w:p>
        </w:tc>
      </w:tr>
      <w:tr w:rsidR="00B65CD3" w:rsidRPr="00AA43D1" w14:paraId="0B53EB8F" w14:textId="77777777" w:rsidTr="00B65CD3">
        <w:tc>
          <w:tcPr>
            <w:tcW w:w="562" w:type="dxa"/>
          </w:tcPr>
          <w:p w14:paraId="4B639055" w14:textId="77777777" w:rsidR="00AE770E" w:rsidRPr="00AA43D1" w:rsidRDefault="00AE770E"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4</w:t>
            </w:r>
          </w:p>
        </w:tc>
        <w:tc>
          <w:tcPr>
            <w:tcW w:w="2977" w:type="dxa"/>
          </w:tcPr>
          <w:p w14:paraId="45A4F3FB" w14:textId="77777777" w:rsidR="00AE770E" w:rsidRPr="00AA43D1" w:rsidRDefault="002A2359" w:rsidP="00AE770E">
            <w:pPr>
              <w:autoSpaceDE w:val="0"/>
              <w:autoSpaceDN w:val="0"/>
              <w:spacing w:after="316" w:line="230" w:lineRule="auto"/>
              <w:rPr>
                <w:rFonts w:ascii="Times New Roman" w:eastAsia="Times New Roman" w:hAnsi="Times New Roman" w:cs="Times New Roman"/>
                <w:sz w:val="20"/>
                <w:szCs w:val="20"/>
                <w:lang w:val="ru-RU" w:eastAsia="ru-RU"/>
              </w:rPr>
            </w:pPr>
            <w:r w:rsidRPr="00AA43D1">
              <w:rPr>
                <w:rFonts w:ascii="Times New Roman" w:eastAsia="Times New Roman" w:hAnsi="Times New Roman" w:cs="Times New Roman"/>
                <w:sz w:val="20"/>
                <w:szCs w:val="20"/>
                <w:lang w:val="ru-RU" w:eastAsia="ru-RU"/>
              </w:rPr>
              <w:t>Модуль</w:t>
            </w:r>
            <w:proofErr w:type="gramStart"/>
            <w:r w:rsidRPr="00AA43D1">
              <w:rPr>
                <w:rFonts w:ascii="Times New Roman" w:eastAsia="Times New Roman" w:hAnsi="Times New Roman" w:cs="Times New Roman"/>
                <w:sz w:val="20"/>
                <w:szCs w:val="20"/>
                <w:lang w:val="ru-RU" w:eastAsia="ru-RU"/>
              </w:rPr>
              <w:t>2</w:t>
            </w:r>
            <w:proofErr w:type="gramEnd"/>
            <w:r w:rsidRPr="00AA43D1">
              <w:rPr>
                <w:rFonts w:ascii="Times New Roman" w:eastAsia="Times New Roman" w:hAnsi="Times New Roman" w:cs="Times New Roman"/>
                <w:sz w:val="20"/>
                <w:szCs w:val="20"/>
                <w:lang w:val="ru-RU" w:eastAsia="ru-RU"/>
              </w:rPr>
              <w:t>.</w:t>
            </w:r>
            <w:r w:rsidRPr="00AA43D1">
              <w:rPr>
                <w:rFonts w:ascii="Times New Roman" w:eastAsia="Times New Roman" w:hAnsi="Times New Roman" w:cs="Times New Roman"/>
                <w:bCs/>
                <w:sz w:val="20"/>
                <w:szCs w:val="20"/>
                <w:lang w:val="ru-RU" w:eastAsia="ru-RU"/>
              </w:rPr>
              <w:t>Безопасность в быту.</w:t>
            </w:r>
            <w:r w:rsidR="008F2C07" w:rsidRPr="00AA43D1">
              <w:rPr>
                <w:rFonts w:ascii="Times New Roman" w:eastAsia="Times New Roman" w:hAnsi="Times New Roman" w:cs="Times New Roman"/>
                <w:sz w:val="20"/>
                <w:szCs w:val="20"/>
                <w:lang w:val="ru-RU" w:eastAsia="ru-RU"/>
              </w:rPr>
              <w:t xml:space="preserve"> Предупреждение бытовых травм.</w:t>
            </w:r>
          </w:p>
        </w:tc>
        <w:tc>
          <w:tcPr>
            <w:tcW w:w="851" w:type="dxa"/>
          </w:tcPr>
          <w:p w14:paraId="6430BB9F" w14:textId="77777777" w:rsidR="00AE770E" w:rsidRPr="00AA43D1" w:rsidRDefault="008F2C07"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3C9AC1FE" w14:textId="77777777" w:rsidR="00AE770E" w:rsidRPr="00AA43D1" w:rsidRDefault="008F2C07"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1810F116" w14:textId="77777777" w:rsidR="00AE770E" w:rsidRPr="00AA43D1" w:rsidRDefault="008F2C07"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6" w:type="dxa"/>
          </w:tcPr>
          <w:p w14:paraId="5CFD9B3A" w14:textId="4BE3A367" w:rsidR="00AE770E" w:rsidRPr="00AA43D1" w:rsidRDefault="00EA2ABA" w:rsidP="00AE770E">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Cs/>
                <w:color w:val="000000"/>
                <w:w w:val="98"/>
                <w:sz w:val="20"/>
                <w:szCs w:val="20"/>
                <w:lang w:val="ru-RU"/>
              </w:rPr>
              <w:t>22</w:t>
            </w:r>
            <w:r w:rsidR="00DC7579">
              <w:rPr>
                <w:rFonts w:ascii="Times New Roman" w:eastAsia="Times New Roman" w:hAnsi="Times New Roman" w:cs="Times New Roman"/>
                <w:bCs/>
                <w:color w:val="000000"/>
                <w:w w:val="98"/>
                <w:sz w:val="20"/>
                <w:szCs w:val="20"/>
                <w:lang w:val="ru-RU"/>
              </w:rPr>
              <w:t>.09.2023</w:t>
            </w:r>
          </w:p>
        </w:tc>
        <w:tc>
          <w:tcPr>
            <w:tcW w:w="1886" w:type="dxa"/>
          </w:tcPr>
          <w:p w14:paraId="0838EFCB" w14:textId="77777777" w:rsidR="00AE770E" w:rsidRPr="00AA43D1" w:rsidRDefault="008F2C07" w:rsidP="00AE770E">
            <w:pPr>
              <w:autoSpaceDE w:val="0"/>
              <w:autoSpaceDN w:val="0"/>
              <w:spacing w:after="316" w:line="230" w:lineRule="auto"/>
              <w:rPr>
                <w:rFonts w:ascii="Times New Roman" w:eastAsia="Times New Roman" w:hAnsi="Times New Roman" w:cs="Times New Roman"/>
                <w:b/>
                <w:color w:val="000000"/>
                <w:w w:val="98"/>
                <w:sz w:val="20"/>
                <w:szCs w:val="20"/>
                <w:lang w:val="ru-RU"/>
              </w:rPr>
            </w:pP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Письменный</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 xml:space="preserve"> </w:t>
            </w: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контроль</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w:t>
            </w:r>
          </w:p>
        </w:tc>
      </w:tr>
      <w:tr w:rsidR="00B65CD3" w:rsidRPr="00AA43D1" w14:paraId="06BB4E58" w14:textId="77777777" w:rsidTr="00B65CD3">
        <w:tc>
          <w:tcPr>
            <w:tcW w:w="562" w:type="dxa"/>
          </w:tcPr>
          <w:p w14:paraId="2D8071E4" w14:textId="77777777" w:rsidR="00AE770E" w:rsidRPr="00AA43D1" w:rsidRDefault="00AE770E"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5</w:t>
            </w:r>
          </w:p>
        </w:tc>
        <w:tc>
          <w:tcPr>
            <w:tcW w:w="2977" w:type="dxa"/>
          </w:tcPr>
          <w:p w14:paraId="339E005C" w14:textId="77777777" w:rsidR="00AE770E" w:rsidRPr="00AA43D1" w:rsidRDefault="002A2359" w:rsidP="00AE770E">
            <w:pPr>
              <w:autoSpaceDE w:val="0"/>
              <w:autoSpaceDN w:val="0"/>
              <w:spacing w:after="316" w:line="230" w:lineRule="auto"/>
              <w:rPr>
                <w:rFonts w:ascii="Times New Roman" w:eastAsia="Times New Roman" w:hAnsi="Times New Roman" w:cs="Times New Roman"/>
                <w:bCs/>
                <w:sz w:val="20"/>
                <w:szCs w:val="20"/>
                <w:lang w:val="ru-RU" w:eastAsia="ru-RU"/>
              </w:rPr>
            </w:pPr>
            <w:r w:rsidRPr="00AA43D1">
              <w:rPr>
                <w:rFonts w:ascii="Times New Roman" w:eastAsia="Times New Roman" w:hAnsi="Times New Roman" w:cs="Times New Roman"/>
                <w:sz w:val="20"/>
                <w:szCs w:val="20"/>
                <w:lang w:val="ru-RU" w:eastAsia="ru-RU"/>
              </w:rPr>
              <w:t>Модуль</w:t>
            </w:r>
            <w:proofErr w:type="gramStart"/>
            <w:r w:rsidRPr="00AA43D1">
              <w:rPr>
                <w:rFonts w:ascii="Times New Roman" w:eastAsia="Times New Roman" w:hAnsi="Times New Roman" w:cs="Times New Roman"/>
                <w:sz w:val="20"/>
                <w:szCs w:val="20"/>
                <w:lang w:val="ru-RU" w:eastAsia="ru-RU"/>
              </w:rPr>
              <w:t>2</w:t>
            </w:r>
            <w:proofErr w:type="gramEnd"/>
            <w:r w:rsidRPr="00AA43D1">
              <w:rPr>
                <w:rFonts w:ascii="Times New Roman" w:eastAsia="Times New Roman" w:hAnsi="Times New Roman" w:cs="Times New Roman"/>
                <w:sz w:val="20"/>
                <w:szCs w:val="20"/>
                <w:lang w:val="ru-RU" w:eastAsia="ru-RU"/>
              </w:rPr>
              <w:t>.</w:t>
            </w:r>
            <w:r w:rsidRPr="00AA43D1">
              <w:rPr>
                <w:rFonts w:ascii="Times New Roman" w:eastAsia="Times New Roman" w:hAnsi="Times New Roman" w:cs="Times New Roman"/>
                <w:bCs/>
                <w:sz w:val="20"/>
                <w:szCs w:val="20"/>
                <w:lang w:eastAsia="ru-RU"/>
              </w:rPr>
              <w:t> </w:t>
            </w:r>
            <w:r w:rsidRPr="00AA43D1">
              <w:rPr>
                <w:rFonts w:ascii="Times New Roman" w:eastAsia="Times New Roman" w:hAnsi="Times New Roman" w:cs="Times New Roman"/>
                <w:bCs/>
                <w:sz w:val="20"/>
                <w:szCs w:val="20"/>
                <w:lang w:val="ru-RU" w:eastAsia="ru-RU"/>
              </w:rPr>
              <w:t>Безопасность в быту.</w:t>
            </w:r>
            <w:r w:rsidR="008F2C07" w:rsidRPr="00AA43D1">
              <w:rPr>
                <w:rFonts w:ascii="Times New Roman" w:eastAsia="Times New Roman" w:hAnsi="Times New Roman" w:cs="Times New Roman"/>
                <w:sz w:val="20"/>
                <w:szCs w:val="20"/>
                <w:lang w:val="ru-RU" w:eastAsia="ru-RU"/>
              </w:rPr>
              <w:t xml:space="preserve"> Безопасная эксплуатация бытовых приборов и мест общего пользования.</w:t>
            </w:r>
          </w:p>
        </w:tc>
        <w:tc>
          <w:tcPr>
            <w:tcW w:w="851" w:type="dxa"/>
          </w:tcPr>
          <w:p w14:paraId="4F809CAB" w14:textId="77777777" w:rsidR="00AE770E" w:rsidRPr="00AA43D1" w:rsidRDefault="008F2C07"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14071E65" w14:textId="77777777" w:rsidR="00AE770E" w:rsidRPr="00AA43D1" w:rsidRDefault="008F2C07"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7025CD19" w14:textId="77777777" w:rsidR="00AE770E" w:rsidRPr="00AA43D1" w:rsidRDefault="008F2C07"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6" w:type="dxa"/>
          </w:tcPr>
          <w:p w14:paraId="753A3210" w14:textId="71708CC3" w:rsidR="00AE770E" w:rsidRPr="00AA43D1" w:rsidRDefault="00EA2ABA" w:rsidP="00AE770E">
            <w:pPr>
              <w:autoSpaceDE w:val="0"/>
              <w:autoSpaceDN w:val="0"/>
              <w:spacing w:after="316" w:line="230" w:lineRule="auto"/>
              <w:rPr>
                <w:rFonts w:ascii="Times New Roman" w:eastAsia="Times New Roman" w:hAnsi="Times New Roman" w:cs="Times New Roman"/>
                <w:bCs/>
                <w:color w:val="000000"/>
                <w:w w:val="98"/>
                <w:sz w:val="20"/>
                <w:szCs w:val="20"/>
                <w:lang w:val="ru-RU"/>
              </w:rPr>
            </w:pPr>
            <w:r>
              <w:rPr>
                <w:rFonts w:ascii="Times New Roman" w:eastAsia="Times New Roman" w:hAnsi="Times New Roman" w:cs="Times New Roman"/>
                <w:bCs/>
                <w:color w:val="000000"/>
                <w:w w:val="98"/>
                <w:sz w:val="20"/>
                <w:szCs w:val="20"/>
                <w:lang w:val="ru-RU"/>
              </w:rPr>
              <w:t>29.09</w:t>
            </w:r>
            <w:r w:rsidR="00DC7579">
              <w:rPr>
                <w:rFonts w:ascii="Times New Roman" w:eastAsia="Times New Roman" w:hAnsi="Times New Roman" w:cs="Times New Roman"/>
                <w:bCs/>
                <w:color w:val="000000"/>
                <w:w w:val="98"/>
                <w:sz w:val="20"/>
                <w:szCs w:val="20"/>
                <w:lang w:val="ru-RU"/>
              </w:rPr>
              <w:t>.2023</w:t>
            </w:r>
          </w:p>
        </w:tc>
        <w:tc>
          <w:tcPr>
            <w:tcW w:w="1886" w:type="dxa"/>
          </w:tcPr>
          <w:p w14:paraId="549F84ED" w14:textId="77777777" w:rsidR="00AE770E" w:rsidRPr="00AA43D1" w:rsidRDefault="008F2C07" w:rsidP="00AE770E">
            <w:pPr>
              <w:autoSpaceDE w:val="0"/>
              <w:autoSpaceDN w:val="0"/>
              <w:spacing w:after="316" w:line="230" w:lineRule="auto"/>
              <w:rPr>
                <w:rFonts w:ascii="Times New Roman" w:eastAsia="Times New Roman" w:hAnsi="Times New Roman" w:cs="Times New Roman"/>
                <w:b/>
                <w:color w:val="000000"/>
                <w:w w:val="98"/>
                <w:sz w:val="20"/>
                <w:szCs w:val="20"/>
                <w:lang w:val="ru-RU"/>
              </w:rPr>
            </w:pPr>
            <w:r w:rsidRPr="00EA2ABA">
              <w:rPr>
                <w:rFonts w:ascii="Times New Roman" w:eastAsia="Times New Roman" w:hAnsi="Times New Roman" w:cs="Times New Roman"/>
                <w:sz w:val="20"/>
                <w:szCs w:val="20"/>
                <w:bdr w:val="dashed" w:sz="6" w:space="0" w:color="FF0000" w:frame="1"/>
                <w:shd w:val="clear" w:color="auto" w:fill="F7FDF7"/>
                <w:lang w:val="ru-RU" w:eastAsia="ru-RU"/>
              </w:rPr>
              <w:t>Письменный контроль;</w:t>
            </w:r>
          </w:p>
        </w:tc>
      </w:tr>
      <w:tr w:rsidR="00B65CD3" w:rsidRPr="00AA43D1" w14:paraId="23937029" w14:textId="77777777" w:rsidTr="00B65CD3">
        <w:tc>
          <w:tcPr>
            <w:tcW w:w="562" w:type="dxa"/>
          </w:tcPr>
          <w:p w14:paraId="5AB93C11" w14:textId="77777777" w:rsidR="00AE770E" w:rsidRPr="00AA43D1" w:rsidRDefault="00AE770E"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6</w:t>
            </w:r>
          </w:p>
        </w:tc>
        <w:tc>
          <w:tcPr>
            <w:tcW w:w="2977" w:type="dxa"/>
          </w:tcPr>
          <w:p w14:paraId="0F423790" w14:textId="77777777" w:rsidR="00AE770E" w:rsidRPr="00AA43D1" w:rsidRDefault="002A2359" w:rsidP="00AE770E">
            <w:pPr>
              <w:autoSpaceDE w:val="0"/>
              <w:autoSpaceDN w:val="0"/>
              <w:spacing w:after="316" w:line="230" w:lineRule="auto"/>
              <w:rPr>
                <w:rFonts w:ascii="Times New Roman" w:eastAsia="Times New Roman" w:hAnsi="Times New Roman" w:cs="Times New Roman"/>
                <w:bCs/>
                <w:sz w:val="20"/>
                <w:szCs w:val="20"/>
                <w:lang w:val="ru-RU" w:eastAsia="ru-RU"/>
              </w:rPr>
            </w:pPr>
            <w:r w:rsidRPr="00AA43D1">
              <w:rPr>
                <w:rFonts w:ascii="Times New Roman" w:eastAsia="Times New Roman" w:hAnsi="Times New Roman" w:cs="Times New Roman"/>
                <w:sz w:val="20"/>
                <w:szCs w:val="20"/>
                <w:lang w:val="ru-RU" w:eastAsia="ru-RU"/>
              </w:rPr>
              <w:t>Модуль 2.</w:t>
            </w:r>
            <w:r w:rsidRPr="00AA43D1">
              <w:rPr>
                <w:rFonts w:ascii="Times New Roman" w:eastAsia="Times New Roman" w:hAnsi="Times New Roman" w:cs="Times New Roman"/>
                <w:bCs/>
                <w:sz w:val="20"/>
                <w:szCs w:val="20"/>
                <w:lang w:val="ru-RU" w:eastAsia="ru-RU"/>
              </w:rPr>
              <w:t>Безопасность в быту.</w:t>
            </w:r>
            <w:r w:rsidR="008F2C07" w:rsidRPr="00AA43D1">
              <w:rPr>
                <w:rFonts w:ascii="Times New Roman" w:eastAsia="Times New Roman" w:hAnsi="Times New Roman" w:cs="Times New Roman"/>
                <w:sz w:val="20"/>
                <w:szCs w:val="20"/>
                <w:lang w:val="ru-RU" w:eastAsia="ru-RU"/>
              </w:rPr>
              <w:t xml:space="preserve"> Пожарная безопасность в быту.</w:t>
            </w:r>
          </w:p>
        </w:tc>
        <w:tc>
          <w:tcPr>
            <w:tcW w:w="851" w:type="dxa"/>
          </w:tcPr>
          <w:p w14:paraId="7A5A4B8D" w14:textId="77777777" w:rsidR="00AE770E" w:rsidRPr="00AA43D1" w:rsidRDefault="008F2C07"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751161EC" w14:textId="77777777" w:rsidR="00AE770E" w:rsidRPr="00AA43D1" w:rsidRDefault="008F2C07"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36E684C2" w14:textId="77777777" w:rsidR="00AE770E" w:rsidRPr="00AA43D1" w:rsidRDefault="008F2C07"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6" w:type="dxa"/>
          </w:tcPr>
          <w:p w14:paraId="447FE137" w14:textId="7C53797A" w:rsidR="00AE770E" w:rsidRPr="00AA43D1" w:rsidRDefault="00EA2ABA" w:rsidP="00AE770E">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Cs/>
                <w:color w:val="000000"/>
                <w:w w:val="98"/>
                <w:sz w:val="20"/>
                <w:szCs w:val="20"/>
                <w:lang w:val="ru-RU"/>
              </w:rPr>
              <w:t>6</w:t>
            </w:r>
            <w:r w:rsidR="00DC7579">
              <w:rPr>
                <w:rFonts w:ascii="Times New Roman" w:eastAsia="Times New Roman" w:hAnsi="Times New Roman" w:cs="Times New Roman"/>
                <w:bCs/>
                <w:color w:val="000000"/>
                <w:w w:val="98"/>
                <w:sz w:val="20"/>
                <w:szCs w:val="20"/>
                <w:lang w:val="ru-RU"/>
              </w:rPr>
              <w:t>.10.2023</w:t>
            </w:r>
          </w:p>
        </w:tc>
        <w:tc>
          <w:tcPr>
            <w:tcW w:w="1886" w:type="dxa"/>
          </w:tcPr>
          <w:p w14:paraId="78EFD38B" w14:textId="77777777" w:rsidR="00AE770E" w:rsidRPr="00AA43D1" w:rsidRDefault="008F2C07"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Тестирование</w:t>
            </w:r>
          </w:p>
        </w:tc>
      </w:tr>
      <w:tr w:rsidR="00B65CD3" w:rsidRPr="00AA43D1" w14:paraId="0F93080F" w14:textId="77777777" w:rsidTr="00B65CD3">
        <w:tc>
          <w:tcPr>
            <w:tcW w:w="562" w:type="dxa"/>
          </w:tcPr>
          <w:p w14:paraId="6A42A7B0" w14:textId="77777777" w:rsidR="00AE770E" w:rsidRPr="00AA43D1" w:rsidRDefault="00AE770E"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7</w:t>
            </w:r>
          </w:p>
        </w:tc>
        <w:tc>
          <w:tcPr>
            <w:tcW w:w="2977" w:type="dxa"/>
          </w:tcPr>
          <w:p w14:paraId="1A280021" w14:textId="77777777" w:rsidR="00AE770E" w:rsidRPr="00AA43D1" w:rsidRDefault="002A2359" w:rsidP="00AE770E">
            <w:pPr>
              <w:autoSpaceDE w:val="0"/>
              <w:autoSpaceDN w:val="0"/>
              <w:spacing w:after="316" w:line="230" w:lineRule="auto"/>
              <w:rPr>
                <w:rFonts w:ascii="Times New Roman" w:eastAsia="Times New Roman" w:hAnsi="Times New Roman" w:cs="Times New Roman"/>
                <w:bCs/>
                <w:sz w:val="20"/>
                <w:szCs w:val="20"/>
                <w:lang w:val="ru-RU" w:eastAsia="ru-RU"/>
              </w:rPr>
            </w:pPr>
            <w:r w:rsidRPr="00AA43D1">
              <w:rPr>
                <w:rFonts w:ascii="Times New Roman" w:eastAsia="Times New Roman" w:hAnsi="Times New Roman" w:cs="Times New Roman"/>
                <w:sz w:val="20"/>
                <w:szCs w:val="20"/>
                <w:lang w:val="ru-RU" w:eastAsia="ru-RU"/>
              </w:rPr>
              <w:t>Модуль 2.</w:t>
            </w:r>
            <w:r w:rsidRPr="00AA43D1">
              <w:rPr>
                <w:rFonts w:ascii="Times New Roman" w:eastAsia="Times New Roman" w:hAnsi="Times New Roman" w:cs="Times New Roman"/>
                <w:bCs/>
                <w:sz w:val="20"/>
                <w:szCs w:val="20"/>
                <w:lang w:val="ru-RU" w:eastAsia="ru-RU"/>
              </w:rPr>
              <w:t>Безопасность в быту.</w:t>
            </w:r>
            <w:r w:rsidR="008F2C07" w:rsidRPr="00AA43D1">
              <w:rPr>
                <w:rFonts w:ascii="Times New Roman" w:eastAsia="Times New Roman" w:hAnsi="Times New Roman" w:cs="Times New Roman"/>
                <w:sz w:val="20"/>
                <w:szCs w:val="20"/>
                <w:lang w:val="ru-RU" w:eastAsia="ru-RU"/>
              </w:rPr>
              <w:t xml:space="preserve"> Предупреждение ситуаций криминального характера.</w:t>
            </w:r>
          </w:p>
        </w:tc>
        <w:tc>
          <w:tcPr>
            <w:tcW w:w="851" w:type="dxa"/>
          </w:tcPr>
          <w:p w14:paraId="0B99A8C4" w14:textId="77777777" w:rsidR="00AE770E" w:rsidRPr="00AA43D1" w:rsidRDefault="008F2C07"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20EC1237" w14:textId="77777777" w:rsidR="00AE770E" w:rsidRPr="00AA43D1" w:rsidRDefault="008F2C07"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1B838580" w14:textId="77777777" w:rsidR="00AE770E" w:rsidRPr="00AA43D1" w:rsidRDefault="008F2C07"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6" w:type="dxa"/>
          </w:tcPr>
          <w:p w14:paraId="1FA537D9" w14:textId="772186D6" w:rsidR="00AE770E" w:rsidRPr="00AA43D1" w:rsidRDefault="00EA2ABA" w:rsidP="00AE770E">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Cs/>
                <w:color w:val="000000"/>
                <w:w w:val="98"/>
                <w:sz w:val="20"/>
                <w:szCs w:val="20"/>
                <w:lang w:val="ru-RU"/>
              </w:rPr>
              <w:t>13</w:t>
            </w:r>
            <w:r w:rsidR="00DC7579">
              <w:rPr>
                <w:rFonts w:ascii="Times New Roman" w:eastAsia="Times New Roman" w:hAnsi="Times New Roman" w:cs="Times New Roman"/>
                <w:bCs/>
                <w:color w:val="000000"/>
                <w:w w:val="98"/>
                <w:sz w:val="20"/>
                <w:szCs w:val="20"/>
                <w:lang w:val="ru-RU"/>
              </w:rPr>
              <w:t>.10.2023</w:t>
            </w:r>
          </w:p>
        </w:tc>
        <w:tc>
          <w:tcPr>
            <w:tcW w:w="1886" w:type="dxa"/>
          </w:tcPr>
          <w:p w14:paraId="205C4A17" w14:textId="77777777" w:rsidR="00AE770E" w:rsidRPr="00AA43D1" w:rsidRDefault="008F2C07" w:rsidP="00AE770E">
            <w:pPr>
              <w:autoSpaceDE w:val="0"/>
              <w:autoSpaceDN w:val="0"/>
              <w:spacing w:after="316" w:line="230" w:lineRule="auto"/>
              <w:rPr>
                <w:rFonts w:ascii="Times New Roman" w:eastAsia="Times New Roman" w:hAnsi="Times New Roman" w:cs="Times New Roman"/>
                <w:b/>
                <w:color w:val="000000"/>
                <w:w w:val="98"/>
                <w:sz w:val="20"/>
                <w:szCs w:val="20"/>
                <w:lang w:val="ru-RU"/>
              </w:rPr>
            </w:pP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Устный</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 xml:space="preserve"> </w:t>
            </w: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опрос</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w:t>
            </w:r>
          </w:p>
        </w:tc>
      </w:tr>
      <w:tr w:rsidR="00B65CD3" w:rsidRPr="00AA43D1" w14:paraId="0A213C14" w14:textId="77777777" w:rsidTr="00B65CD3">
        <w:tc>
          <w:tcPr>
            <w:tcW w:w="562" w:type="dxa"/>
          </w:tcPr>
          <w:p w14:paraId="16A8E7AA" w14:textId="77777777" w:rsidR="00AE770E" w:rsidRPr="00AA43D1" w:rsidRDefault="00AE770E"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8</w:t>
            </w:r>
          </w:p>
        </w:tc>
        <w:tc>
          <w:tcPr>
            <w:tcW w:w="2977" w:type="dxa"/>
          </w:tcPr>
          <w:p w14:paraId="68CC31C8" w14:textId="77777777" w:rsidR="00AE770E" w:rsidRPr="00AA43D1" w:rsidRDefault="002A2359" w:rsidP="00AE770E">
            <w:pPr>
              <w:autoSpaceDE w:val="0"/>
              <w:autoSpaceDN w:val="0"/>
              <w:spacing w:after="316" w:line="230" w:lineRule="auto"/>
              <w:rPr>
                <w:rFonts w:ascii="Times New Roman" w:eastAsia="Times New Roman" w:hAnsi="Times New Roman" w:cs="Times New Roman"/>
                <w:sz w:val="20"/>
                <w:szCs w:val="20"/>
                <w:lang w:val="ru-RU" w:eastAsia="ru-RU"/>
              </w:rPr>
            </w:pPr>
            <w:r w:rsidRPr="00AA43D1">
              <w:rPr>
                <w:rFonts w:ascii="Times New Roman" w:eastAsia="Times New Roman" w:hAnsi="Times New Roman" w:cs="Times New Roman"/>
                <w:sz w:val="20"/>
                <w:szCs w:val="20"/>
                <w:lang w:val="ru-RU" w:eastAsia="ru-RU"/>
              </w:rPr>
              <w:t>Модуль 2.</w:t>
            </w:r>
            <w:r w:rsidRPr="00AA43D1">
              <w:rPr>
                <w:rFonts w:ascii="Times New Roman" w:eastAsia="Times New Roman" w:hAnsi="Times New Roman" w:cs="Times New Roman"/>
                <w:bCs/>
                <w:sz w:val="20"/>
                <w:szCs w:val="20"/>
                <w:lang w:val="ru-RU" w:eastAsia="ru-RU"/>
              </w:rPr>
              <w:t>Безопасность в быту.</w:t>
            </w:r>
            <w:r w:rsidR="008F2C07" w:rsidRPr="00AA43D1">
              <w:rPr>
                <w:rFonts w:ascii="Times New Roman" w:eastAsia="Times New Roman" w:hAnsi="Times New Roman" w:cs="Times New Roman"/>
                <w:sz w:val="20"/>
                <w:szCs w:val="20"/>
                <w:lang w:val="ru-RU" w:eastAsia="ru-RU"/>
              </w:rPr>
              <w:t xml:space="preserve"> Предупреждение ситуаций криминального характера.</w:t>
            </w:r>
          </w:p>
        </w:tc>
        <w:tc>
          <w:tcPr>
            <w:tcW w:w="851" w:type="dxa"/>
          </w:tcPr>
          <w:p w14:paraId="7C9EBB5D" w14:textId="77777777" w:rsidR="00AE770E" w:rsidRPr="00AA43D1" w:rsidRDefault="008F2C07"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7086ECB2" w14:textId="77777777" w:rsidR="00AE770E" w:rsidRPr="00AA43D1" w:rsidRDefault="008F2C07"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03336A12" w14:textId="77777777" w:rsidR="00AE770E" w:rsidRPr="00AA43D1" w:rsidRDefault="008F2C07"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6" w:type="dxa"/>
          </w:tcPr>
          <w:p w14:paraId="6678DC53" w14:textId="1C82BB87" w:rsidR="00AE770E" w:rsidRPr="00AA43D1" w:rsidRDefault="00EA2ABA" w:rsidP="00AE770E">
            <w:pPr>
              <w:autoSpaceDE w:val="0"/>
              <w:autoSpaceDN w:val="0"/>
              <w:spacing w:after="316" w:line="230" w:lineRule="auto"/>
              <w:rPr>
                <w:rFonts w:ascii="Times New Roman" w:eastAsia="Times New Roman" w:hAnsi="Times New Roman" w:cs="Times New Roman"/>
                <w:bCs/>
                <w:color w:val="000000"/>
                <w:w w:val="98"/>
                <w:sz w:val="20"/>
                <w:szCs w:val="20"/>
                <w:lang w:val="ru-RU"/>
              </w:rPr>
            </w:pPr>
            <w:r>
              <w:rPr>
                <w:rFonts w:ascii="Times New Roman" w:eastAsia="Times New Roman" w:hAnsi="Times New Roman" w:cs="Times New Roman"/>
                <w:bCs/>
                <w:color w:val="000000"/>
                <w:w w:val="98"/>
                <w:sz w:val="20"/>
                <w:szCs w:val="20"/>
                <w:lang w:val="ru-RU"/>
              </w:rPr>
              <w:t>20</w:t>
            </w:r>
            <w:r w:rsidR="00711128">
              <w:rPr>
                <w:rFonts w:ascii="Times New Roman" w:eastAsia="Times New Roman" w:hAnsi="Times New Roman" w:cs="Times New Roman"/>
                <w:bCs/>
                <w:color w:val="000000"/>
                <w:w w:val="98"/>
                <w:sz w:val="20"/>
                <w:szCs w:val="20"/>
                <w:lang w:val="ru-RU"/>
              </w:rPr>
              <w:t>.10</w:t>
            </w:r>
            <w:r w:rsidR="00DC7579">
              <w:rPr>
                <w:rFonts w:ascii="Times New Roman" w:eastAsia="Times New Roman" w:hAnsi="Times New Roman" w:cs="Times New Roman"/>
                <w:bCs/>
                <w:color w:val="000000"/>
                <w:w w:val="98"/>
                <w:sz w:val="20"/>
                <w:szCs w:val="20"/>
                <w:lang w:val="ru-RU"/>
              </w:rPr>
              <w:t>.2023</w:t>
            </w:r>
          </w:p>
        </w:tc>
        <w:tc>
          <w:tcPr>
            <w:tcW w:w="1886" w:type="dxa"/>
          </w:tcPr>
          <w:p w14:paraId="45A9474D" w14:textId="77777777" w:rsidR="00AE770E" w:rsidRPr="00AA43D1" w:rsidRDefault="008F2C07" w:rsidP="00AE770E">
            <w:pPr>
              <w:autoSpaceDE w:val="0"/>
              <w:autoSpaceDN w:val="0"/>
              <w:spacing w:after="316" w:line="230" w:lineRule="auto"/>
              <w:rPr>
                <w:rFonts w:ascii="Times New Roman" w:eastAsia="Times New Roman" w:hAnsi="Times New Roman" w:cs="Times New Roman"/>
                <w:b/>
                <w:color w:val="000000"/>
                <w:w w:val="98"/>
                <w:sz w:val="20"/>
                <w:szCs w:val="20"/>
                <w:lang w:val="ru-RU"/>
              </w:rPr>
            </w:pP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Устный</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 xml:space="preserve"> </w:t>
            </w: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опрос</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w:t>
            </w:r>
          </w:p>
        </w:tc>
      </w:tr>
      <w:tr w:rsidR="00B65CD3" w:rsidRPr="00AA43D1" w14:paraId="1AF39774" w14:textId="77777777" w:rsidTr="00B65CD3">
        <w:tc>
          <w:tcPr>
            <w:tcW w:w="562" w:type="dxa"/>
          </w:tcPr>
          <w:p w14:paraId="380A7C58" w14:textId="77777777" w:rsidR="00AE770E" w:rsidRPr="00AA43D1" w:rsidRDefault="00AE770E"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9</w:t>
            </w:r>
          </w:p>
        </w:tc>
        <w:tc>
          <w:tcPr>
            <w:tcW w:w="2977" w:type="dxa"/>
          </w:tcPr>
          <w:p w14:paraId="055114D6" w14:textId="77777777" w:rsidR="00AE770E" w:rsidRPr="00AA43D1" w:rsidRDefault="002A2359" w:rsidP="00AE770E">
            <w:pPr>
              <w:autoSpaceDE w:val="0"/>
              <w:autoSpaceDN w:val="0"/>
              <w:spacing w:after="316" w:line="230" w:lineRule="auto"/>
              <w:rPr>
                <w:rFonts w:ascii="Times New Roman" w:eastAsia="Times New Roman" w:hAnsi="Times New Roman" w:cs="Times New Roman"/>
                <w:bCs/>
                <w:sz w:val="20"/>
                <w:szCs w:val="20"/>
                <w:lang w:val="ru-RU" w:eastAsia="ru-RU"/>
              </w:rPr>
            </w:pPr>
            <w:r w:rsidRPr="00AA43D1">
              <w:rPr>
                <w:rFonts w:ascii="Times New Roman" w:eastAsia="Times New Roman" w:hAnsi="Times New Roman" w:cs="Times New Roman"/>
                <w:sz w:val="20"/>
                <w:szCs w:val="20"/>
                <w:lang w:val="ru-RU" w:eastAsia="ru-RU"/>
              </w:rPr>
              <w:t>Модуль 2.</w:t>
            </w:r>
            <w:r w:rsidRPr="00AA43D1">
              <w:rPr>
                <w:rFonts w:ascii="Times New Roman" w:eastAsia="Times New Roman" w:hAnsi="Times New Roman" w:cs="Times New Roman"/>
                <w:bCs/>
                <w:sz w:val="20"/>
                <w:szCs w:val="20"/>
                <w:lang w:val="ru-RU" w:eastAsia="ru-RU"/>
              </w:rPr>
              <w:t>Безопасность в быту.</w:t>
            </w:r>
            <w:r w:rsidR="008F2C07" w:rsidRPr="00AA43D1">
              <w:rPr>
                <w:rFonts w:ascii="Times New Roman" w:eastAsia="Times New Roman" w:hAnsi="Times New Roman" w:cs="Times New Roman"/>
                <w:sz w:val="20"/>
                <w:szCs w:val="20"/>
                <w:lang w:val="ru-RU" w:eastAsia="ru-RU"/>
              </w:rPr>
              <w:t xml:space="preserve"> Безопасные действия при авариях на коммунальных системах жизнеобеспечения.</w:t>
            </w:r>
          </w:p>
        </w:tc>
        <w:tc>
          <w:tcPr>
            <w:tcW w:w="851" w:type="dxa"/>
          </w:tcPr>
          <w:p w14:paraId="1299198E" w14:textId="77777777" w:rsidR="00AE770E" w:rsidRPr="00AA43D1" w:rsidRDefault="008F2C07"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16761ED3" w14:textId="77777777" w:rsidR="00AE770E" w:rsidRPr="00AA43D1" w:rsidRDefault="008F2C07"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4C894E02" w14:textId="77777777" w:rsidR="00AE770E" w:rsidRPr="00AA43D1" w:rsidRDefault="008F2C07"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6" w:type="dxa"/>
          </w:tcPr>
          <w:p w14:paraId="4A8275E6" w14:textId="22AF12A3" w:rsidR="00AE770E" w:rsidRPr="00AA43D1" w:rsidRDefault="00EA2ABA" w:rsidP="00AE770E">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Cs/>
                <w:color w:val="000000"/>
                <w:w w:val="98"/>
                <w:sz w:val="20"/>
                <w:szCs w:val="20"/>
                <w:lang w:val="ru-RU"/>
              </w:rPr>
              <w:t>27.10</w:t>
            </w:r>
            <w:r w:rsidR="00DC7579">
              <w:rPr>
                <w:rFonts w:ascii="Times New Roman" w:eastAsia="Times New Roman" w:hAnsi="Times New Roman" w:cs="Times New Roman"/>
                <w:bCs/>
                <w:color w:val="000000"/>
                <w:w w:val="98"/>
                <w:sz w:val="20"/>
                <w:szCs w:val="20"/>
                <w:lang w:val="ru-RU"/>
              </w:rPr>
              <w:t>.2023</w:t>
            </w:r>
          </w:p>
        </w:tc>
        <w:tc>
          <w:tcPr>
            <w:tcW w:w="1886" w:type="dxa"/>
          </w:tcPr>
          <w:p w14:paraId="09F1C3DC" w14:textId="77777777" w:rsidR="00AE770E" w:rsidRPr="00AA43D1" w:rsidRDefault="008F2C07" w:rsidP="00AE770E">
            <w:pPr>
              <w:autoSpaceDE w:val="0"/>
              <w:autoSpaceDN w:val="0"/>
              <w:spacing w:after="316" w:line="230" w:lineRule="auto"/>
              <w:rPr>
                <w:rFonts w:ascii="Times New Roman" w:eastAsia="Times New Roman" w:hAnsi="Times New Roman" w:cs="Times New Roman"/>
                <w:b/>
                <w:color w:val="000000"/>
                <w:w w:val="98"/>
                <w:sz w:val="20"/>
                <w:szCs w:val="20"/>
                <w:lang w:val="ru-RU"/>
              </w:rPr>
            </w:pP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Письменный</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 xml:space="preserve"> </w:t>
            </w: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контроль</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w:t>
            </w:r>
          </w:p>
        </w:tc>
      </w:tr>
      <w:tr w:rsidR="00B65CD3" w:rsidRPr="00AA43D1" w14:paraId="32EA7DA8" w14:textId="77777777" w:rsidTr="00B65CD3">
        <w:tc>
          <w:tcPr>
            <w:tcW w:w="562" w:type="dxa"/>
          </w:tcPr>
          <w:p w14:paraId="0E061064" w14:textId="77777777" w:rsidR="00AE770E" w:rsidRPr="00AA43D1" w:rsidRDefault="00AE770E"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10</w:t>
            </w:r>
          </w:p>
        </w:tc>
        <w:tc>
          <w:tcPr>
            <w:tcW w:w="2977" w:type="dxa"/>
          </w:tcPr>
          <w:p w14:paraId="52971D17" w14:textId="467D59DD" w:rsidR="00AE770E" w:rsidRDefault="008F2C07" w:rsidP="00AE770E">
            <w:pPr>
              <w:autoSpaceDE w:val="0"/>
              <w:autoSpaceDN w:val="0"/>
              <w:spacing w:after="316" w:line="230" w:lineRule="auto"/>
              <w:rPr>
                <w:rFonts w:ascii="Times New Roman" w:eastAsia="Times New Roman" w:hAnsi="Times New Roman" w:cs="Times New Roman"/>
                <w:bCs/>
                <w:sz w:val="20"/>
                <w:szCs w:val="20"/>
                <w:lang w:val="ru-RU" w:eastAsia="ru-RU"/>
              </w:rPr>
            </w:pPr>
            <w:r w:rsidRPr="00AA43D1">
              <w:rPr>
                <w:rFonts w:ascii="Times New Roman" w:eastAsia="Times New Roman" w:hAnsi="Times New Roman" w:cs="Times New Roman"/>
                <w:sz w:val="20"/>
                <w:szCs w:val="20"/>
                <w:lang w:val="ru-RU" w:eastAsia="ru-RU"/>
              </w:rPr>
              <w:t>Модуль3.</w:t>
            </w:r>
            <w:r w:rsidRPr="00AA43D1">
              <w:rPr>
                <w:rFonts w:ascii="Times New Roman" w:eastAsia="Times New Roman" w:hAnsi="Times New Roman" w:cs="Times New Roman"/>
                <w:bCs/>
                <w:sz w:val="20"/>
                <w:szCs w:val="20"/>
                <w:lang w:eastAsia="ru-RU"/>
              </w:rPr>
              <w:t> </w:t>
            </w:r>
            <w:r w:rsidR="00E53856">
              <w:rPr>
                <w:rFonts w:ascii="Times New Roman" w:eastAsia="Times New Roman" w:hAnsi="Times New Roman" w:cs="Times New Roman"/>
                <w:bCs/>
                <w:sz w:val="20"/>
                <w:szCs w:val="20"/>
                <w:lang w:val="ru-RU" w:eastAsia="ru-RU"/>
              </w:rPr>
              <w:t>Правила поведения учащихся на улицах и дорогах</w:t>
            </w:r>
            <w:r w:rsidR="00241374">
              <w:rPr>
                <w:rFonts w:ascii="Times New Roman" w:eastAsia="Times New Roman" w:hAnsi="Times New Roman" w:cs="Times New Roman"/>
                <w:bCs/>
                <w:sz w:val="20"/>
                <w:szCs w:val="20"/>
                <w:lang w:val="ru-RU" w:eastAsia="ru-RU"/>
              </w:rPr>
              <w:t>. Виды транспортных средств</w:t>
            </w:r>
          </w:p>
          <w:p w14:paraId="19AF783D" w14:textId="172EC055" w:rsidR="00241374" w:rsidRPr="00E53856" w:rsidRDefault="00241374"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p>
        </w:tc>
        <w:tc>
          <w:tcPr>
            <w:tcW w:w="851" w:type="dxa"/>
          </w:tcPr>
          <w:p w14:paraId="7BA48091" w14:textId="77777777" w:rsidR="00AE770E" w:rsidRPr="00AA43D1" w:rsidRDefault="008F2C07"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70E534A8" w14:textId="77777777" w:rsidR="00AE770E" w:rsidRPr="00AA43D1" w:rsidRDefault="001E3E74"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24220625" w14:textId="5FC5DEE4" w:rsidR="00AE770E" w:rsidRPr="00AA43D1" w:rsidRDefault="00241374"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276" w:type="dxa"/>
          </w:tcPr>
          <w:p w14:paraId="48528FAF" w14:textId="15E7C2E3" w:rsidR="00AE770E" w:rsidRPr="00AA43D1" w:rsidRDefault="00EA2ABA" w:rsidP="00AE770E">
            <w:pPr>
              <w:autoSpaceDE w:val="0"/>
              <w:autoSpaceDN w:val="0"/>
              <w:spacing w:after="316" w:line="230" w:lineRule="auto"/>
              <w:rPr>
                <w:rFonts w:ascii="Times New Roman" w:eastAsia="Times New Roman" w:hAnsi="Times New Roman" w:cs="Times New Roman"/>
                <w:b/>
                <w:color w:val="000000"/>
                <w:w w:val="98"/>
                <w:sz w:val="20"/>
                <w:szCs w:val="20"/>
              </w:rPr>
            </w:pPr>
            <w:r>
              <w:rPr>
                <w:rFonts w:ascii="Times New Roman" w:eastAsia="Times New Roman" w:hAnsi="Times New Roman" w:cs="Times New Roman"/>
                <w:bCs/>
                <w:color w:val="000000"/>
                <w:w w:val="98"/>
                <w:sz w:val="20"/>
                <w:szCs w:val="20"/>
                <w:lang w:val="ru-RU"/>
              </w:rPr>
              <w:t>10</w:t>
            </w:r>
            <w:r w:rsidR="00DC7579">
              <w:rPr>
                <w:rFonts w:ascii="Times New Roman" w:eastAsia="Times New Roman" w:hAnsi="Times New Roman" w:cs="Times New Roman"/>
                <w:bCs/>
                <w:color w:val="000000"/>
                <w:w w:val="98"/>
                <w:sz w:val="20"/>
                <w:szCs w:val="20"/>
                <w:lang w:val="ru-RU"/>
              </w:rPr>
              <w:t>.11.2023</w:t>
            </w:r>
          </w:p>
        </w:tc>
        <w:tc>
          <w:tcPr>
            <w:tcW w:w="1886" w:type="dxa"/>
          </w:tcPr>
          <w:p w14:paraId="225F090A" w14:textId="77777777" w:rsidR="00AE770E" w:rsidRPr="00AA43D1" w:rsidRDefault="001E3E74" w:rsidP="00AE770E">
            <w:pPr>
              <w:autoSpaceDE w:val="0"/>
              <w:autoSpaceDN w:val="0"/>
              <w:spacing w:after="316" w:line="230" w:lineRule="auto"/>
              <w:rPr>
                <w:rFonts w:ascii="Times New Roman" w:eastAsia="Times New Roman" w:hAnsi="Times New Roman" w:cs="Times New Roman"/>
                <w:b/>
                <w:color w:val="000000"/>
                <w:w w:val="98"/>
                <w:sz w:val="20"/>
                <w:szCs w:val="20"/>
              </w:rPr>
            </w:pP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Устный</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 xml:space="preserve"> </w:t>
            </w: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опрос</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r>
      <w:tr w:rsidR="00B65CD3" w:rsidRPr="00AA43D1" w14:paraId="06B009D1" w14:textId="77777777" w:rsidTr="00B65CD3">
        <w:tc>
          <w:tcPr>
            <w:tcW w:w="562" w:type="dxa"/>
          </w:tcPr>
          <w:p w14:paraId="68E35245" w14:textId="77777777" w:rsidR="00AE770E" w:rsidRPr="00AA43D1" w:rsidRDefault="00AE770E"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11</w:t>
            </w:r>
          </w:p>
        </w:tc>
        <w:tc>
          <w:tcPr>
            <w:tcW w:w="2977" w:type="dxa"/>
          </w:tcPr>
          <w:p w14:paraId="73D822C4" w14:textId="1E3DDE14" w:rsidR="00AE770E" w:rsidRPr="00E53856" w:rsidRDefault="00241374"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sz w:val="20"/>
                <w:szCs w:val="20"/>
                <w:lang w:val="ru-RU" w:eastAsia="ru-RU"/>
              </w:rPr>
              <w:t>Модуль3.</w:t>
            </w:r>
            <w:r w:rsidRPr="00AA43D1">
              <w:rPr>
                <w:rFonts w:ascii="Times New Roman" w:eastAsia="Times New Roman" w:hAnsi="Times New Roman" w:cs="Times New Roman"/>
                <w:bCs/>
                <w:sz w:val="20"/>
                <w:szCs w:val="20"/>
                <w:lang w:eastAsia="ru-RU"/>
              </w:rPr>
              <w:t> </w:t>
            </w:r>
            <w:r>
              <w:rPr>
                <w:rFonts w:ascii="Times New Roman" w:eastAsia="Times New Roman" w:hAnsi="Times New Roman" w:cs="Times New Roman"/>
                <w:bCs/>
                <w:sz w:val="20"/>
                <w:szCs w:val="20"/>
                <w:lang w:val="ru-RU" w:eastAsia="ru-RU"/>
              </w:rPr>
              <w:t xml:space="preserve">Правила поведения учащихся на улицах и дорогах. </w:t>
            </w:r>
            <w:r>
              <w:rPr>
                <w:rFonts w:ascii="Times New Roman" w:eastAsia="Times New Roman" w:hAnsi="Times New Roman" w:cs="Times New Roman"/>
                <w:bCs/>
                <w:sz w:val="20"/>
                <w:szCs w:val="20"/>
                <w:lang w:val="ru-RU" w:eastAsia="ru-RU"/>
              </w:rPr>
              <w:lastRenderedPageBreak/>
              <w:t>Обязанности пассажира</w:t>
            </w:r>
          </w:p>
        </w:tc>
        <w:tc>
          <w:tcPr>
            <w:tcW w:w="851" w:type="dxa"/>
          </w:tcPr>
          <w:p w14:paraId="45BAA327" w14:textId="77777777" w:rsidR="00AE770E" w:rsidRPr="00AA43D1" w:rsidRDefault="008F2C07"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lastRenderedPageBreak/>
              <w:t>1</w:t>
            </w:r>
          </w:p>
        </w:tc>
        <w:tc>
          <w:tcPr>
            <w:tcW w:w="1275" w:type="dxa"/>
          </w:tcPr>
          <w:p w14:paraId="2411E304" w14:textId="77777777" w:rsidR="00AE770E" w:rsidRPr="00AA43D1" w:rsidRDefault="001E3E74"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5D3ECDBE" w14:textId="67950049" w:rsidR="00AE770E" w:rsidRPr="00AA43D1" w:rsidRDefault="00E5385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276" w:type="dxa"/>
          </w:tcPr>
          <w:p w14:paraId="4D67E231" w14:textId="7E24EEEF" w:rsidR="00AE770E" w:rsidRPr="00AA43D1" w:rsidRDefault="00EA2ABA" w:rsidP="00AE770E">
            <w:pPr>
              <w:autoSpaceDE w:val="0"/>
              <w:autoSpaceDN w:val="0"/>
              <w:spacing w:after="316" w:line="230" w:lineRule="auto"/>
              <w:rPr>
                <w:rFonts w:ascii="Times New Roman" w:eastAsia="Times New Roman" w:hAnsi="Times New Roman" w:cs="Times New Roman"/>
                <w:b/>
                <w:color w:val="000000"/>
                <w:w w:val="98"/>
                <w:sz w:val="20"/>
                <w:szCs w:val="20"/>
              </w:rPr>
            </w:pPr>
            <w:r>
              <w:rPr>
                <w:rFonts w:ascii="Times New Roman" w:eastAsia="Times New Roman" w:hAnsi="Times New Roman" w:cs="Times New Roman"/>
                <w:bCs/>
                <w:color w:val="000000"/>
                <w:w w:val="98"/>
                <w:sz w:val="20"/>
                <w:szCs w:val="20"/>
                <w:lang w:val="ru-RU"/>
              </w:rPr>
              <w:t>17</w:t>
            </w:r>
            <w:r w:rsidR="00DC7579">
              <w:rPr>
                <w:rFonts w:ascii="Times New Roman" w:eastAsia="Times New Roman" w:hAnsi="Times New Roman" w:cs="Times New Roman"/>
                <w:bCs/>
                <w:color w:val="000000"/>
                <w:w w:val="98"/>
                <w:sz w:val="20"/>
                <w:szCs w:val="20"/>
                <w:lang w:val="ru-RU"/>
              </w:rPr>
              <w:t>.11.2023</w:t>
            </w:r>
          </w:p>
        </w:tc>
        <w:tc>
          <w:tcPr>
            <w:tcW w:w="1886" w:type="dxa"/>
          </w:tcPr>
          <w:p w14:paraId="255D486B" w14:textId="77777777" w:rsidR="00AE770E" w:rsidRPr="00AA43D1" w:rsidRDefault="001E3E74" w:rsidP="00AE770E">
            <w:pPr>
              <w:autoSpaceDE w:val="0"/>
              <w:autoSpaceDN w:val="0"/>
              <w:spacing w:after="316" w:line="230" w:lineRule="auto"/>
              <w:rPr>
                <w:rFonts w:ascii="Times New Roman" w:eastAsia="Times New Roman" w:hAnsi="Times New Roman" w:cs="Times New Roman"/>
                <w:b/>
                <w:color w:val="000000"/>
                <w:w w:val="98"/>
                <w:sz w:val="20"/>
                <w:szCs w:val="20"/>
              </w:rPr>
            </w:pP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Устный</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 xml:space="preserve"> </w:t>
            </w: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опрос</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r>
      <w:tr w:rsidR="00B65CD3" w:rsidRPr="00AA43D1" w14:paraId="4AB92B2E" w14:textId="77777777" w:rsidTr="00B65CD3">
        <w:tc>
          <w:tcPr>
            <w:tcW w:w="562" w:type="dxa"/>
          </w:tcPr>
          <w:p w14:paraId="2A753B58" w14:textId="77777777" w:rsidR="00AE770E" w:rsidRPr="00AA43D1" w:rsidRDefault="00AE770E"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lastRenderedPageBreak/>
              <w:t>12</w:t>
            </w:r>
          </w:p>
        </w:tc>
        <w:tc>
          <w:tcPr>
            <w:tcW w:w="2977" w:type="dxa"/>
          </w:tcPr>
          <w:p w14:paraId="6E725D15" w14:textId="1AA5B46B" w:rsidR="00AE770E" w:rsidRPr="00E53856" w:rsidRDefault="00241374"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sz w:val="20"/>
                <w:szCs w:val="20"/>
                <w:lang w:val="ru-RU" w:eastAsia="ru-RU"/>
              </w:rPr>
              <w:t>Модуль3.</w:t>
            </w:r>
            <w:r w:rsidRPr="00AA43D1">
              <w:rPr>
                <w:rFonts w:ascii="Times New Roman" w:eastAsia="Times New Roman" w:hAnsi="Times New Roman" w:cs="Times New Roman"/>
                <w:bCs/>
                <w:sz w:val="20"/>
                <w:szCs w:val="20"/>
                <w:lang w:eastAsia="ru-RU"/>
              </w:rPr>
              <w:t> </w:t>
            </w:r>
            <w:r>
              <w:rPr>
                <w:rFonts w:ascii="Times New Roman" w:eastAsia="Times New Roman" w:hAnsi="Times New Roman" w:cs="Times New Roman"/>
                <w:bCs/>
                <w:sz w:val="20"/>
                <w:szCs w:val="20"/>
                <w:lang w:val="ru-RU" w:eastAsia="ru-RU"/>
              </w:rPr>
              <w:t>Правила поведения учащихся на улицах и дорогах. Сигналы светофоров и регулировщика</w:t>
            </w:r>
          </w:p>
        </w:tc>
        <w:tc>
          <w:tcPr>
            <w:tcW w:w="851" w:type="dxa"/>
          </w:tcPr>
          <w:p w14:paraId="3469DEB9" w14:textId="77777777" w:rsidR="00AE770E" w:rsidRPr="00AA43D1" w:rsidRDefault="008F2C07"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5C922EDB" w14:textId="5F872E9E" w:rsidR="00AE770E" w:rsidRPr="00AA43D1" w:rsidRDefault="00241374"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843" w:type="dxa"/>
          </w:tcPr>
          <w:p w14:paraId="6F1C649E" w14:textId="77777777" w:rsidR="00AE770E" w:rsidRPr="00AA43D1" w:rsidRDefault="001E3E74"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276" w:type="dxa"/>
          </w:tcPr>
          <w:p w14:paraId="2F4CF22B" w14:textId="04A363B3" w:rsidR="00AE770E" w:rsidRPr="00AA43D1" w:rsidRDefault="00EA2ABA" w:rsidP="00AE770E">
            <w:pPr>
              <w:autoSpaceDE w:val="0"/>
              <w:autoSpaceDN w:val="0"/>
              <w:spacing w:after="316" w:line="230" w:lineRule="auto"/>
              <w:rPr>
                <w:rFonts w:ascii="Times New Roman" w:eastAsia="Times New Roman" w:hAnsi="Times New Roman" w:cs="Times New Roman"/>
                <w:b/>
                <w:color w:val="000000"/>
                <w:w w:val="98"/>
                <w:sz w:val="20"/>
                <w:szCs w:val="20"/>
              </w:rPr>
            </w:pPr>
            <w:r>
              <w:rPr>
                <w:rFonts w:ascii="Times New Roman" w:eastAsia="Times New Roman" w:hAnsi="Times New Roman" w:cs="Times New Roman"/>
                <w:bCs/>
                <w:color w:val="000000"/>
                <w:w w:val="98"/>
                <w:sz w:val="20"/>
                <w:szCs w:val="20"/>
                <w:lang w:val="ru-RU"/>
              </w:rPr>
              <w:t>24</w:t>
            </w:r>
            <w:r w:rsidR="00DC7579">
              <w:rPr>
                <w:rFonts w:ascii="Times New Roman" w:eastAsia="Times New Roman" w:hAnsi="Times New Roman" w:cs="Times New Roman"/>
                <w:bCs/>
                <w:color w:val="000000"/>
                <w:w w:val="98"/>
                <w:sz w:val="20"/>
                <w:szCs w:val="20"/>
                <w:lang w:val="ru-RU"/>
              </w:rPr>
              <w:t>.11.2023</w:t>
            </w:r>
          </w:p>
        </w:tc>
        <w:tc>
          <w:tcPr>
            <w:tcW w:w="1886" w:type="dxa"/>
          </w:tcPr>
          <w:p w14:paraId="35F31D56" w14:textId="77777777" w:rsidR="00AE770E" w:rsidRPr="00AA43D1" w:rsidRDefault="001E3E74" w:rsidP="00AE770E">
            <w:pPr>
              <w:autoSpaceDE w:val="0"/>
              <w:autoSpaceDN w:val="0"/>
              <w:spacing w:after="316" w:line="230" w:lineRule="auto"/>
              <w:rPr>
                <w:rFonts w:ascii="Times New Roman" w:eastAsia="Times New Roman" w:hAnsi="Times New Roman" w:cs="Times New Roman"/>
                <w:b/>
                <w:color w:val="000000"/>
                <w:w w:val="98"/>
                <w:sz w:val="20"/>
                <w:szCs w:val="20"/>
              </w:rPr>
            </w:pP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Устный</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 xml:space="preserve"> </w:t>
            </w: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опрос</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r>
      <w:tr w:rsidR="00B65CD3" w:rsidRPr="00AA43D1" w14:paraId="7DB84E35" w14:textId="77777777" w:rsidTr="00B65CD3">
        <w:tc>
          <w:tcPr>
            <w:tcW w:w="562" w:type="dxa"/>
          </w:tcPr>
          <w:p w14:paraId="3CBA73BB" w14:textId="77777777" w:rsidR="00AE770E" w:rsidRPr="00AA43D1" w:rsidRDefault="00AE770E"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13</w:t>
            </w:r>
          </w:p>
        </w:tc>
        <w:tc>
          <w:tcPr>
            <w:tcW w:w="2977" w:type="dxa"/>
          </w:tcPr>
          <w:p w14:paraId="57F6959D" w14:textId="458AD25A" w:rsidR="00AE770E" w:rsidRPr="00AA43D1" w:rsidRDefault="00241374"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sz w:val="20"/>
                <w:szCs w:val="20"/>
                <w:lang w:val="ru-RU" w:eastAsia="ru-RU"/>
              </w:rPr>
              <w:t>Модуль3.</w:t>
            </w:r>
            <w:r w:rsidRPr="00AA43D1">
              <w:rPr>
                <w:rFonts w:ascii="Times New Roman" w:eastAsia="Times New Roman" w:hAnsi="Times New Roman" w:cs="Times New Roman"/>
                <w:bCs/>
                <w:sz w:val="20"/>
                <w:szCs w:val="20"/>
                <w:lang w:eastAsia="ru-RU"/>
              </w:rPr>
              <w:t> </w:t>
            </w:r>
            <w:r>
              <w:rPr>
                <w:rFonts w:ascii="Times New Roman" w:eastAsia="Times New Roman" w:hAnsi="Times New Roman" w:cs="Times New Roman"/>
                <w:bCs/>
                <w:sz w:val="20"/>
                <w:szCs w:val="20"/>
                <w:lang w:val="ru-RU" w:eastAsia="ru-RU"/>
              </w:rPr>
              <w:t>Правила поведения учащихся на улицах и дорогах. Дорожные знаки</w:t>
            </w:r>
          </w:p>
        </w:tc>
        <w:tc>
          <w:tcPr>
            <w:tcW w:w="851" w:type="dxa"/>
          </w:tcPr>
          <w:p w14:paraId="29D68938" w14:textId="77777777" w:rsidR="00AE770E" w:rsidRPr="00AA43D1" w:rsidRDefault="008F2C07"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265AF360" w14:textId="77777777" w:rsidR="00AE770E" w:rsidRPr="00AA43D1" w:rsidRDefault="001E3E74"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0A376F0A" w14:textId="0777B10E" w:rsidR="00AE770E" w:rsidRPr="00AA43D1" w:rsidRDefault="00241374"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276" w:type="dxa"/>
          </w:tcPr>
          <w:p w14:paraId="0BAB78DA" w14:textId="1E110849" w:rsidR="00AE770E" w:rsidRPr="00AA43D1" w:rsidRDefault="00EA2ABA" w:rsidP="00AE770E">
            <w:pPr>
              <w:autoSpaceDE w:val="0"/>
              <w:autoSpaceDN w:val="0"/>
              <w:spacing w:after="316" w:line="230" w:lineRule="auto"/>
              <w:rPr>
                <w:rFonts w:ascii="Times New Roman" w:eastAsia="Times New Roman" w:hAnsi="Times New Roman" w:cs="Times New Roman"/>
                <w:bCs/>
                <w:color w:val="000000"/>
                <w:w w:val="98"/>
                <w:sz w:val="20"/>
                <w:szCs w:val="20"/>
                <w:lang w:val="ru-RU"/>
              </w:rPr>
            </w:pPr>
            <w:r>
              <w:rPr>
                <w:rFonts w:ascii="Times New Roman" w:eastAsia="Times New Roman" w:hAnsi="Times New Roman" w:cs="Times New Roman"/>
                <w:bCs/>
                <w:color w:val="000000"/>
                <w:w w:val="98"/>
                <w:sz w:val="20"/>
                <w:szCs w:val="20"/>
                <w:lang w:val="ru-RU"/>
              </w:rPr>
              <w:t>1</w:t>
            </w:r>
            <w:r w:rsidR="00711128">
              <w:rPr>
                <w:rFonts w:ascii="Times New Roman" w:eastAsia="Times New Roman" w:hAnsi="Times New Roman" w:cs="Times New Roman"/>
                <w:bCs/>
                <w:color w:val="000000"/>
                <w:w w:val="98"/>
                <w:sz w:val="20"/>
                <w:szCs w:val="20"/>
                <w:lang w:val="ru-RU"/>
              </w:rPr>
              <w:t>.</w:t>
            </w:r>
            <w:r w:rsidR="00DC7579">
              <w:rPr>
                <w:rFonts w:ascii="Times New Roman" w:eastAsia="Times New Roman" w:hAnsi="Times New Roman" w:cs="Times New Roman"/>
                <w:bCs/>
                <w:color w:val="000000"/>
                <w:w w:val="98"/>
                <w:sz w:val="20"/>
                <w:szCs w:val="20"/>
                <w:lang w:val="ru-RU"/>
              </w:rPr>
              <w:t>12.2023</w:t>
            </w:r>
          </w:p>
        </w:tc>
        <w:tc>
          <w:tcPr>
            <w:tcW w:w="1886" w:type="dxa"/>
          </w:tcPr>
          <w:p w14:paraId="4C47E8BC" w14:textId="77777777" w:rsidR="00AE770E" w:rsidRPr="00241374" w:rsidRDefault="001E3E74" w:rsidP="00AE770E">
            <w:pPr>
              <w:autoSpaceDE w:val="0"/>
              <w:autoSpaceDN w:val="0"/>
              <w:spacing w:after="316" w:line="230" w:lineRule="auto"/>
              <w:rPr>
                <w:rFonts w:ascii="Times New Roman" w:eastAsia="Times New Roman" w:hAnsi="Times New Roman" w:cs="Times New Roman"/>
                <w:b/>
                <w:color w:val="000000"/>
                <w:w w:val="98"/>
                <w:sz w:val="20"/>
                <w:szCs w:val="20"/>
                <w:lang w:val="ru-RU"/>
              </w:rPr>
            </w:pPr>
            <w:r w:rsidRPr="00241374">
              <w:rPr>
                <w:rFonts w:ascii="Times New Roman" w:eastAsia="Times New Roman" w:hAnsi="Times New Roman" w:cs="Times New Roman"/>
                <w:sz w:val="20"/>
                <w:szCs w:val="20"/>
                <w:bdr w:val="dashed" w:sz="6" w:space="0" w:color="FF0000" w:frame="1"/>
                <w:shd w:val="clear" w:color="auto" w:fill="F7FDF7"/>
                <w:lang w:val="ru-RU" w:eastAsia="ru-RU"/>
              </w:rPr>
              <w:t>Тестирование</w:t>
            </w:r>
          </w:p>
        </w:tc>
      </w:tr>
      <w:tr w:rsidR="003302F4" w:rsidRPr="00AA43D1" w14:paraId="7B7E1663" w14:textId="77777777" w:rsidTr="00B65CD3">
        <w:tc>
          <w:tcPr>
            <w:tcW w:w="562" w:type="dxa"/>
          </w:tcPr>
          <w:p w14:paraId="229D4642"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14</w:t>
            </w:r>
          </w:p>
        </w:tc>
        <w:tc>
          <w:tcPr>
            <w:tcW w:w="2977" w:type="dxa"/>
          </w:tcPr>
          <w:p w14:paraId="069D2753" w14:textId="1F18551F"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bCs/>
                <w:sz w:val="20"/>
                <w:szCs w:val="20"/>
                <w:lang w:eastAsia="ru-RU"/>
              </w:rPr>
              <w:t> </w:t>
            </w:r>
            <w:r w:rsidR="00241374" w:rsidRPr="00AA43D1">
              <w:rPr>
                <w:rFonts w:ascii="Times New Roman" w:eastAsia="Times New Roman" w:hAnsi="Times New Roman" w:cs="Times New Roman"/>
                <w:sz w:val="20"/>
                <w:szCs w:val="20"/>
                <w:lang w:val="ru-RU" w:eastAsia="ru-RU"/>
              </w:rPr>
              <w:t>Модуль3.</w:t>
            </w:r>
            <w:r w:rsidR="00241374" w:rsidRPr="00AA43D1">
              <w:rPr>
                <w:rFonts w:ascii="Times New Roman" w:eastAsia="Times New Roman" w:hAnsi="Times New Roman" w:cs="Times New Roman"/>
                <w:bCs/>
                <w:sz w:val="20"/>
                <w:szCs w:val="20"/>
                <w:lang w:eastAsia="ru-RU"/>
              </w:rPr>
              <w:t> </w:t>
            </w:r>
            <w:r w:rsidR="00241374">
              <w:rPr>
                <w:rFonts w:ascii="Times New Roman" w:eastAsia="Times New Roman" w:hAnsi="Times New Roman" w:cs="Times New Roman"/>
                <w:bCs/>
                <w:sz w:val="20"/>
                <w:szCs w:val="20"/>
                <w:lang w:val="ru-RU" w:eastAsia="ru-RU"/>
              </w:rPr>
              <w:t>Правила поведения учащихся на улицах и дорогах. Дорожные знаки</w:t>
            </w:r>
          </w:p>
        </w:tc>
        <w:tc>
          <w:tcPr>
            <w:tcW w:w="851" w:type="dxa"/>
          </w:tcPr>
          <w:p w14:paraId="55FA4A5B"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7E036F87" w14:textId="6B37FD92" w:rsidR="003302F4" w:rsidRPr="00AA43D1" w:rsidRDefault="0024137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843" w:type="dxa"/>
          </w:tcPr>
          <w:p w14:paraId="64DA9284"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276" w:type="dxa"/>
          </w:tcPr>
          <w:p w14:paraId="3033B130" w14:textId="66095757" w:rsidR="003302F4" w:rsidRPr="00241374" w:rsidRDefault="00EA2ABA" w:rsidP="003302F4">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Cs/>
                <w:color w:val="000000"/>
                <w:w w:val="98"/>
                <w:sz w:val="20"/>
                <w:szCs w:val="20"/>
                <w:lang w:val="ru-RU"/>
              </w:rPr>
              <w:t>8</w:t>
            </w:r>
            <w:r w:rsidR="003302F4" w:rsidRPr="00AA43D1">
              <w:rPr>
                <w:rFonts w:ascii="Times New Roman" w:eastAsia="Times New Roman" w:hAnsi="Times New Roman" w:cs="Times New Roman"/>
                <w:bCs/>
                <w:color w:val="000000"/>
                <w:w w:val="98"/>
                <w:sz w:val="20"/>
                <w:szCs w:val="20"/>
                <w:lang w:val="ru-RU"/>
              </w:rPr>
              <w:t>.12.2022</w:t>
            </w:r>
          </w:p>
        </w:tc>
        <w:tc>
          <w:tcPr>
            <w:tcW w:w="1886" w:type="dxa"/>
          </w:tcPr>
          <w:p w14:paraId="4A21531B" w14:textId="77777777" w:rsidR="003302F4" w:rsidRPr="00241374" w:rsidRDefault="003302F4" w:rsidP="003302F4">
            <w:pPr>
              <w:autoSpaceDE w:val="0"/>
              <w:autoSpaceDN w:val="0"/>
              <w:spacing w:after="316" w:line="230" w:lineRule="auto"/>
              <w:rPr>
                <w:rFonts w:ascii="Times New Roman" w:eastAsia="Times New Roman" w:hAnsi="Times New Roman" w:cs="Times New Roman"/>
                <w:b/>
                <w:color w:val="000000"/>
                <w:w w:val="98"/>
                <w:sz w:val="20"/>
                <w:szCs w:val="20"/>
                <w:lang w:val="ru-RU"/>
              </w:rPr>
            </w:pPr>
            <w:r w:rsidRPr="00241374">
              <w:rPr>
                <w:rFonts w:ascii="Times New Roman" w:eastAsia="Times New Roman" w:hAnsi="Times New Roman" w:cs="Times New Roman"/>
                <w:sz w:val="20"/>
                <w:szCs w:val="20"/>
                <w:bdr w:val="dashed" w:sz="6" w:space="0" w:color="FF0000" w:frame="1"/>
                <w:shd w:val="clear" w:color="auto" w:fill="F7FDF7"/>
                <w:lang w:val="ru-RU" w:eastAsia="ru-RU"/>
              </w:rPr>
              <w:t>Тестирование</w:t>
            </w:r>
          </w:p>
        </w:tc>
      </w:tr>
      <w:tr w:rsidR="003302F4" w:rsidRPr="00AA43D1" w14:paraId="51DF7A8B" w14:textId="77777777" w:rsidTr="00B65CD3">
        <w:tc>
          <w:tcPr>
            <w:tcW w:w="562" w:type="dxa"/>
          </w:tcPr>
          <w:p w14:paraId="2F2DBD2A"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15</w:t>
            </w:r>
          </w:p>
        </w:tc>
        <w:tc>
          <w:tcPr>
            <w:tcW w:w="2977" w:type="dxa"/>
          </w:tcPr>
          <w:p w14:paraId="08BECF00" w14:textId="4C8E7494" w:rsidR="003302F4" w:rsidRPr="00AA43D1" w:rsidRDefault="0024137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sz w:val="20"/>
                <w:szCs w:val="20"/>
                <w:lang w:val="ru-RU" w:eastAsia="ru-RU"/>
              </w:rPr>
              <w:t>Модуль3.</w:t>
            </w:r>
            <w:r w:rsidRPr="00AA43D1">
              <w:rPr>
                <w:rFonts w:ascii="Times New Roman" w:eastAsia="Times New Roman" w:hAnsi="Times New Roman" w:cs="Times New Roman"/>
                <w:bCs/>
                <w:sz w:val="20"/>
                <w:szCs w:val="20"/>
                <w:lang w:eastAsia="ru-RU"/>
              </w:rPr>
              <w:t> </w:t>
            </w:r>
            <w:r>
              <w:rPr>
                <w:rFonts w:ascii="Times New Roman" w:eastAsia="Times New Roman" w:hAnsi="Times New Roman" w:cs="Times New Roman"/>
                <w:bCs/>
                <w:sz w:val="20"/>
                <w:szCs w:val="20"/>
                <w:lang w:val="ru-RU" w:eastAsia="ru-RU"/>
              </w:rPr>
              <w:t>Правила поведения учащихся на улицах и дорогах. Дорожная разметка</w:t>
            </w:r>
          </w:p>
        </w:tc>
        <w:tc>
          <w:tcPr>
            <w:tcW w:w="851" w:type="dxa"/>
          </w:tcPr>
          <w:p w14:paraId="1B17E534"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7EC0CA30"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45198C86" w14:textId="66EFF76E" w:rsidR="003302F4" w:rsidRPr="00AA43D1" w:rsidRDefault="0024137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276" w:type="dxa"/>
          </w:tcPr>
          <w:p w14:paraId="0030B88A" w14:textId="66491C2D" w:rsidR="003302F4" w:rsidRPr="00AA43D1" w:rsidRDefault="00EA2ABA" w:rsidP="003302F4">
            <w:pPr>
              <w:autoSpaceDE w:val="0"/>
              <w:autoSpaceDN w:val="0"/>
              <w:spacing w:after="316" w:line="230" w:lineRule="auto"/>
              <w:rPr>
                <w:rFonts w:ascii="Times New Roman" w:eastAsia="Times New Roman" w:hAnsi="Times New Roman" w:cs="Times New Roman"/>
                <w:b/>
                <w:color w:val="000000"/>
                <w:w w:val="98"/>
                <w:sz w:val="20"/>
                <w:szCs w:val="20"/>
              </w:rPr>
            </w:pPr>
            <w:r>
              <w:rPr>
                <w:rFonts w:ascii="Times New Roman" w:eastAsia="Times New Roman" w:hAnsi="Times New Roman" w:cs="Times New Roman"/>
                <w:bCs/>
                <w:color w:val="000000"/>
                <w:w w:val="98"/>
                <w:sz w:val="20"/>
                <w:szCs w:val="20"/>
                <w:lang w:val="ru-RU"/>
              </w:rPr>
              <w:t>15</w:t>
            </w:r>
            <w:r w:rsidR="00DC7579">
              <w:rPr>
                <w:rFonts w:ascii="Times New Roman" w:eastAsia="Times New Roman" w:hAnsi="Times New Roman" w:cs="Times New Roman"/>
                <w:bCs/>
                <w:color w:val="000000"/>
                <w:w w:val="98"/>
                <w:sz w:val="20"/>
                <w:szCs w:val="20"/>
                <w:lang w:val="ru-RU"/>
              </w:rPr>
              <w:t>.12.2023</w:t>
            </w:r>
          </w:p>
        </w:tc>
        <w:tc>
          <w:tcPr>
            <w:tcW w:w="1886" w:type="dxa"/>
          </w:tcPr>
          <w:p w14:paraId="68244106" w14:textId="77777777" w:rsidR="003302F4" w:rsidRPr="00AA43D1" w:rsidRDefault="003302F4" w:rsidP="003302F4">
            <w:pPr>
              <w:autoSpaceDE w:val="0"/>
              <w:autoSpaceDN w:val="0"/>
              <w:spacing w:after="316" w:line="230" w:lineRule="auto"/>
              <w:rPr>
                <w:rFonts w:ascii="Times New Roman" w:eastAsia="Times New Roman" w:hAnsi="Times New Roman" w:cs="Times New Roman"/>
                <w:b/>
                <w:color w:val="000000"/>
                <w:w w:val="98"/>
                <w:sz w:val="20"/>
                <w:szCs w:val="20"/>
              </w:rPr>
            </w:pP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Тестирование</w:t>
            </w:r>
            <w:proofErr w:type="spellEnd"/>
          </w:p>
        </w:tc>
      </w:tr>
      <w:tr w:rsidR="003302F4" w:rsidRPr="00AA43D1" w14:paraId="1E78DA27" w14:textId="77777777" w:rsidTr="00B65CD3">
        <w:tc>
          <w:tcPr>
            <w:tcW w:w="562" w:type="dxa"/>
          </w:tcPr>
          <w:p w14:paraId="056CF5ED"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16</w:t>
            </w:r>
          </w:p>
        </w:tc>
        <w:tc>
          <w:tcPr>
            <w:tcW w:w="2977" w:type="dxa"/>
          </w:tcPr>
          <w:p w14:paraId="402326E4" w14:textId="00BA6493" w:rsidR="003302F4" w:rsidRPr="00AA43D1" w:rsidRDefault="0024137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sz w:val="20"/>
                <w:szCs w:val="20"/>
                <w:lang w:val="ru-RU" w:eastAsia="ru-RU"/>
              </w:rPr>
              <w:t>Модуль3.</w:t>
            </w:r>
            <w:r w:rsidRPr="00AA43D1">
              <w:rPr>
                <w:rFonts w:ascii="Times New Roman" w:eastAsia="Times New Roman" w:hAnsi="Times New Roman" w:cs="Times New Roman"/>
                <w:bCs/>
                <w:sz w:val="20"/>
                <w:szCs w:val="20"/>
                <w:lang w:eastAsia="ru-RU"/>
              </w:rPr>
              <w:t> </w:t>
            </w:r>
            <w:r>
              <w:rPr>
                <w:rFonts w:ascii="Times New Roman" w:eastAsia="Times New Roman" w:hAnsi="Times New Roman" w:cs="Times New Roman"/>
                <w:bCs/>
                <w:sz w:val="20"/>
                <w:szCs w:val="20"/>
                <w:lang w:val="ru-RU" w:eastAsia="ru-RU"/>
              </w:rPr>
              <w:t>Правила поведения учащихся на улицах и дорогах. Передвижения группами.</w:t>
            </w:r>
          </w:p>
        </w:tc>
        <w:tc>
          <w:tcPr>
            <w:tcW w:w="851" w:type="dxa"/>
          </w:tcPr>
          <w:p w14:paraId="1F97CF99"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1E03E119" w14:textId="17F28F15" w:rsidR="003302F4" w:rsidRPr="00AA43D1" w:rsidRDefault="0024137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843" w:type="dxa"/>
          </w:tcPr>
          <w:p w14:paraId="15DF3E9F"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276" w:type="dxa"/>
          </w:tcPr>
          <w:p w14:paraId="307218A1" w14:textId="4A1F601D" w:rsidR="003302F4" w:rsidRPr="00AA43D1" w:rsidRDefault="00EA2ABA" w:rsidP="003302F4">
            <w:pPr>
              <w:autoSpaceDE w:val="0"/>
              <w:autoSpaceDN w:val="0"/>
              <w:spacing w:after="316" w:line="230" w:lineRule="auto"/>
              <w:rPr>
                <w:rFonts w:ascii="Times New Roman" w:eastAsia="Times New Roman" w:hAnsi="Times New Roman" w:cs="Times New Roman"/>
                <w:bCs/>
                <w:color w:val="000000"/>
                <w:w w:val="98"/>
                <w:sz w:val="20"/>
                <w:szCs w:val="20"/>
                <w:lang w:val="ru-RU"/>
              </w:rPr>
            </w:pPr>
            <w:r>
              <w:rPr>
                <w:rFonts w:ascii="Times New Roman" w:eastAsia="Times New Roman" w:hAnsi="Times New Roman" w:cs="Times New Roman"/>
                <w:bCs/>
                <w:color w:val="000000"/>
                <w:w w:val="98"/>
                <w:sz w:val="20"/>
                <w:szCs w:val="20"/>
                <w:lang w:val="ru-RU"/>
              </w:rPr>
              <w:t>22</w:t>
            </w:r>
            <w:r w:rsidR="00DC7579">
              <w:rPr>
                <w:rFonts w:ascii="Times New Roman" w:eastAsia="Times New Roman" w:hAnsi="Times New Roman" w:cs="Times New Roman"/>
                <w:bCs/>
                <w:color w:val="000000"/>
                <w:w w:val="98"/>
                <w:sz w:val="20"/>
                <w:szCs w:val="20"/>
                <w:lang w:val="ru-RU"/>
              </w:rPr>
              <w:t>.12.2023</w:t>
            </w:r>
          </w:p>
        </w:tc>
        <w:tc>
          <w:tcPr>
            <w:tcW w:w="1886" w:type="dxa"/>
          </w:tcPr>
          <w:p w14:paraId="24279B2D" w14:textId="77777777" w:rsidR="003302F4" w:rsidRPr="00241374" w:rsidRDefault="003302F4" w:rsidP="003302F4">
            <w:pPr>
              <w:autoSpaceDE w:val="0"/>
              <w:autoSpaceDN w:val="0"/>
              <w:spacing w:after="316" w:line="230" w:lineRule="auto"/>
              <w:rPr>
                <w:rFonts w:ascii="Times New Roman" w:eastAsia="Times New Roman" w:hAnsi="Times New Roman" w:cs="Times New Roman"/>
                <w:b/>
                <w:color w:val="000000"/>
                <w:w w:val="98"/>
                <w:sz w:val="20"/>
                <w:szCs w:val="20"/>
                <w:lang w:val="ru-RU"/>
              </w:rPr>
            </w:pPr>
            <w:r w:rsidRPr="00241374">
              <w:rPr>
                <w:rFonts w:ascii="Times New Roman" w:eastAsia="Times New Roman" w:hAnsi="Times New Roman" w:cs="Times New Roman"/>
                <w:sz w:val="20"/>
                <w:szCs w:val="20"/>
                <w:bdr w:val="dashed" w:sz="6" w:space="0" w:color="FF0000" w:frame="1"/>
                <w:shd w:val="clear" w:color="auto" w:fill="F7FDF7"/>
                <w:lang w:val="ru-RU" w:eastAsia="ru-RU"/>
              </w:rPr>
              <w:t>Тестирование</w:t>
            </w:r>
          </w:p>
        </w:tc>
      </w:tr>
      <w:tr w:rsidR="003302F4" w:rsidRPr="00AA43D1" w14:paraId="4C44378C" w14:textId="77777777" w:rsidTr="00B65CD3">
        <w:tc>
          <w:tcPr>
            <w:tcW w:w="562" w:type="dxa"/>
          </w:tcPr>
          <w:p w14:paraId="1D55C49D"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17</w:t>
            </w:r>
          </w:p>
        </w:tc>
        <w:tc>
          <w:tcPr>
            <w:tcW w:w="2977" w:type="dxa"/>
          </w:tcPr>
          <w:p w14:paraId="7E648895" w14:textId="691039D9" w:rsidR="003302F4" w:rsidRPr="00AA43D1" w:rsidRDefault="0024137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sz w:val="20"/>
                <w:szCs w:val="20"/>
                <w:lang w:val="ru-RU" w:eastAsia="ru-RU"/>
              </w:rPr>
              <w:t>Модуль3.</w:t>
            </w:r>
            <w:r w:rsidRPr="00AA43D1">
              <w:rPr>
                <w:rFonts w:ascii="Times New Roman" w:eastAsia="Times New Roman" w:hAnsi="Times New Roman" w:cs="Times New Roman"/>
                <w:bCs/>
                <w:sz w:val="20"/>
                <w:szCs w:val="20"/>
                <w:lang w:eastAsia="ru-RU"/>
              </w:rPr>
              <w:t> </w:t>
            </w:r>
            <w:r>
              <w:rPr>
                <w:rFonts w:ascii="Times New Roman" w:eastAsia="Times New Roman" w:hAnsi="Times New Roman" w:cs="Times New Roman"/>
                <w:bCs/>
                <w:sz w:val="20"/>
                <w:szCs w:val="20"/>
                <w:lang w:val="ru-RU" w:eastAsia="ru-RU"/>
              </w:rPr>
              <w:t>Правила поведения учащихся на улицах и дорогах. Езда на велосипеде</w:t>
            </w:r>
          </w:p>
        </w:tc>
        <w:tc>
          <w:tcPr>
            <w:tcW w:w="851" w:type="dxa"/>
          </w:tcPr>
          <w:p w14:paraId="71D8BC41"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22BAFAD5"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7A358289" w14:textId="5D4D0B20" w:rsidR="003302F4" w:rsidRPr="00AA43D1" w:rsidRDefault="0024137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276" w:type="dxa"/>
          </w:tcPr>
          <w:p w14:paraId="71DDB4B5" w14:textId="58B2349F" w:rsidR="003302F4" w:rsidRPr="00241374" w:rsidRDefault="00EA2ABA" w:rsidP="003302F4">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Cs/>
                <w:color w:val="000000"/>
                <w:w w:val="98"/>
                <w:sz w:val="20"/>
                <w:szCs w:val="20"/>
                <w:lang w:val="ru-RU"/>
              </w:rPr>
              <w:t>29.12.2023</w:t>
            </w:r>
          </w:p>
        </w:tc>
        <w:tc>
          <w:tcPr>
            <w:tcW w:w="1886" w:type="dxa"/>
          </w:tcPr>
          <w:p w14:paraId="616A762B" w14:textId="77777777" w:rsidR="003302F4" w:rsidRPr="00241374" w:rsidRDefault="003302F4" w:rsidP="003302F4">
            <w:pPr>
              <w:autoSpaceDE w:val="0"/>
              <w:autoSpaceDN w:val="0"/>
              <w:spacing w:after="316" w:line="230" w:lineRule="auto"/>
              <w:rPr>
                <w:rFonts w:ascii="Times New Roman" w:eastAsia="Times New Roman" w:hAnsi="Times New Roman" w:cs="Times New Roman"/>
                <w:b/>
                <w:color w:val="000000"/>
                <w:w w:val="98"/>
                <w:sz w:val="20"/>
                <w:szCs w:val="20"/>
                <w:lang w:val="ru-RU"/>
              </w:rPr>
            </w:pPr>
            <w:r w:rsidRPr="00241374">
              <w:rPr>
                <w:rFonts w:ascii="Times New Roman" w:eastAsia="Times New Roman" w:hAnsi="Times New Roman" w:cs="Times New Roman"/>
                <w:sz w:val="20"/>
                <w:szCs w:val="20"/>
                <w:bdr w:val="dashed" w:sz="6" w:space="0" w:color="FF0000" w:frame="1"/>
                <w:shd w:val="clear" w:color="auto" w:fill="F7FDF7"/>
                <w:lang w:val="ru-RU" w:eastAsia="ru-RU"/>
              </w:rPr>
              <w:t>Устный опрос;</w:t>
            </w:r>
            <w:r w:rsidRPr="00241374">
              <w:rPr>
                <w:rFonts w:ascii="Times New Roman" w:eastAsia="Times New Roman" w:hAnsi="Times New Roman" w:cs="Times New Roman"/>
                <w:sz w:val="20"/>
                <w:szCs w:val="20"/>
                <w:bdr w:val="dashed" w:sz="6" w:space="0" w:color="FF0000" w:frame="1"/>
                <w:shd w:val="clear" w:color="auto" w:fill="F7FDF7"/>
                <w:lang w:val="ru-RU" w:eastAsia="ru-RU"/>
              </w:rPr>
              <w:br/>
            </w:r>
          </w:p>
        </w:tc>
      </w:tr>
      <w:tr w:rsidR="003302F4" w:rsidRPr="00AA43D1" w14:paraId="48896C9C" w14:textId="77777777" w:rsidTr="00B65CD3">
        <w:tc>
          <w:tcPr>
            <w:tcW w:w="562" w:type="dxa"/>
          </w:tcPr>
          <w:p w14:paraId="7013CD39"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18</w:t>
            </w:r>
          </w:p>
        </w:tc>
        <w:tc>
          <w:tcPr>
            <w:tcW w:w="2977" w:type="dxa"/>
          </w:tcPr>
          <w:p w14:paraId="42B4FBF8" w14:textId="1684A77E" w:rsidR="00241374" w:rsidRPr="00241374" w:rsidRDefault="00241374" w:rsidP="003302F4">
            <w:pPr>
              <w:autoSpaceDE w:val="0"/>
              <w:autoSpaceDN w:val="0"/>
              <w:spacing w:after="316" w:line="230" w:lineRule="auto"/>
              <w:rPr>
                <w:rFonts w:ascii="Times New Roman" w:eastAsia="Times New Roman" w:hAnsi="Times New Roman" w:cs="Times New Roman"/>
                <w:bCs/>
                <w:sz w:val="20"/>
                <w:szCs w:val="20"/>
                <w:lang w:val="ru-RU" w:eastAsia="ru-RU"/>
              </w:rPr>
            </w:pPr>
            <w:r w:rsidRPr="00AA43D1">
              <w:rPr>
                <w:rFonts w:ascii="Times New Roman" w:eastAsia="Times New Roman" w:hAnsi="Times New Roman" w:cs="Times New Roman"/>
                <w:sz w:val="20"/>
                <w:szCs w:val="20"/>
                <w:lang w:val="ru-RU" w:eastAsia="ru-RU"/>
              </w:rPr>
              <w:t>Модуль3.</w:t>
            </w:r>
            <w:r w:rsidRPr="00AA43D1">
              <w:rPr>
                <w:rFonts w:ascii="Times New Roman" w:eastAsia="Times New Roman" w:hAnsi="Times New Roman" w:cs="Times New Roman"/>
                <w:bCs/>
                <w:sz w:val="20"/>
                <w:szCs w:val="20"/>
                <w:lang w:eastAsia="ru-RU"/>
              </w:rPr>
              <w:t> </w:t>
            </w:r>
            <w:r>
              <w:rPr>
                <w:rFonts w:ascii="Times New Roman" w:eastAsia="Times New Roman" w:hAnsi="Times New Roman" w:cs="Times New Roman"/>
                <w:bCs/>
                <w:sz w:val="20"/>
                <w:szCs w:val="20"/>
                <w:lang w:val="ru-RU" w:eastAsia="ru-RU"/>
              </w:rPr>
              <w:t>Правила поведения учащихся на улицах и дорогах. Железнодорожные переезды</w:t>
            </w:r>
          </w:p>
        </w:tc>
        <w:tc>
          <w:tcPr>
            <w:tcW w:w="851" w:type="dxa"/>
          </w:tcPr>
          <w:p w14:paraId="3433211A"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2889AB47"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447C8B8C" w14:textId="670116A2" w:rsidR="003302F4" w:rsidRPr="00AA43D1" w:rsidRDefault="0024137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276" w:type="dxa"/>
          </w:tcPr>
          <w:p w14:paraId="79026202" w14:textId="4844A5A5" w:rsidR="003302F4" w:rsidRPr="00241374" w:rsidRDefault="00EA2ABA" w:rsidP="003302F4">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Cs/>
                <w:color w:val="000000"/>
                <w:w w:val="98"/>
                <w:sz w:val="20"/>
                <w:szCs w:val="20"/>
                <w:lang w:val="ru-RU"/>
              </w:rPr>
              <w:t>12</w:t>
            </w:r>
            <w:r w:rsidR="00DC7579">
              <w:rPr>
                <w:rFonts w:ascii="Times New Roman" w:eastAsia="Times New Roman" w:hAnsi="Times New Roman" w:cs="Times New Roman"/>
                <w:bCs/>
                <w:color w:val="000000"/>
                <w:w w:val="98"/>
                <w:sz w:val="20"/>
                <w:szCs w:val="20"/>
                <w:lang w:val="ru-RU"/>
              </w:rPr>
              <w:t>.01.2024</w:t>
            </w:r>
          </w:p>
        </w:tc>
        <w:tc>
          <w:tcPr>
            <w:tcW w:w="1886" w:type="dxa"/>
          </w:tcPr>
          <w:p w14:paraId="6B76D2FF" w14:textId="77777777" w:rsidR="003302F4" w:rsidRPr="00241374" w:rsidRDefault="003302F4" w:rsidP="003302F4">
            <w:pPr>
              <w:autoSpaceDE w:val="0"/>
              <w:autoSpaceDN w:val="0"/>
              <w:spacing w:after="316" w:line="230" w:lineRule="auto"/>
              <w:rPr>
                <w:rFonts w:ascii="Times New Roman" w:eastAsia="Times New Roman" w:hAnsi="Times New Roman" w:cs="Times New Roman"/>
                <w:b/>
                <w:color w:val="000000"/>
                <w:w w:val="98"/>
                <w:sz w:val="20"/>
                <w:szCs w:val="20"/>
                <w:lang w:val="ru-RU"/>
              </w:rPr>
            </w:pPr>
            <w:r w:rsidRPr="00241374">
              <w:rPr>
                <w:rFonts w:ascii="Times New Roman" w:eastAsia="Times New Roman" w:hAnsi="Times New Roman" w:cs="Times New Roman"/>
                <w:sz w:val="20"/>
                <w:szCs w:val="20"/>
                <w:bdr w:val="dashed" w:sz="6" w:space="0" w:color="FF0000" w:frame="1"/>
                <w:shd w:val="clear" w:color="auto" w:fill="F7FDF7"/>
                <w:lang w:val="ru-RU" w:eastAsia="ru-RU"/>
              </w:rPr>
              <w:t>Устный опрос;</w:t>
            </w:r>
            <w:r w:rsidRPr="00241374">
              <w:rPr>
                <w:rFonts w:ascii="Times New Roman" w:eastAsia="Times New Roman" w:hAnsi="Times New Roman" w:cs="Times New Roman"/>
                <w:sz w:val="20"/>
                <w:szCs w:val="20"/>
                <w:bdr w:val="dashed" w:sz="6" w:space="0" w:color="FF0000" w:frame="1"/>
                <w:shd w:val="clear" w:color="auto" w:fill="F7FDF7"/>
                <w:lang w:val="ru-RU" w:eastAsia="ru-RU"/>
              </w:rPr>
              <w:br/>
            </w:r>
          </w:p>
        </w:tc>
      </w:tr>
      <w:tr w:rsidR="003302F4" w:rsidRPr="00AA43D1" w14:paraId="3D1B9C91" w14:textId="77777777" w:rsidTr="00B65CD3">
        <w:tc>
          <w:tcPr>
            <w:tcW w:w="562" w:type="dxa"/>
          </w:tcPr>
          <w:p w14:paraId="5B186CC5" w14:textId="67B93689"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19</w:t>
            </w:r>
          </w:p>
        </w:tc>
        <w:tc>
          <w:tcPr>
            <w:tcW w:w="2977" w:type="dxa"/>
          </w:tcPr>
          <w:tbl>
            <w:tblPr>
              <w:tblW w:w="15307" w:type="dxa"/>
              <w:tblInd w:w="8"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15307"/>
            </w:tblGrid>
            <w:tr w:rsidR="003302F4" w:rsidRPr="00AA43D1" w14:paraId="670676F5" w14:textId="77777777" w:rsidTr="00B65CD3">
              <w:tc>
                <w:tcPr>
                  <w:tcW w:w="15307" w:type="dxa"/>
                  <w:tcBorders>
                    <w:top w:val="single" w:sz="6" w:space="0" w:color="000000"/>
                    <w:left w:val="nil"/>
                    <w:bottom w:val="nil"/>
                    <w:right w:val="single" w:sz="6" w:space="0" w:color="000000"/>
                  </w:tcBorders>
                  <w:tcMar>
                    <w:top w:w="90" w:type="dxa"/>
                    <w:left w:w="90" w:type="dxa"/>
                    <w:bottom w:w="90" w:type="dxa"/>
                    <w:right w:w="90" w:type="dxa"/>
                  </w:tcMar>
                  <w:hideMark/>
                </w:tcPr>
                <w:p w14:paraId="5311A213" w14:textId="77777777" w:rsidR="003302F4" w:rsidRPr="00AA43D1" w:rsidRDefault="003302F4" w:rsidP="003302F4">
                  <w:pPr>
                    <w:spacing w:after="0" w:line="240" w:lineRule="auto"/>
                    <w:rPr>
                      <w:rFonts w:ascii="Times New Roman" w:eastAsia="Times New Roman" w:hAnsi="Times New Roman" w:cs="Times New Roman"/>
                      <w:color w:val="000000"/>
                      <w:w w:val="98"/>
                      <w:sz w:val="20"/>
                      <w:szCs w:val="20"/>
                    </w:rPr>
                  </w:pPr>
                  <w:r w:rsidRPr="00AA43D1">
                    <w:rPr>
                      <w:rFonts w:ascii="Times New Roman" w:eastAsia="Times New Roman" w:hAnsi="Times New Roman" w:cs="Times New Roman"/>
                      <w:sz w:val="20"/>
                      <w:szCs w:val="20"/>
                      <w:lang w:eastAsia="ru-RU"/>
                    </w:rPr>
                    <w:t>Модуль 4.</w:t>
                  </w:r>
                  <w:r w:rsidRPr="00AA43D1">
                    <w:rPr>
                      <w:rFonts w:ascii="Times New Roman" w:eastAsia="Times New Roman" w:hAnsi="Times New Roman" w:cs="Times New Roman"/>
                      <w:b/>
                      <w:bCs/>
                      <w:sz w:val="20"/>
                      <w:szCs w:val="20"/>
                      <w:lang w:eastAsia="ru-RU"/>
                    </w:rPr>
                    <w:t> </w:t>
                  </w:r>
                  <w:r w:rsidRPr="00AA43D1">
                    <w:rPr>
                      <w:rFonts w:ascii="Times New Roman" w:eastAsia="Times New Roman" w:hAnsi="Times New Roman" w:cs="Times New Roman"/>
                      <w:color w:val="000000"/>
                      <w:w w:val="98"/>
                      <w:sz w:val="20"/>
                      <w:szCs w:val="20"/>
                    </w:rPr>
                    <w:t>Безопасность</w:t>
                  </w:r>
                </w:p>
                <w:p w14:paraId="66838AF1" w14:textId="77777777" w:rsidR="003302F4" w:rsidRPr="00AA43D1" w:rsidRDefault="003302F4" w:rsidP="003302F4">
                  <w:pPr>
                    <w:spacing w:after="0" w:line="240" w:lineRule="auto"/>
                    <w:rPr>
                      <w:rFonts w:ascii="Times New Roman" w:eastAsia="Times New Roman" w:hAnsi="Times New Roman" w:cs="Times New Roman"/>
                      <w:b/>
                      <w:bCs/>
                      <w:sz w:val="20"/>
                      <w:szCs w:val="20"/>
                      <w:lang w:eastAsia="ru-RU"/>
                    </w:rPr>
                  </w:pPr>
                  <w:r w:rsidRPr="00AA43D1">
                    <w:rPr>
                      <w:rFonts w:ascii="Times New Roman" w:eastAsia="Times New Roman" w:hAnsi="Times New Roman" w:cs="Times New Roman"/>
                      <w:color w:val="000000"/>
                      <w:w w:val="98"/>
                      <w:sz w:val="20"/>
                      <w:szCs w:val="20"/>
                    </w:rPr>
                    <w:t xml:space="preserve"> в общественных местах.</w:t>
                  </w:r>
                  <w:r w:rsidRPr="00AA43D1">
                    <w:rPr>
                      <w:rFonts w:ascii="Times New Roman" w:eastAsia="Times New Roman" w:hAnsi="Times New Roman" w:cs="Times New Roman"/>
                      <w:b/>
                      <w:bCs/>
                      <w:sz w:val="20"/>
                      <w:szCs w:val="20"/>
                      <w:lang w:eastAsia="ru-RU"/>
                    </w:rPr>
                    <w:t xml:space="preserve"> </w:t>
                  </w:r>
                </w:p>
                <w:p w14:paraId="5F7629CC" w14:textId="77777777" w:rsidR="003302F4" w:rsidRPr="00AA43D1" w:rsidRDefault="003302F4" w:rsidP="003302F4">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b/>
                      <w:bCs/>
                      <w:sz w:val="20"/>
                      <w:szCs w:val="20"/>
                      <w:lang w:eastAsia="ru-RU"/>
                    </w:rPr>
                    <w:t xml:space="preserve"> </w:t>
                  </w:r>
                  <w:r w:rsidRPr="00AA43D1">
                    <w:rPr>
                      <w:rFonts w:ascii="Times New Roman" w:eastAsia="Times New Roman" w:hAnsi="Times New Roman" w:cs="Times New Roman"/>
                      <w:sz w:val="20"/>
                      <w:szCs w:val="20"/>
                      <w:lang w:eastAsia="ru-RU"/>
                    </w:rPr>
                    <w:t xml:space="preserve">Безопасные действия </w:t>
                  </w:r>
                  <w:proofErr w:type="gramStart"/>
                  <w:r w:rsidRPr="00AA43D1">
                    <w:rPr>
                      <w:rFonts w:ascii="Times New Roman" w:eastAsia="Times New Roman" w:hAnsi="Times New Roman" w:cs="Times New Roman"/>
                      <w:sz w:val="20"/>
                      <w:szCs w:val="20"/>
                      <w:lang w:eastAsia="ru-RU"/>
                    </w:rPr>
                    <w:t>при</w:t>
                  </w:r>
                  <w:proofErr w:type="gramEnd"/>
                </w:p>
                <w:p w14:paraId="532E66AD" w14:textId="77777777" w:rsidR="003302F4" w:rsidRPr="00AA43D1" w:rsidRDefault="003302F4" w:rsidP="003302F4">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 xml:space="preserve"> возникновении </w:t>
                  </w:r>
                  <w:proofErr w:type="gramStart"/>
                  <w:r w:rsidRPr="00AA43D1">
                    <w:rPr>
                      <w:rFonts w:ascii="Times New Roman" w:eastAsia="Times New Roman" w:hAnsi="Times New Roman" w:cs="Times New Roman"/>
                      <w:sz w:val="20"/>
                      <w:szCs w:val="20"/>
                      <w:lang w:eastAsia="ru-RU"/>
                    </w:rPr>
                    <w:t>массовых</w:t>
                  </w:r>
                  <w:proofErr w:type="gramEnd"/>
                </w:p>
                <w:p w14:paraId="3625E672" w14:textId="77777777" w:rsidR="003302F4" w:rsidRPr="00AA43D1" w:rsidRDefault="003302F4" w:rsidP="003302F4">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 xml:space="preserve"> беспорядков.</w:t>
                  </w:r>
                  <w:r w:rsidRPr="00AA43D1">
                    <w:rPr>
                      <w:rFonts w:ascii="Times New Roman" w:eastAsia="Times New Roman" w:hAnsi="Times New Roman" w:cs="Times New Roman"/>
                      <w:b/>
                      <w:bCs/>
                      <w:sz w:val="20"/>
                      <w:szCs w:val="20"/>
                      <w:lang w:eastAsia="ru-RU"/>
                    </w:rPr>
                    <w:t xml:space="preserve">  </w:t>
                  </w:r>
                </w:p>
              </w:tc>
            </w:tr>
          </w:tbl>
          <w:p w14:paraId="7E0E8325"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p>
        </w:tc>
        <w:tc>
          <w:tcPr>
            <w:tcW w:w="851" w:type="dxa"/>
          </w:tcPr>
          <w:p w14:paraId="0DCA2319"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1EB124EA"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0CE1ECA5"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6" w:type="dxa"/>
          </w:tcPr>
          <w:p w14:paraId="52401BEE" w14:textId="6F7267C8" w:rsidR="003302F4" w:rsidRPr="00AA43D1" w:rsidRDefault="00EA2ABA" w:rsidP="003302F4">
            <w:pPr>
              <w:autoSpaceDE w:val="0"/>
              <w:autoSpaceDN w:val="0"/>
              <w:spacing w:after="316" w:line="230" w:lineRule="auto"/>
              <w:rPr>
                <w:rFonts w:ascii="Times New Roman" w:eastAsia="Times New Roman" w:hAnsi="Times New Roman" w:cs="Times New Roman"/>
                <w:b/>
                <w:color w:val="000000"/>
                <w:w w:val="98"/>
                <w:sz w:val="20"/>
                <w:szCs w:val="20"/>
              </w:rPr>
            </w:pPr>
            <w:r>
              <w:rPr>
                <w:rFonts w:ascii="Times New Roman" w:eastAsia="Times New Roman" w:hAnsi="Times New Roman" w:cs="Times New Roman"/>
                <w:bCs/>
                <w:color w:val="000000"/>
                <w:w w:val="98"/>
                <w:sz w:val="20"/>
                <w:szCs w:val="20"/>
                <w:lang w:val="ru-RU"/>
              </w:rPr>
              <w:t>19</w:t>
            </w:r>
            <w:r w:rsidR="00DC7579">
              <w:rPr>
                <w:rFonts w:ascii="Times New Roman" w:eastAsia="Times New Roman" w:hAnsi="Times New Roman" w:cs="Times New Roman"/>
                <w:bCs/>
                <w:color w:val="000000"/>
                <w:w w:val="98"/>
                <w:sz w:val="20"/>
                <w:szCs w:val="20"/>
                <w:lang w:val="ru-RU"/>
              </w:rPr>
              <w:t>.01.2024</w:t>
            </w:r>
          </w:p>
        </w:tc>
        <w:tc>
          <w:tcPr>
            <w:tcW w:w="1886" w:type="dxa"/>
          </w:tcPr>
          <w:p w14:paraId="007C56D3" w14:textId="77777777" w:rsidR="003302F4" w:rsidRPr="00AA43D1" w:rsidRDefault="003302F4" w:rsidP="003302F4">
            <w:pPr>
              <w:autoSpaceDE w:val="0"/>
              <w:autoSpaceDN w:val="0"/>
              <w:spacing w:after="316" w:line="230" w:lineRule="auto"/>
              <w:rPr>
                <w:rFonts w:ascii="Times New Roman" w:eastAsia="Times New Roman" w:hAnsi="Times New Roman" w:cs="Times New Roman"/>
                <w:b/>
                <w:color w:val="000000"/>
                <w:w w:val="98"/>
                <w:sz w:val="20"/>
                <w:szCs w:val="20"/>
              </w:rPr>
            </w:pP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Устный</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 xml:space="preserve"> </w:t>
            </w: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опрос</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r>
      <w:tr w:rsidR="003302F4" w:rsidRPr="00AA43D1" w14:paraId="13CCD6E9" w14:textId="77777777" w:rsidTr="00B65CD3">
        <w:tc>
          <w:tcPr>
            <w:tcW w:w="562" w:type="dxa"/>
          </w:tcPr>
          <w:p w14:paraId="67523E31"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20</w:t>
            </w:r>
          </w:p>
        </w:tc>
        <w:tc>
          <w:tcPr>
            <w:tcW w:w="2977" w:type="dxa"/>
          </w:tcPr>
          <w:p w14:paraId="5928C919" w14:textId="77777777" w:rsidR="003302F4" w:rsidRPr="00AA43D1" w:rsidRDefault="003302F4" w:rsidP="003302F4">
            <w:pPr>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sz w:val="20"/>
                <w:szCs w:val="20"/>
                <w:lang w:val="ru-RU" w:eastAsia="ru-RU"/>
              </w:rPr>
              <w:t>Модуль 4.</w:t>
            </w:r>
            <w:r w:rsidRPr="00AA43D1">
              <w:rPr>
                <w:rFonts w:ascii="Times New Roman" w:eastAsia="Times New Roman" w:hAnsi="Times New Roman" w:cs="Times New Roman"/>
                <w:b/>
                <w:bCs/>
                <w:sz w:val="20"/>
                <w:szCs w:val="20"/>
                <w:lang w:eastAsia="ru-RU"/>
              </w:rPr>
              <w:t> </w:t>
            </w:r>
            <w:r w:rsidRPr="00AA43D1">
              <w:rPr>
                <w:rFonts w:ascii="Times New Roman" w:eastAsia="Times New Roman" w:hAnsi="Times New Roman" w:cs="Times New Roman"/>
                <w:color w:val="000000"/>
                <w:w w:val="98"/>
                <w:sz w:val="20"/>
                <w:szCs w:val="20"/>
                <w:lang w:val="ru-RU"/>
              </w:rPr>
              <w:t>Безопасность</w:t>
            </w:r>
          </w:p>
          <w:p w14:paraId="0CB7A21F"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 xml:space="preserve"> в общественных местах.</w:t>
            </w:r>
            <w:r w:rsidRPr="00AA43D1">
              <w:rPr>
                <w:rFonts w:ascii="Times New Roman" w:eastAsia="Times New Roman" w:hAnsi="Times New Roman" w:cs="Times New Roman"/>
                <w:b/>
                <w:bCs/>
                <w:sz w:val="20"/>
                <w:szCs w:val="20"/>
                <w:lang w:val="ru-RU" w:eastAsia="ru-RU"/>
              </w:rPr>
              <w:t xml:space="preserve">  </w:t>
            </w:r>
            <w:r w:rsidRPr="00AA43D1">
              <w:rPr>
                <w:rFonts w:ascii="Times New Roman" w:eastAsia="Times New Roman" w:hAnsi="Times New Roman" w:cs="Times New Roman"/>
                <w:sz w:val="20"/>
                <w:szCs w:val="20"/>
                <w:lang w:val="ru-RU" w:eastAsia="ru-RU"/>
              </w:rPr>
              <w:t>Безопасные действия при возникновении массовых беспорядков.</w:t>
            </w:r>
            <w:r w:rsidRPr="00AA43D1">
              <w:rPr>
                <w:rFonts w:ascii="Times New Roman" w:eastAsia="Times New Roman" w:hAnsi="Times New Roman" w:cs="Times New Roman"/>
                <w:b/>
                <w:bCs/>
                <w:sz w:val="20"/>
                <w:szCs w:val="20"/>
                <w:lang w:val="ru-RU" w:eastAsia="ru-RU"/>
              </w:rPr>
              <w:t xml:space="preserve">  </w:t>
            </w:r>
          </w:p>
        </w:tc>
        <w:tc>
          <w:tcPr>
            <w:tcW w:w="851" w:type="dxa"/>
          </w:tcPr>
          <w:p w14:paraId="7BD33129"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7011F10C"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7B593CA3"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6" w:type="dxa"/>
          </w:tcPr>
          <w:p w14:paraId="29782CFB" w14:textId="1469C004" w:rsidR="003302F4" w:rsidRPr="00AA43D1" w:rsidRDefault="00EA2ABA" w:rsidP="003302F4">
            <w:pPr>
              <w:autoSpaceDE w:val="0"/>
              <w:autoSpaceDN w:val="0"/>
              <w:spacing w:after="316" w:line="230" w:lineRule="auto"/>
              <w:rPr>
                <w:rFonts w:ascii="Times New Roman" w:eastAsia="Times New Roman" w:hAnsi="Times New Roman" w:cs="Times New Roman"/>
                <w:b/>
                <w:color w:val="000000"/>
                <w:w w:val="98"/>
                <w:sz w:val="20"/>
                <w:szCs w:val="20"/>
              </w:rPr>
            </w:pPr>
            <w:r>
              <w:rPr>
                <w:rFonts w:ascii="Times New Roman" w:eastAsia="Times New Roman" w:hAnsi="Times New Roman" w:cs="Times New Roman"/>
                <w:bCs/>
                <w:color w:val="000000"/>
                <w:w w:val="98"/>
                <w:sz w:val="20"/>
                <w:szCs w:val="20"/>
                <w:lang w:val="ru-RU"/>
              </w:rPr>
              <w:t>26</w:t>
            </w:r>
            <w:r w:rsidR="00711128">
              <w:rPr>
                <w:rFonts w:ascii="Times New Roman" w:eastAsia="Times New Roman" w:hAnsi="Times New Roman" w:cs="Times New Roman"/>
                <w:bCs/>
                <w:color w:val="000000"/>
                <w:w w:val="98"/>
                <w:sz w:val="20"/>
                <w:szCs w:val="20"/>
                <w:lang w:val="ru-RU"/>
              </w:rPr>
              <w:t>.01</w:t>
            </w:r>
            <w:r w:rsidR="00DC7579">
              <w:rPr>
                <w:rFonts w:ascii="Times New Roman" w:eastAsia="Times New Roman" w:hAnsi="Times New Roman" w:cs="Times New Roman"/>
                <w:bCs/>
                <w:color w:val="000000"/>
                <w:w w:val="98"/>
                <w:sz w:val="20"/>
                <w:szCs w:val="20"/>
                <w:lang w:val="ru-RU"/>
              </w:rPr>
              <w:t>.2024</w:t>
            </w:r>
          </w:p>
        </w:tc>
        <w:tc>
          <w:tcPr>
            <w:tcW w:w="1886" w:type="dxa"/>
          </w:tcPr>
          <w:p w14:paraId="02626517" w14:textId="77777777" w:rsidR="003302F4" w:rsidRPr="00AA43D1" w:rsidRDefault="003302F4" w:rsidP="003302F4">
            <w:pPr>
              <w:autoSpaceDE w:val="0"/>
              <w:autoSpaceDN w:val="0"/>
              <w:spacing w:after="316" w:line="230" w:lineRule="auto"/>
              <w:rPr>
                <w:rFonts w:ascii="Times New Roman" w:eastAsia="Times New Roman" w:hAnsi="Times New Roman" w:cs="Times New Roman"/>
                <w:b/>
                <w:color w:val="000000"/>
                <w:w w:val="98"/>
                <w:sz w:val="20"/>
                <w:szCs w:val="20"/>
              </w:rPr>
            </w:pP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Устный</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 xml:space="preserve"> </w:t>
            </w: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опрос</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r>
      <w:tr w:rsidR="003302F4" w:rsidRPr="00AA43D1" w14:paraId="56874870" w14:textId="77777777" w:rsidTr="00B65CD3">
        <w:tc>
          <w:tcPr>
            <w:tcW w:w="562" w:type="dxa"/>
          </w:tcPr>
          <w:p w14:paraId="345D5AED"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21</w:t>
            </w:r>
          </w:p>
        </w:tc>
        <w:tc>
          <w:tcPr>
            <w:tcW w:w="2977" w:type="dxa"/>
          </w:tcPr>
          <w:p w14:paraId="7C75FC01" w14:textId="77777777" w:rsidR="003302F4" w:rsidRPr="00AA43D1" w:rsidRDefault="003302F4" w:rsidP="003302F4">
            <w:pPr>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sz w:val="20"/>
                <w:szCs w:val="20"/>
                <w:lang w:val="ru-RU" w:eastAsia="ru-RU"/>
              </w:rPr>
              <w:t>Модуль 4.</w:t>
            </w:r>
            <w:r w:rsidRPr="00AA43D1">
              <w:rPr>
                <w:rFonts w:ascii="Times New Roman" w:eastAsia="Times New Roman" w:hAnsi="Times New Roman" w:cs="Times New Roman"/>
                <w:b/>
                <w:bCs/>
                <w:sz w:val="20"/>
                <w:szCs w:val="20"/>
                <w:lang w:eastAsia="ru-RU"/>
              </w:rPr>
              <w:t> </w:t>
            </w:r>
            <w:r w:rsidRPr="00AA43D1">
              <w:rPr>
                <w:rFonts w:ascii="Times New Roman" w:eastAsia="Times New Roman" w:hAnsi="Times New Roman" w:cs="Times New Roman"/>
                <w:color w:val="000000"/>
                <w:w w:val="98"/>
                <w:sz w:val="20"/>
                <w:szCs w:val="20"/>
                <w:lang w:val="ru-RU"/>
              </w:rPr>
              <w:t>Безопасность</w:t>
            </w:r>
          </w:p>
          <w:p w14:paraId="55519E42"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 xml:space="preserve"> в общественных местах.</w:t>
            </w:r>
            <w:r w:rsidRPr="00AA43D1">
              <w:rPr>
                <w:rFonts w:ascii="Times New Roman" w:eastAsia="Times New Roman" w:hAnsi="Times New Roman" w:cs="Times New Roman"/>
                <w:b/>
                <w:bCs/>
                <w:sz w:val="20"/>
                <w:szCs w:val="20"/>
                <w:lang w:val="ru-RU" w:eastAsia="ru-RU"/>
              </w:rPr>
              <w:t xml:space="preserve"> </w:t>
            </w:r>
            <w:r w:rsidRPr="00AA43D1">
              <w:rPr>
                <w:rFonts w:ascii="Times New Roman" w:eastAsia="Times New Roman" w:hAnsi="Times New Roman" w:cs="Times New Roman"/>
                <w:sz w:val="20"/>
                <w:szCs w:val="20"/>
                <w:lang w:val="ru-RU" w:eastAsia="ru-RU"/>
              </w:rPr>
              <w:t>Пожарная безопасность в общественных местах.</w:t>
            </w:r>
            <w:r w:rsidRPr="00AA43D1">
              <w:rPr>
                <w:rFonts w:ascii="Times New Roman" w:eastAsia="Times New Roman" w:hAnsi="Times New Roman" w:cs="Times New Roman"/>
                <w:b/>
                <w:bCs/>
                <w:sz w:val="20"/>
                <w:szCs w:val="20"/>
                <w:lang w:val="ru-RU" w:eastAsia="ru-RU"/>
              </w:rPr>
              <w:t xml:space="preserve">   </w:t>
            </w:r>
          </w:p>
        </w:tc>
        <w:tc>
          <w:tcPr>
            <w:tcW w:w="851" w:type="dxa"/>
          </w:tcPr>
          <w:p w14:paraId="37313965"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7673B559"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5001197B"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6" w:type="dxa"/>
          </w:tcPr>
          <w:p w14:paraId="553B7127" w14:textId="4411A13E" w:rsidR="003302F4" w:rsidRPr="00AA43D1" w:rsidRDefault="00EA2ABA" w:rsidP="003302F4">
            <w:pPr>
              <w:autoSpaceDE w:val="0"/>
              <w:autoSpaceDN w:val="0"/>
              <w:spacing w:after="316" w:line="230" w:lineRule="auto"/>
              <w:rPr>
                <w:rFonts w:ascii="Times New Roman" w:eastAsia="Times New Roman" w:hAnsi="Times New Roman" w:cs="Times New Roman"/>
                <w:b/>
                <w:color w:val="000000"/>
                <w:w w:val="98"/>
                <w:sz w:val="20"/>
                <w:szCs w:val="20"/>
              </w:rPr>
            </w:pPr>
            <w:r>
              <w:rPr>
                <w:rFonts w:ascii="Times New Roman" w:eastAsia="Times New Roman" w:hAnsi="Times New Roman" w:cs="Times New Roman"/>
                <w:bCs/>
                <w:color w:val="000000"/>
                <w:w w:val="98"/>
                <w:sz w:val="20"/>
                <w:szCs w:val="20"/>
                <w:lang w:val="ru-RU"/>
              </w:rPr>
              <w:t>2</w:t>
            </w:r>
            <w:r w:rsidR="00DC7579">
              <w:rPr>
                <w:rFonts w:ascii="Times New Roman" w:eastAsia="Times New Roman" w:hAnsi="Times New Roman" w:cs="Times New Roman"/>
                <w:bCs/>
                <w:color w:val="000000"/>
                <w:w w:val="98"/>
                <w:sz w:val="20"/>
                <w:szCs w:val="20"/>
                <w:lang w:val="ru-RU"/>
              </w:rPr>
              <w:t>.02.2024</w:t>
            </w:r>
          </w:p>
        </w:tc>
        <w:tc>
          <w:tcPr>
            <w:tcW w:w="1886" w:type="dxa"/>
          </w:tcPr>
          <w:p w14:paraId="6470CD77" w14:textId="77777777" w:rsidR="003302F4" w:rsidRPr="00AA43D1" w:rsidRDefault="003302F4" w:rsidP="003302F4">
            <w:pPr>
              <w:autoSpaceDE w:val="0"/>
              <w:autoSpaceDN w:val="0"/>
              <w:spacing w:after="316" w:line="230" w:lineRule="auto"/>
              <w:rPr>
                <w:rFonts w:ascii="Times New Roman" w:eastAsia="Times New Roman" w:hAnsi="Times New Roman" w:cs="Times New Roman"/>
                <w:b/>
                <w:color w:val="000000"/>
                <w:w w:val="98"/>
                <w:sz w:val="20"/>
                <w:szCs w:val="20"/>
              </w:rPr>
            </w:pP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Письменный</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 xml:space="preserve"> </w:t>
            </w: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контроль</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w:t>
            </w:r>
          </w:p>
        </w:tc>
      </w:tr>
      <w:tr w:rsidR="003302F4" w:rsidRPr="00AA43D1" w14:paraId="7916A2D7" w14:textId="77777777" w:rsidTr="00B65CD3">
        <w:tc>
          <w:tcPr>
            <w:tcW w:w="562" w:type="dxa"/>
          </w:tcPr>
          <w:p w14:paraId="1EF2D458"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22</w:t>
            </w:r>
          </w:p>
        </w:tc>
        <w:tc>
          <w:tcPr>
            <w:tcW w:w="2977" w:type="dxa"/>
          </w:tcPr>
          <w:p w14:paraId="64C8FDC5" w14:textId="77777777" w:rsidR="003302F4" w:rsidRPr="00AA43D1" w:rsidRDefault="003302F4" w:rsidP="003302F4">
            <w:pPr>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sz w:val="20"/>
                <w:szCs w:val="20"/>
                <w:lang w:val="ru-RU" w:eastAsia="ru-RU"/>
              </w:rPr>
              <w:t>Модуль 4.</w:t>
            </w:r>
            <w:r w:rsidRPr="00AA43D1">
              <w:rPr>
                <w:rFonts w:ascii="Times New Roman" w:eastAsia="Times New Roman" w:hAnsi="Times New Roman" w:cs="Times New Roman"/>
                <w:b/>
                <w:bCs/>
                <w:sz w:val="20"/>
                <w:szCs w:val="20"/>
                <w:lang w:eastAsia="ru-RU"/>
              </w:rPr>
              <w:t> </w:t>
            </w:r>
            <w:r w:rsidRPr="00AA43D1">
              <w:rPr>
                <w:rFonts w:ascii="Times New Roman" w:eastAsia="Times New Roman" w:hAnsi="Times New Roman" w:cs="Times New Roman"/>
                <w:color w:val="000000"/>
                <w:w w:val="98"/>
                <w:sz w:val="20"/>
                <w:szCs w:val="20"/>
                <w:lang w:val="ru-RU"/>
              </w:rPr>
              <w:t>Безопасность</w:t>
            </w:r>
          </w:p>
          <w:p w14:paraId="0DBC6B8D"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 xml:space="preserve"> в общественных местах.</w:t>
            </w:r>
            <w:r w:rsidRPr="00AA43D1">
              <w:rPr>
                <w:rFonts w:ascii="Times New Roman" w:eastAsia="Times New Roman" w:hAnsi="Times New Roman" w:cs="Times New Roman"/>
                <w:sz w:val="20"/>
                <w:szCs w:val="20"/>
                <w:lang w:val="ru-RU" w:eastAsia="ru-RU"/>
              </w:rPr>
              <w:t xml:space="preserve"> Пожарная безопасность в общественных местах.</w:t>
            </w:r>
            <w:r w:rsidRPr="00AA43D1">
              <w:rPr>
                <w:rFonts w:ascii="Times New Roman" w:eastAsia="Times New Roman" w:hAnsi="Times New Roman" w:cs="Times New Roman"/>
                <w:b/>
                <w:bCs/>
                <w:sz w:val="20"/>
                <w:szCs w:val="20"/>
                <w:lang w:val="ru-RU" w:eastAsia="ru-RU"/>
              </w:rPr>
              <w:t xml:space="preserve">    </w:t>
            </w:r>
          </w:p>
        </w:tc>
        <w:tc>
          <w:tcPr>
            <w:tcW w:w="851" w:type="dxa"/>
          </w:tcPr>
          <w:p w14:paraId="1076B2CD"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34B62D41"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843" w:type="dxa"/>
          </w:tcPr>
          <w:p w14:paraId="4BF2D4BA"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276" w:type="dxa"/>
          </w:tcPr>
          <w:p w14:paraId="3DD7D3AA" w14:textId="1C029805" w:rsidR="003302F4" w:rsidRPr="00AA43D1" w:rsidRDefault="00FF1DF9" w:rsidP="003302F4">
            <w:pPr>
              <w:autoSpaceDE w:val="0"/>
              <w:autoSpaceDN w:val="0"/>
              <w:spacing w:after="316" w:line="230" w:lineRule="auto"/>
              <w:rPr>
                <w:rFonts w:ascii="Times New Roman" w:eastAsia="Times New Roman" w:hAnsi="Times New Roman" w:cs="Times New Roman"/>
                <w:b/>
                <w:color w:val="000000"/>
                <w:w w:val="98"/>
                <w:sz w:val="20"/>
                <w:szCs w:val="20"/>
              </w:rPr>
            </w:pPr>
            <w:r>
              <w:rPr>
                <w:rFonts w:ascii="Times New Roman" w:eastAsia="Times New Roman" w:hAnsi="Times New Roman" w:cs="Times New Roman"/>
                <w:bCs/>
                <w:color w:val="000000"/>
                <w:w w:val="98"/>
                <w:sz w:val="20"/>
                <w:szCs w:val="20"/>
                <w:lang w:val="ru-RU"/>
              </w:rPr>
              <w:t>9</w:t>
            </w:r>
            <w:r w:rsidR="00DC7579">
              <w:rPr>
                <w:rFonts w:ascii="Times New Roman" w:eastAsia="Times New Roman" w:hAnsi="Times New Roman" w:cs="Times New Roman"/>
                <w:bCs/>
                <w:color w:val="000000"/>
                <w:w w:val="98"/>
                <w:sz w:val="20"/>
                <w:szCs w:val="20"/>
                <w:lang w:val="ru-RU"/>
              </w:rPr>
              <w:t>.02.2024</w:t>
            </w:r>
          </w:p>
        </w:tc>
        <w:tc>
          <w:tcPr>
            <w:tcW w:w="1886" w:type="dxa"/>
          </w:tcPr>
          <w:p w14:paraId="1BDFF069" w14:textId="77777777" w:rsidR="003302F4" w:rsidRPr="00AA43D1" w:rsidRDefault="003302F4" w:rsidP="003302F4">
            <w:pPr>
              <w:autoSpaceDE w:val="0"/>
              <w:autoSpaceDN w:val="0"/>
              <w:spacing w:after="316" w:line="230" w:lineRule="auto"/>
              <w:rPr>
                <w:rFonts w:ascii="Times New Roman" w:eastAsia="Times New Roman" w:hAnsi="Times New Roman" w:cs="Times New Roman"/>
                <w:b/>
                <w:color w:val="000000"/>
                <w:w w:val="98"/>
                <w:sz w:val="20"/>
                <w:szCs w:val="20"/>
              </w:rPr>
            </w:pP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Письменный</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 xml:space="preserve"> </w:t>
            </w: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контроль</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w:t>
            </w:r>
          </w:p>
        </w:tc>
      </w:tr>
      <w:tr w:rsidR="003302F4" w:rsidRPr="00AA43D1" w14:paraId="031572D6" w14:textId="77777777" w:rsidTr="00B65CD3">
        <w:tc>
          <w:tcPr>
            <w:tcW w:w="562" w:type="dxa"/>
          </w:tcPr>
          <w:p w14:paraId="747202DF"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23</w:t>
            </w:r>
          </w:p>
        </w:tc>
        <w:tc>
          <w:tcPr>
            <w:tcW w:w="2977" w:type="dxa"/>
          </w:tcPr>
          <w:p w14:paraId="54E50D16" w14:textId="77777777" w:rsidR="003302F4" w:rsidRPr="00AA43D1" w:rsidRDefault="003302F4" w:rsidP="003302F4">
            <w:pPr>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sz w:val="20"/>
                <w:szCs w:val="20"/>
                <w:lang w:val="ru-RU" w:eastAsia="ru-RU"/>
              </w:rPr>
              <w:t>Модуль 4.</w:t>
            </w:r>
            <w:r w:rsidRPr="00AA43D1">
              <w:rPr>
                <w:rFonts w:ascii="Times New Roman" w:eastAsia="Times New Roman" w:hAnsi="Times New Roman" w:cs="Times New Roman"/>
                <w:b/>
                <w:bCs/>
                <w:sz w:val="20"/>
                <w:szCs w:val="20"/>
                <w:lang w:eastAsia="ru-RU"/>
              </w:rPr>
              <w:t> </w:t>
            </w:r>
            <w:r w:rsidRPr="00AA43D1">
              <w:rPr>
                <w:rFonts w:ascii="Times New Roman" w:eastAsia="Times New Roman" w:hAnsi="Times New Roman" w:cs="Times New Roman"/>
                <w:color w:val="000000"/>
                <w:w w:val="98"/>
                <w:sz w:val="20"/>
                <w:szCs w:val="20"/>
                <w:lang w:val="ru-RU"/>
              </w:rPr>
              <w:t>Безопасность</w:t>
            </w:r>
          </w:p>
          <w:p w14:paraId="7233EA5E" w14:textId="77777777" w:rsidR="003302F4" w:rsidRPr="00AA43D1" w:rsidRDefault="003302F4" w:rsidP="003302F4">
            <w:pPr>
              <w:autoSpaceDE w:val="0"/>
              <w:autoSpaceDN w:val="0"/>
              <w:spacing w:after="316" w:line="230" w:lineRule="auto"/>
              <w:rPr>
                <w:rFonts w:ascii="Times New Roman" w:eastAsia="Times New Roman" w:hAnsi="Times New Roman" w:cs="Times New Roman"/>
                <w:b/>
                <w:color w:val="000000"/>
                <w:w w:val="98"/>
                <w:sz w:val="20"/>
                <w:szCs w:val="20"/>
                <w:lang w:val="ru-RU"/>
              </w:rPr>
            </w:pPr>
            <w:r w:rsidRPr="00AA43D1">
              <w:rPr>
                <w:rFonts w:ascii="Times New Roman" w:eastAsia="Times New Roman" w:hAnsi="Times New Roman" w:cs="Times New Roman"/>
                <w:color w:val="000000"/>
                <w:w w:val="98"/>
                <w:sz w:val="20"/>
                <w:szCs w:val="20"/>
                <w:lang w:val="ru-RU"/>
              </w:rPr>
              <w:t xml:space="preserve"> в общественных местах.</w:t>
            </w:r>
            <w:r w:rsidRPr="00AA43D1">
              <w:rPr>
                <w:rFonts w:ascii="Times New Roman" w:eastAsia="Times New Roman" w:hAnsi="Times New Roman" w:cs="Times New Roman"/>
                <w:b/>
                <w:bCs/>
                <w:sz w:val="20"/>
                <w:szCs w:val="20"/>
                <w:lang w:val="ru-RU" w:eastAsia="ru-RU"/>
              </w:rPr>
              <w:t xml:space="preserve">  </w:t>
            </w:r>
            <w:r w:rsidRPr="00AA43D1">
              <w:rPr>
                <w:rFonts w:ascii="Times New Roman" w:eastAsia="Times New Roman" w:hAnsi="Times New Roman" w:cs="Times New Roman"/>
                <w:sz w:val="20"/>
                <w:szCs w:val="20"/>
                <w:lang w:val="ru-RU" w:eastAsia="ru-RU"/>
              </w:rPr>
              <w:t>Безопасные действия в ситуациях криминогенного и антиобщественного  характера.</w:t>
            </w:r>
            <w:r w:rsidRPr="00AA43D1">
              <w:rPr>
                <w:rFonts w:ascii="Times New Roman" w:eastAsia="Times New Roman" w:hAnsi="Times New Roman" w:cs="Times New Roman"/>
                <w:b/>
                <w:bCs/>
                <w:sz w:val="20"/>
                <w:szCs w:val="20"/>
                <w:lang w:val="ru-RU" w:eastAsia="ru-RU"/>
              </w:rPr>
              <w:t xml:space="preserve">  </w:t>
            </w:r>
          </w:p>
        </w:tc>
        <w:tc>
          <w:tcPr>
            <w:tcW w:w="851" w:type="dxa"/>
          </w:tcPr>
          <w:p w14:paraId="4CB30F22"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0C587647"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38BE3CFD"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6" w:type="dxa"/>
          </w:tcPr>
          <w:p w14:paraId="75367C6A" w14:textId="0BAB7F84" w:rsidR="003302F4" w:rsidRPr="00AA43D1" w:rsidRDefault="00FF1DF9" w:rsidP="003302F4">
            <w:pPr>
              <w:autoSpaceDE w:val="0"/>
              <w:autoSpaceDN w:val="0"/>
              <w:spacing w:after="316" w:line="230" w:lineRule="auto"/>
              <w:rPr>
                <w:rFonts w:ascii="Times New Roman" w:eastAsia="Times New Roman" w:hAnsi="Times New Roman" w:cs="Times New Roman"/>
                <w:b/>
                <w:color w:val="000000"/>
                <w:w w:val="98"/>
                <w:sz w:val="20"/>
                <w:szCs w:val="20"/>
              </w:rPr>
            </w:pPr>
            <w:r>
              <w:rPr>
                <w:rFonts w:ascii="Times New Roman" w:eastAsia="Times New Roman" w:hAnsi="Times New Roman" w:cs="Times New Roman"/>
                <w:bCs/>
                <w:color w:val="000000"/>
                <w:w w:val="98"/>
                <w:sz w:val="20"/>
                <w:szCs w:val="20"/>
                <w:lang w:val="ru-RU"/>
              </w:rPr>
              <w:t>16</w:t>
            </w:r>
            <w:r w:rsidR="00DC7579">
              <w:rPr>
                <w:rFonts w:ascii="Times New Roman" w:eastAsia="Times New Roman" w:hAnsi="Times New Roman" w:cs="Times New Roman"/>
                <w:bCs/>
                <w:color w:val="000000"/>
                <w:w w:val="98"/>
                <w:sz w:val="20"/>
                <w:szCs w:val="20"/>
                <w:lang w:val="ru-RU"/>
              </w:rPr>
              <w:t>.02.2024</w:t>
            </w:r>
          </w:p>
        </w:tc>
        <w:tc>
          <w:tcPr>
            <w:tcW w:w="1886" w:type="dxa"/>
          </w:tcPr>
          <w:p w14:paraId="464FEBCA"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Тестирование</w:t>
            </w:r>
          </w:p>
        </w:tc>
      </w:tr>
      <w:tr w:rsidR="003302F4" w:rsidRPr="00AA43D1" w14:paraId="2F4730DA" w14:textId="77777777" w:rsidTr="00B65CD3">
        <w:tc>
          <w:tcPr>
            <w:tcW w:w="562" w:type="dxa"/>
          </w:tcPr>
          <w:p w14:paraId="68E33609"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24</w:t>
            </w:r>
          </w:p>
        </w:tc>
        <w:tc>
          <w:tcPr>
            <w:tcW w:w="2977" w:type="dxa"/>
          </w:tcPr>
          <w:p w14:paraId="6F9CDD3F"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sz w:val="20"/>
                <w:szCs w:val="20"/>
                <w:lang w:val="ru-RU" w:eastAsia="ru-RU"/>
              </w:rPr>
              <w:t>Модуль 5.</w:t>
            </w:r>
            <w:r w:rsidRPr="00AA43D1">
              <w:rPr>
                <w:rFonts w:ascii="Times New Roman" w:eastAsia="Times New Roman" w:hAnsi="Times New Roman" w:cs="Times New Roman"/>
                <w:bCs/>
                <w:sz w:val="20"/>
                <w:szCs w:val="20"/>
                <w:lang w:eastAsia="ru-RU"/>
              </w:rPr>
              <w:t> </w:t>
            </w:r>
            <w:r w:rsidRPr="00AA43D1">
              <w:rPr>
                <w:rFonts w:ascii="Times New Roman" w:eastAsia="Times New Roman" w:hAnsi="Times New Roman" w:cs="Times New Roman"/>
                <w:bCs/>
                <w:sz w:val="20"/>
                <w:szCs w:val="20"/>
                <w:lang w:val="ru-RU" w:eastAsia="ru-RU"/>
              </w:rPr>
              <w:t>Безопасность в природной среде.</w:t>
            </w:r>
            <w:r w:rsidRPr="00AA43D1">
              <w:rPr>
                <w:rFonts w:ascii="Times New Roman" w:eastAsia="Times New Roman" w:hAnsi="Times New Roman" w:cs="Times New Roman"/>
                <w:sz w:val="20"/>
                <w:szCs w:val="20"/>
                <w:lang w:val="ru-RU" w:eastAsia="ru-RU"/>
              </w:rPr>
              <w:t xml:space="preserve"> Правила безопасного поведения на </w:t>
            </w:r>
            <w:r w:rsidRPr="00AA43D1">
              <w:rPr>
                <w:rFonts w:ascii="Times New Roman" w:eastAsia="Times New Roman" w:hAnsi="Times New Roman" w:cs="Times New Roman"/>
                <w:sz w:val="20"/>
                <w:szCs w:val="20"/>
                <w:lang w:val="ru-RU" w:eastAsia="ru-RU"/>
              </w:rPr>
              <w:lastRenderedPageBreak/>
              <w:t>природе.</w:t>
            </w:r>
          </w:p>
        </w:tc>
        <w:tc>
          <w:tcPr>
            <w:tcW w:w="851" w:type="dxa"/>
          </w:tcPr>
          <w:p w14:paraId="6FE0B2E5"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lastRenderedPageBreak/>
              <w:t>1</w:t>
            </w:r>
          </w:p>
        </w:tc>
        <w:tc>
          <w:tcPr>
            <w:tcW w:w="1275" w:type="dxa"/>
          </w:tcPr>
          <w:p w14:paraId="1A3BE285"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066DCE61"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6" w:type="dxa"/>
          </w:tcPr>
          <w:p w14:paraId="3D930C58" w14:textId="29B0BDB5" w:rsidR="003302F4" w:rsidRPr="00AA43D1" w:rsidRDefault="00FF1DF9" w:rsidP="003302F4">
            <w:pPr>
              <w:autoSpaceDE w:val="0"/>
              <w:autoSpaceDN w:val="0"/>
              <w:spacing w:after="316" w:line="230" w:lineRule="auto"/>
              <w:rPr>
                <w:rFonts w:ascii="Times New Roman" w:eastAsia="Times New Roman" w:hAnsi="Times New Roman" w:cs="Times New Roman"/>
                <w:bCs/>
                <w:color w:val="000000"/>
                <w:w w:val="98"/>
                <w:sz w:val="20"/>
                <w:szCs w:val="20"/>
                <w:lang w:val="ru-RU"/>
              </w:rPr>
            </w:pPr>
            <w:r>
              <w:rPr>
                <w:rFonts w:ascii="Times New Roman" w:eastAsia="Times New Roman" w:hAnsi="Times New Roman" w:cs="Times New Roman"/>
                <w:bCs/>
                <w:color w:val="000000"/>
                <w:w w:val="98"/>
                <w:sz w:val="20"/>
                <w:szCs w:val="20"/>
                <w:lang w:val="ru-RU"/>
              </w:rPr>
              <w:t>1.03</w:t>
            </w:r>
            <w:r w:rsidR="00DC7579">
              <w:rPr>
                <w:rFonts w:ascii="Times New Roman" w:eastAsia="Times New Roman" w:hAnsi="Times New Roman" w:cs="Times New Roman"/>
                <w:bCs/>
                <w:color w:val="000000"/>
                <w:w w:val="98"/>
                <w:sz w:val="20"/>
                <w:szCs w:val="20"/>
                <w:lang w:val="ru-RU"/>
              </w:rPr>
              <w:t>.2024</w:t>
            </w:r>
          </w:p>
        </w:tc>
        <w:tc>
          <w:tcPr>
            <w:tcW w:w="1886" w:type="dxa"/>
          </w:tcPr>
          <w:p w14:paraId="4D4D7325" w14:textId="77777777" w:rsidR="003302F4" w:rsidRPr="00AA43D1" w:rsidRDefault="003302F4" w:rsidP="003302F4">
            <w:pPr>
              <w:autoSpaceDE w:val="0"/>
              <w:autoSpaceDN w:val="0"/>
              <w:spacing w:after="316" w:line="230" w:lineRule="auto"/>
              <w:rPr>
                <w:rFonts w:ascii="Times New Roman" w:eastAsia="Times New Roman" w:hAnsi="Times New Roman" w:cs="Times New Roman"/>
                <w:b/>
                <w:color w:val="000000"/>
                <w:w w:val="98"/>
                <w:sz w:val="20"/>
                <w:szCs w:val="20"/>
              </w:rPr>
            </w:pP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Устный</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 xml:space="preserve"> </w:t>
            </w: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опрос</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w:t>
            </w:r>
          </w:p>
        </w:tc>
      </w:tr>
      <w:tr w:rsidR="003302F4" w:rsidRPr="00AA43D1" w14:paraId="22551F60" w14:textId="77777777" w:rsidTr="00B65CD3">
        <w:tc>
          <w:tcPr>
            <w:tcW w:w="562" w:type="dxa"/>
          </w:tcPr>
          <w:p w14:paraId="5929EFF0"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lastRenderedPageBreak/>
              <w:t>25</w:t>
            </w:r>
          </w:p>
        </w:tc>
        <w:tc>
          <w:tcPr>
            <w:tcW w:w="2977" w:type="dxa"/>
          </w:tcPr>
          <w:p w14:paraId="38E6B4BC"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sz w:val="20"/>
                <w:szCs w:val="20"/>
                <w:lang w:val="ru-RU" w:eastAsia="ru-RU"/>
              </w:rPr>
              <w:t>Модуль 5.</w:t>
            </w:r>
            <w:r w:rsidRPr="00AA43D1">
              <w:rPr>
                <w:rFonts w:ascii="Times New Roman" w:eastAsia="Times New Roman" w:hAnsi="Times New Roman" w:cs="Times New Roman"/>
                <w:bCs/>
                <w:sz w:val="20"/>
                <w:szCs w:val="20"/>
                <w:lang w:eastAsia="ru-RU"/>
              </w:rPr>
              <w:t> </w:t>
            </w:r>
            <w:r w:rsidRPr="00AA43D1">
              <w:rPr>
                <w:rFonts w:ascii="Times New Roman" w:eastAsia="Times New Roman" w:hAnsi="Times New Roman" w:cs="Times New Roman"/>
                <w:bCs/>
                <w:sz w:val="20"/>
                <w:szCs w:val="20"/>
                <w:lang w:val="ru-RU" w:eastAsia="ru-RU"/>
              </w:rPr>
              <w:t>Безопасность в природной среде.</w:t>
            </w:r>
            <w:r w:rsidRPr="00AA43D1">
              <w:rPr>
                <w:rFonts w:ascii="Times New Roman" w:eastAsia="Times New Roman" w:hAnsi="Times New Roman" w:cs="Times New Roman"/>
                <w:sz w:val="20"/>
                <w:szCs w:val="20"/>
                <w:lang w:val="ru-RU" w:eastAsia="ru-RU"/>
              </w:rPr>
              <w:t xml:space="preserve"> Безопасные действия при автономном существовании в природной среде.</w:t>
            </w:r>
          </w:p>
        </w:tc>
        <w:tc>
          <w:tcPr>
            <w:tcW w:w="851" w:type="dxa"/>
          </w:tcPr>
          <w:p w14:paraId="05B07561"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5D93BEFC"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0812C4F5"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6" w:type="dxa"/>
          </w:tcPr>
          <w:p w14:paraId="531AA4B3" w14:textId="1FDE6A8F" w:rsidR="003302F4" w:rsidRPr="00AA43D1" w:rsidRDefault="00FF1DF9" w:rsidP="003302F4">
            <w:pPr>
              <w:autoSpaceDE w:val="0"/>
              <w:autoSpaceDN w:val="0"/>
              <w:spacing w:after="316" w:line="230" w:lineRule="auto"/>
              <w:rPr>
                <w:rFonts w:ascii="Times New Roman" w:eastAsia="Times New Roman" w:hAnsi="Times New Roman" w:cs="Times New Roman"/>
                <w:color w:val="000000"/>
                <w:w w:val="98"/>
                <w:sz w:val="20"/>
                <w:szCs w:val="20"/>
              </w:rPr>
            </w:pPr>
            <w:r>
              <w:rPr>
                <w:rFonts w:ascii="Times New Roman" w:eastAsia="Times New Roman" w:hAnsi="Times New Roman" w:cs="Times New Roman"/>
                <w:bCs/>
                <w:color w:val="000000"/>
                <w:w w:val="98"/>
                <w:sz w:val="20"/>
                <w:szCs w:val="20"/>
                <w:lang w:val="ru-RU"/>
              </w:rPr>
              <w:t>15</w:t>
            </w:r>
            <w:r w:rsidR="00DC7579">
              <w:rPr>
                <w:rFonts w:ascii="Times New Roman" w:eastAsia="Times New Roman" w:hAnsi="Times New Roman" w:cs="Times New Roman"/>
                <w:bCs/>
                <w:color w:val="000000"/>
                <w:w w:val="98"/>
                <w:sz w:val="20"/>
                <w:szCs w:val="20"/>
                <w:lang w:val="ru-RU"/>
              </w:rPr>
              <w:t>.03.2024</w:t>
            </w:r>
          </w:p>
        </w:tc>
        <w:tc>
          <w:tcPr>
            <w:tcW w:w="1886" w:type="dxa"/>
          </w:tcPr>
          <w:p w14:paraId="402D3B9F" w14:textId="77777777" w:rsidR="003302F4" w:rsidRPr="00AA43D1" w:rsidRDefault="003302F4" w:rsidP="003302F4">
            <w:pPr>
              <w:autoSpaceDE w:val="0"/>
              <w:autoSpaceDN w:val="0"/>
              <w:spacing w:after="316" w:line="230" w:lineRule="auto"/>
              <w:rPr>
                <w:rFonts w:ascii="Times New Roman" w:eastAsia="Times New Roman" w:hAnsi="Times New Roman" w:cs="Times New Roman"/>
                <w:b/>
                <w:color w:val="000000"/>
                <w:w w:val="98"/>
                <w:sz w:val="20"/>
                <w:szCs w:val="20"/>
              </w:rPr>
            </w:pP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Письменный</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 xml:space="preserve"> </w:t>
            </w: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контроль</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w:t>
            </w:r>
          </w:p>
        </w:tc>
      </w:tr>
      <w:tr w:rsidR="003302F4" w:rsidRPr="00AA43D1" w14:paraId="72AAE7CB" w14:textId="77777777" w:rsidTr="00B65CD3">
        <w:tc>
          <w:tcPr>
            <w:tcW w:w="562" w:type="dxa"/>
          </w:tcPr>
          <w:p w14:paraId="36A16CD5"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26</w:t>
            </w:r>
          </w:p>
        </w:tc>
        <w:tc>
          <w:tcPr>
            <w:tcW w:w="2977" w:type="dxa"/>
          </w:tcPr>
          <w:p w14:paraId="69D901BD"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sz w:val="20"/>
                <w:szCs w:val="20"/>
                <w:lang w:val="ru-RU" w:eastAsia="ru-RU"/>
              </w:rPr>
              <w:t>Модуль 5.</w:t>
            </w:r>
            <w:r w:rsidRPr="00AA43D1">
              <w:rPr>
                <w:rFonts w:ascii="Times New Roman" w:eastAsia="Times New Roman" w:hAnsi="Times New Roman" w:cs="Times New Roman"/>
                <w:bCs/>
                <w:sz w:val="20"/>
                <w:szCs w:val="20"/>
                <w:lang w:eastAsia="ru-RU"/>
              </w:rPr>
              <w:t> </w:t>
            </w:r>
            <w:r w:rsidRPr="00AA43D1">
              <w:rPr>
                <w:rFonts w:ascii="Times New Roman" w:eastAsia="Times New Roman" w:hAnsi="Times New Roman" w:cs="Times New Roman"/>
                <w:bCs/>
                <w:sz w:val="20"/>
                <w:szCs w:val="20"/>
                <w:lang w:val="ru-RU" w:eastAsia="ru-RU"/>
              </w:rPr>
              <w:t>Безопасность в природной среде.</w:t>
            </w:r>
            <w:r w:rsidRPr="00AA43D1">
              <w:rPr>
                <w:rFonts w:ascii="Times New Roman" w:eastAsia="Times New Roman" w:hAnsi="Times New Roman" w:cs="Times New Roman"/>
                <w:sz w:val="20"/>
                <w:szCs w:val="20"/>
                <w:lang w:val="ru-RU" w:eastAsia="ru-RU"/>
              </w:rPr>
              <w:t xml:space="preserve"> Безопасные действия при автономном существовании в природной среде.</w:t>
            </w:r>
          </w:p>
        </w:tc>
        <w:tc>
          <w:tcPr>
            <w:tcW w:w="851" w:type="dxa"/>
          </w:tcPr>
          <w:p w14:paraId="4524B21C"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2BD1BF14"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843" w:type="dxa"/>
          </w:tcPr>
          <w:p w14:paraId="289C331D"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276" w:type="dxa"/>
          </w:tcPr>
          <w:p w14:paraId="0B61B901" w14:textId="38FE980C" w:rsidR="003302F4" w:rsidRPr="00AA43D1" w:rsidRDefault="00FF1DF9" w:rsidP="003302F4">
            <w:pPr>
              <w:autoSpaceDE w:val="0"/>
              <w:autoSpaceDN w:val="0"/>
              <w:spacing w:after="316" w:line="230" w:lineRule="auto"/>
              <w:rPr>
                <w:rFonts w:ascii="Times New Roman" w:eastAsia="Times New Roman" w:hAnsi="Times New Roman" w:cs="Times New Roman"/>
                <w:b/>
                <w:color w:val="000000"/>
                <w:w w:val="98"/>
                <w:sz w:val="20"/>
                <w:szCs w:val="20"/>
              </w:rPr>
            </w:pPr>
            <w:r>
              <w:rPr>
                <w:rFonts w:ascii="Times New Roman" w:eastAsia="Times New Roman" w:hAnsi="Times New Roman" w:cs="Times New Roman"/>
                <w:bCs/>
                <w:color w:val="000000"/>
                <w:w w:val="98"/>
                <w:sz w:val="20"/>
                <w:szCs w:val="20"/>
                <w:lang w:val="ru-RU"/>
              </w:rPr>
              <w:t>29</w:t>
            </w:r>
            <w:r w:rsidR="00DC7579">
              <w:rPr>
                <w:rFonts w:ascii="Times New Roman" w:eastAsia="Times New Roman" w:hAnsi="Times New Roman" w:cs="Times New Roman"/>
                <w:bCs/>
                <w:color w:val="000000"/>
                <w:w w:val="98"/>
                <w:sz w:val="20"/>
                <w:szCs w:val="20"/>
                <w:lang w:val="ru-RU"/>
              </w:rPr>
              <w:t>.03.2024</w:t>
            </w:r>
          </w:p>
        </w:tc>
        <w:tc>
          <w:tcPr>
            <w:tcW w:w="1886" w:type="dxa"/>
          </w:tcPr>
          <w:p w14:paraId="3F030A32" w14:textId="77777777" w:rsidR="003302F4" w:rsidRPr="00AA43D1" w:rsidRDefault="003302F4" w:rsidP="003302F4">
            <w:pPr>
              <w:autoSpaceDE w:val="0"/>
              <w:autoSpaceDN w:val="0"/>
              <w:spacing w:after="316" w:line="230" w:lineRule="auto"/>
              <w:rPr>
                <w:rFonts w:ascii="Times New Roman" w:eastAsia="Times New Roman" w:hAnsi="Times New Roman" w:cs="Times New Roman"/>
                <w:b/>
                <w:color w:val="000000"/>
                <w:w w:val="98"/>
                <w:sz w:val="20"/>
                <w:szCs w:val="20"/>
              </w:rPr>
            </w:pP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Письменный</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 xml:space="preserve"> </w:t>
            </w: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контроль</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w:t>
            </w:r>
          </w:p>
        </w:tc>
      </w:tr>
      <w:tr w:rsidR="003302F4" w:rsidRPr="00AA43D1" w14:paraId="40042513" w14:textId="77777777" w:rsidTr="00B65CD3">
        <w:tc>
          <w:tcPr>
            <w:tcW w:w="562" w:type="dxa"/>
          </w:tcPr>
          <w:p w14:paraId="218B4977"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27</w:t>
            </w:r>
          </w:p>
        </w:tc>
        <w:tc>
          <w:tcPr>
            <w:tcW w:w="2977" w:type="dxa"/>
          </w:tcPr>
          <w:p w14:paraId="778E114D"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sz w:val="20"/>
                <w:szCs w:val="20"/>
                <w:lang w:val="ru-RU" w:eastAsia="ru-RU"/>
              </w:rPr>
              <w:t>Модуль 5.</w:t>
            </w:r>
            <w:r w:rsidRPr="00AA43D1">
              <w:rPr>
                <w:rFonts w:ascii="Times New Roman" w:eastAsia="Times New Roman" w:hAnsi="Times New Roman" w:cs="Times New Roman"/>
                <w:bCs/>
                <w:sz w:val="20"/>
                <w:szCs w:val="20"/>
                <w:lang w:eastAsia="ru-RU"/>
              </w:rPr>
              <w:t> </w:t>
            </w:r>
            <w:r w:rsidRPr="00AA43D1">
              <w:rPr>
                <w:rFonts w:ascii="Times New Roman" w:eastAsia="Times New Roman" w:hAnsi="Times New Roman" w:cs="Times New Roman"/>
                <w:bCs/>
                <w:sz w:val="20"/>
                <w:szCs w:val="20"/>
                <w:lang w:val="ru-RU" w:eastAsia="ru-RU"/>
              </w:rPr>
              <w:t>Безопасность в природной среде.</w:t>
            </w:r>
            <w:r w:rsidRPr="00AA43D1">
              <w:rPr>
                <w:rFonts w:ascii="Times New Roman" w:eastAsia="Times New Roman" w:hAnsi="Times New Roman" w:cs="Times New Roman"/>
                <w:sz w:val="20"/>
                <w:szCs w:val="20"/>
                <w:lang w:val="ru-RU" w:eastAsia="ru-RU"/>
              </w:rPr>
              <w:t xml:space="preserve"> Безопасное поведение на водоёмах.</w:t>
            </w:r>
          </w:p>
        </w:tc>
        <w:tc>
          <w:tcPr>
            <w:tcW w:w="851" w:type="dxa"/>
          </w:tcPr>
          <w:p w14:paraId="203AA438"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04BACBE5"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0D2CB19D"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6" w:type="dxa"/>
          </w:tcPr>
          <w:p w14:paraId="06A687F7" w14:textId="68103795" w:rsidR="003302F4" w:rsidRPr="00AA43D1" w:rsidRDefault="00FF1DF9" w:rsidP="003302F4">
            <w:pPr>
              <w:autoSpaceDE w:val="0"/>
              <w:autoSpaceDN w:val="0"/>
              <w:spacing w:after="316" w:line="230" w:lineRule="auto"/>
              <w:rPr>
                <w:rFonts w:ascii="Times New Roman" w:eastAsia="Times New Roman" w:hAnsi="Times New Roman" w:cs="Times New Roman"/>
                <w:bCs/>
                <w:color w:val="000000"/>
                <w:w w:val="98"/>
                <w:sz w:val="20"/>
                <w:szCs w:val="20"/>
                <w:lang w:val="ru-RU"/>
              </w:rPr>
            </w:pPr>
            <w:r>
              <w:rPr>
                <w:rFonts w:ascii="Times New Roman" w:eastAsia="Times New Roman" w:hAnsi="Times New Roman" w:cs="Times New Roman"/>
                <w:bCs/>
                <w:color w:val="000000"/>
                <w:w w:val="98"/>
                <w:sz w:val="20"/>
                <w:szCs w:val="20"/>
                <w:lang w:val="ru-RU"/>
              </w:rPr>
              <w:t>5.04</w:t>
            </w:r>
            <w:r w:rsidR="00DC7579">
              <w:rPr>
                <w:rFonts w:ascii="Times New Roman" w:eastAsia="Times New Roman" w:hAnsi="Times New Roman" w:cs="Times New Roman"/>
                <w:bCs/>
                <w:color w:val="000000"/>
                <w:w w:val="98"/>
                <w:sz w:val="20"/>
                <w:szCs w:val="20"/>
                <w:lang w:val="ru-RU"/>
              </w:rPr>
              <w:t>.2024</w:t>
            </w:r>
          </w:p>
        </w:tc>
        <w:tc>
          <w:tcPr>
            <w:tcW w:w="1886" w:type="dxa"/>
          </w:tcPr>
          <w:p w14:paraId="3DBABD7C" w14:textId="77777777" w:rsidR="003302F4" w:rsidRPr="00AA43D1" w:rsidRDefault="003302F4" w:rsidP="003302F4">
            <w:pPr>
              <w:autoSpaceDE w:val="0"/>
              <w:autoSpaceDN w:val="0"/>
              <w:spacing w:after="316" w:line="230" w:lineRule="auto"/>
              <w:rPr>
                <w:rFonts w:ascii="Times New Roman" w:eastAsia="Times New Roman" w:hAnsi="Times New Roman" w:cs="Times New Roman"/>
                <w:b/>
                <w:color w:val="000000"/>
                <w:w w:val="98"/>
                <w:sz w:val="20"/>
                <w:szCs w:val="20"/>
              </w:rPr>
            </w:pPr>
            <w:r w:rsidRPr="00AA43D1">
              <w:rPr>
                <w:rFonts w:ascii="Times New Roman" w:eastAsia="Times New Roman" w:hAnsi="Times New Roman" w:cs="Times New Roman"/>
                <w:color w:val="000000"/>
                <w:w w:val="98"/>
                <w:sz w:val="20"/>
                <w:szCs w:val="20"/>
                <w:lang w:val="ru-RU"/>
              </w:rPr>
              <w:t>Тестирование</w:t>
            </w:r>
          </w:p>
        </w:tc>
      </w:tr>
      <w:tr w:rsidR="00CF7697" w:rsidRPr="00AA43D1" w14:paraId="77F49182" w14:textId="77777777" w:rsidTr="00B65CD3">
        <w:tc>
          <w:tcPr>
            <w:tcW w:w="562" w:type="dxa"/>
          </w:tcPr>
          <w:p w14:paraId="7A0F1A5F"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28</w:t>
            </w:r>
          </w:p>
        </w:tc>
        <w:tc>
          <w:tcPr>
            <w:tcW w:w="2977" w:type="dxa"/>
          </w:tcPr>
          <w:p w14:paraId="3073B1DD"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sz w:val="20"/>
                <w:szCs w:val="20"/>
                <w:lang w:val="ru-RU" w:eastAsia="ru-RU"/>
              </w:rPr>
              <w:t>Модуль 6.</w:t>
            </w:r>
            <w:r w:rsidRPr="00AA43D1">
              <w:rPr>
                <w:rFonts w:ascii="Times New Roman" w:eastAsia="Times New Roman" w:hAnsi="Times New Roman" w:cs="Times New Roman"/>
                <w:sz w:val="20"/>
                <w:szCs w:val="20"/>
                <w:lang w:eastAsia="ru-RU"/>
              </w:rPr>
              <w:t> </w:t>
            </w:r>
            <w:r w:rsidRPr="00AA43D1">
              <w:rPr>
                <w:rFonts w:ascii="Times New Roman" w:eastAsia="Times New Roman" w:hAnsi="Times New Roman" w:cs="Times New Roman"/>
                <w:bCs/>
                <w:sz w:val="20"/>
                <w:szCs w:val="20"/>
                <w:lang w:val="ru-RU" w:eastAsia="ru-RU"/>
              </w:rPr>
              <w:t>Здоровье и как его сохранить. Основы медицинских знаний.</w:t>
            </w:r>
            <w:r w:rsidRPr="00AA43D1">
              <w:rPr>
                <w:rFonts w:ascii="Times New Roman" w:eastAsia="Times New Roman" w:hAnsi="Times New Roman" w:cs="Times New Roman"/>
                <w:bCs/>
                <w:sz w:val="20"/>
                <w:szCs w:val="20"/>
                <w:lang w:eastAsia="ru-RU"/>
              </w:rPr>
              <w:t> </w:t>
            </w:r>
            <w:r w:rsidRPr="00AA43D1">
              <w:rPr>
                <w:rFonts w:ascii="Times New Roman" w:eastAsia="Times New Roman" w:hAnsi="Times New Roman" w:cs="Times New Roman"/>
                <w:sz w:val="20"/>
                <w:szCs w:val="20"/>
                <w:lang w:val="ru-RU" w:eastAsia="ru-RU"/>
              </w:rPr>
              <w:t>Общие представления о здоровье.</w:t>
            </w:r>
          </w:p>
        </w:tc>
        <w:tc>
          <w:tcPr>
            <w:tcW w:w="851" w:type="dxa"/>
          </w:tcPr>
          <w:p w14:paraId="617B2ECB"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4DBF14D6"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368F2F95"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6" w:type="dxa"/>
          </w:tcPr>
          <w:p w14:paraId="2E2138CD" w14:textId="66CF5A53" w:rsidR="00CF7697" w:rsidRPr="00AA43D1" w:rsidRDefault="00FF1DF9" w:rsidP="00CF7697">
            <w:pPr>
              <w:autoSpaceDE w:val="0"/>
              <w:autoSpaceDN w:val="0"/>
              <w:spacing w:after="316" w:line="230" w:lineRule="auto"/>
              <w:rPr>
                <w:rFonts w:ascii="Times New Roman" w:eastAsia="Times New Roman" w:hAnsi="Times New Roman" w:cs="Times New Roman"/>
                <w:b/>
                <w:color w:val="000000"/>
                <w:w w:val="98"/>
                <w:sz w:val="20"/>
                <w:szCs w:val="20"/>
              </w:rPr>
            </w:pPr>
            <w:r>
              <w:rPr>
                <w:rFonts w:ascii="Times New Roman" w:eastAsia="Times New Roman" w:hAnsi="Times New Roman" w:cs="Times New Roman"/>
                <w:bCs/>
                <w:color w:val="000000"/>
                <w:w w:val="98"/>
                <w:sz w:val="20"/>
                <w:szCs w:val="20"/>
                <w:lang w:val="ru-RU"/>
              </w:rPr>
              <w:t>12</w:t>
            </w:r>
            <w:r w:rsidR="00DC7579">
              <w:rPr>
                <w:rFonts w:ascii="Times New Roman" w:eastAsia="Times New Roman" w:hAnsi="Times New Roman" w:cs="Times New Roman"/>
                <w:bCs/>
                <w:color w:val="000000"/>
                <w:w w:val="98"/>
                <w:sz w:val="20"/>
                <w:szCs w:val="20"/>
                <w:lang w:val="ru-RU"/>
              </w:rPr>
              <w:t>.04.2024</w:t>
            </w:r>
          </w:p>
        </w:tc>
        <w:tc>
          <w:tcPr>
            <w:tcW w:w="1886" w:type="dxa"/>
          </w:tcPr>
          <w:p w14:paraId="4B8CE9DD" w14:textId="77777777" w:rsidR="00CF7697" w:rsidRPr="00AA43D1" w:rsidRDefault="00CF7697" w:rsidP="00CF7697">
            <w:pPr>
              <w:autoSpaceDE w:val="0"/>
              <w:autoSpaceDN w:val="0"/>
              <w:spacing w:after="316" w:line="230" w:lineRule="auto"/>
              <w:rPr>
                <w:rFonts w:ascii="Times New Roman" w:eastAsia="Times New Roman" w:hAnsi="Times New Roman" w:cs="Times New Roman"/>
                <w:b/>
                <w:color w:val="000000"/>
                <w:w w:val="98"/>
                <w:sz w:val="20"/>
                <w:szCs w:val="20"/>
              </w:rPr>
            </w:pP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Устный</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 xml:space="preserve"> </w:t>
            </w: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опрос</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r>
      <w:tr w:rsidR="00CF7697" w:rsidRPr="00AA43D1" w14:paraId="46D075F2" w14:textId="77777777" w:rsidTr="00B65CD3">
        <w:tc>
          <w:tcPr>
            <w:tcW w:w="562" w:type="dxa"/>
          </w:tcPr>
          <w:p w14:paraId="7C7F1A57"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29</w:t>
            </w:r>
          </w:p>
        </w:tc>
        <w:tc>
          <w:tcPr>
            <w:tcW w:w="2977" w:type="dxa"/>
          </w:tcPr>
          <w:p w14:paraId="33226E06"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sz w:val="20"/>
                <w:szCs w:val="20"/>
                <w:lang w:val="ru-RU" w:eastAsia="ru-RU"/>
              </w:rPr>
              <w:t>Модуль 6.</w:t>
            </w:r>
            <w:r w:rsidRPr="00AA43D1">
              <w:rPr>
                <w:rFonts w:ascii="Times New Roman" w:eastAsia="Times New Roman" w:hAnsi="Times New Roman" w:cs="Times New Roman"/>
                <w:sz w:val="20"/>
                <w:szCs w:val="20"/>
                <w:lang w:eastAsia="ru-RU"/>
              </w:rPr>
              <w:t> </w:t>
            </w:r>
            <w:r w:rsidRPr="00AA43D1">
              <w:rPr>
                <w:rFonts w:ascii="Times New Roman" w:eastAsia="Times New Roman" w:hAnsi="Times New Roman" w:cs="Times New Roman"/>
                <w:bCs/>
                <w:sz w:val="20"/>
                <w:szCs w:val="20"/>
                <w:lang w:val="ru-RU" w:eastAsia="ru-RU"/>
              </w:rPr>
              <w:t>Здоровье и как его сохранить. Основы медицинских знаний.</w:t>
            </w:r>
            <w:r w:rsidRPr="00AA43D1">
              <w:rPr>
                <w:rFonts w:ascii="Times New Roman" w:eastAsia="Times New Roman" w:hAnsi="Times New Roman" w:cs="Times New Roman"/>
                <w:bCs/>
                <w:sz w:val="20"/>
                <w:szCs w:val="20"/>
                <w:lang w:eastAsia="ru-RU"/>
              </w:rPr>
              <w:t> </w:t>
            </w:r>
            <w:r w:rsidRPr="00AA43D1">
              <w:rPr>
                <w:rFonts w:ascii="Times New Roman" w:eastAsia="Times New Roman" w:hAnsi="Times New Roman" w:cs="Times New Roman"/>
                <w:sz w:val="20"/>
                <w:szCs w:val="20"/>
                <w:lang w:val="ru-RU" w:eastAsia="ru-RU"/>
              </w:rPr>
              <w:t>Предупреждение и защита от инфекционных заболеваний.</w:t>
            </w:r>
          </w:p>
        </w:tc>
        <w:tc>
          <w:tcPr>
            <w:tcW w:w="851" w:type="dxa"/>
          </w:tcPr>
          <w:p w14:paraId="4AE39DBE"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19275964"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159D233A"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6" w:type="dxa"/>
          </w:tcPr>
          <w:p w14:paraId="485D3000" w14:textId="6FCFF31A" w:rsidR="00CF7697" w:rsidRPr="00AA43D1" w:rsidRDefault="00FF1DF9" w:rsidP="00CF7697">
            <w:pPr>
              <w:autoSpaceDE w:val="0"/>
              <w:autoSpaceDN w:val="0"/>
              <w:spacing w:after="316" w:line="230" w:lineRule="auto"/>
              <w:rPr>
                <w:rFonts w:ascii="Times New Roman" w:eastAsia="Times New Roman" w:hAnsi="Times New Roman" w:cs="Times New Roman"/>
                <w:b/>
                <w:color w:val="000000"/>
                <w:w w:val="98"/>
                <w:sz w:val="20"/>
                <w:szCs w:val="20"/>
              </w:rPr>
            </w:pPr>
            <w:r>
              <w:rPr>
                <w:rFonts w:ascii="Times New Roman" w:eastAsia="Times New Roman" w:hAnsi="Times New Roman" w:cs="Times New Roman"/>
                <w:bCs/>
                <w:color w:val="000000"/>
                <w:w w:val="98"/>
                <w:sz w:val="20"/>
                <w:szCs w:val="20"/>
                <w:lang w:val="ru-RU"/>
              </w:rPr>
              <w:t>19</w:t>
            </w:r>
            <w:r w:rsidR="00DC7579">
              <w:rPr>
                <w:rFonts w:ascii="Times New Roman" w:eastAsia="Times New Roman" w:hAnsi="Times New Roman" w:cs="Times New Roman"/>
                <w:bCs/>
                <w:color w:val="000000"/>
                <w:w w:val="98"/>
                <w:sz w:val="20"/>
                <w:szCs w:val="20"/>
                <w:lang w:val="ru-RU"/>
              </w:rPr>
              <w:t>.04.2024</w:t>
            </w:r>
          </w:p>
        </w:tc>
        <w:tc>
          <w:tcPr>
            <w:tcW w:w="1886" w:type="dxa"/>
          </w:tcPr>
          <w:p w14:paraId="3A07583A" w14:textId="77777777" w:rsidR="00CF7697" w:rsidRPr="00AA43D1" w:rsidRDefault="00CF7697" w:rsidP="00CF7697">
            <w:pPr>
              <w:autoSpaceDE w:val="0"/>
              <w:autoSpaceDN w:val="0"/>
              <w:spacing w:after="316" w:line="230" w:lineRule="auto"/>
              <w:rPr>
                <w:rFonts w:ascii="Times New Roman" w:eastAsia="Times New Roman" w:hAnsi="Times New Roman" w:cs="Times New Roman"/>
                <w:b/>
                <w:color w:val="000000"/>
                <w:w w:val="98"/>
                <w:sz w:val="20"/>
                <w:szCs w:val="20"/>
              </w:rPr>
            </w:pP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Устный</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 xml:space="preserve"> </w:t>
            </w: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опрос</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r>
      <w:tr w:rsidR="00CF7697" w:rsidRPr="00AA43D1" w14:paraId="28DB65F0" w14:textId="77777777" w:rsidTr="00B65CD3">
        <w:tc>
          <w:tcPr>
            <w:tcW w:w="562" w:type="dxa"/>
          </w:tcPr>
          <w:p w14:paraId="4649ACB1"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30</w:t>
            </w:r>
          </w:p>
        </w:tc>
        <w:tc>
          <w:tcPr>
            <w:tcW w:w="2977" w:type="dxa"/>
          </w:tcPr>
          <w:p w14:paraId="1372CBBC"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sz w:val="20"/>
                <w:szCs w:val="20"/>
                <w:lang w:val="ru-RU" w:eastAsia="ru-RU"/>
              </w:rPr>
              <w:t>Модуль 6.</w:t>
            </w:r>
            <w:r w:rsidRPr="00AA43D1">
              <w:rPr>
                <w:rFonts w:ascii="Times New Roman" w:eastAsia="Times New Roman" w:hAnsi="Times New Roman" w:cs="Times New Roman"/>
                <w:sz w:val="20"/>
                <w:szCs w:val="20"/>
                <w:lang w:eastAsia="ru-RU"/>
              </w:rPr>
              <w:t> </w:t>
            </w:r>
            <w:r w:rsidRPr="00AA43D1">
              <w:rPr>
                <w:rFonts w:ascii="Times New Roman" w:eastAsia="Times New Roman" w:hAnsi="Times New Roman" w:cs="Times New Roman"/>
                <w:bCs/>
                <w:sz w:val="20"/>
                <w:szCs w:val="20"/>
                <w:lang w:val="ru-RU" w:eastAsia="ru-RU"/>
              </w:rPr>
              <w:t>Здоровье и как его сохранить. Основы медицинских знаний.</w:t>
            </w:r>
            <w:r w:rsidRPr="00AA43D1">
              <w:rPr>
                <w:rFonts w:ascii="Times New Roman" w:eastAsia="Times New Roman" w:hAnsi="Times New Roman" w:cs="Times New Roman"/>
                <w:bCs/>
                <w:sz w:val="20"/>
                <w:szCs w:val="20"/>
                <w:lang w:eastAsia="ru-RU"/>
              </w:rPr>
              <w:t> </w:t>
            </w:r>
            <w:r w:rsidRPr="00AA43D1">
              <w:rPr>
                <w:rFonts w:ascii="Times New Roman" w:eastAsia="Times New Roman" w:hAnsi="Times New Roman" w:cs="Times New Roman"/>
                <w:sz w:val="20"/>
                <w:szCs w:val="20"/>
                <w:lang w:val="ru-RU" w:eastAsia="ru-RU"/>
              </w:rPr>
              <w:t>Предупреждение и защита от неинфекционных заболеваний.</w:t>
            </w:r>
          </w:p>
        </w:tc>
        <w:tc>
          <w:tcPr>
            <w:tcW w:w="851" w:type="dxa"/>
          </w:tcPr>
          <w:p w14:paraId="35FE9F13"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04296317"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42CB0BE6"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6" w:type="dxa"/>
          </w:tcPr>
          <w:p w14:paraId="02944648" w14:textId="1F82B987" w:rsidR="00CF7697" w:rsidRPr="00AA43D1" w:rsidRDefault="00FF1DF9" w:rsidP="00CF7697">
            <w:pPr>
              <w:autoSpaceDE w:val="0"/>
              <w:autoSpaceDN w:val="0"/>
              <w:spacing w:after="316" w:line="230" w:lineRule="auto"/>
              <w:rPr>
                <w:rFonts w:ascii="Times New Roman" w:eastAsia="Times New Roman" w:hAnsi="Times New Roman" w:cs="Times New Roman"/>
                <w:b/>
                <w:color w:val="000000"/>
                <w:w w:val="98"/>
                <w:sz w:val="20"/>
                <w:szCs w:val="20"/>
              </w:rPr>
            </w:pPr>
            <w:r>
              <w:rPr>
                <w:rFonts w:ascii="Times New Roman" w:eastAsia="Times New Roman" w:hAnsi="Times New Roman" w:cs="Times New Roman"/>
                <w:bCs/>
                <w:color w:val="000000"/>
                <w:w w:val="98"/>
                <w:sz w:val="20"/>
                <w:szCs w:val="20"/>
                <w:lang w:val="ru-RU"/>
              </w:rPr>
              <w:t>26</w:t>
            </w:r>
            <w:r w:rsidR="00DC7579">
              <w:rPr>
                <w:rFonts w:ascii="Times New Roman" w:eastAsia="Times New Roman" w:hAnsi="Times New Roman" w:cs="Times New Roman"/>
                <w:bCs/>
                <w:color w:val="000000"/>
                <w:w w:val="98"/>
                <w:sz w:val="20"/>
                <w:szCs w:val="20"/>
                <w:lang w:val="ru-RU"/>
              </w:rPr>
              <w:t>.04.2024</w:t>
            </w:r>
          </w:p>
        </w:tc>
        <w:tc>
          <w:tcPr>
            <w:tcW w:w="1886" w:type="dxa"/>
          </w:tcPr>
          <w:p w14:paraId="0D58F5D3" w14:textId="77777777" w:rsidR="00CF7697" w:rsidRPr="00AA43D1" w:rsidRDefault="00CF7697" w:rsidP="00CF7697">
            <w:pPr>
              <w:autoSpaceDE w:val="0"/>
              <w:autoSpaceDN w:val="0"/>
              <w:spacing w:after="316" w:line="230" w:lineRule="auto"/>
              <w:rPr>
                <w:rFonts w:ascii="Times New Roman" w:eastAsia="Times New Roman" w:hAnsi="Times New Roman" w:cs="Times New Roman"/>
                <w:b/>
                <w:color w:val="000000"/>
                <w:w w:val="98"/>
                <w:sz w:val="20"/>
                <w:szCs w:val="20"/>
              </w:rPr>
            </w:pP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Письменный</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 xml:space="preserve"> </w:t>
            </w: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контроль</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w:t>
            </w:r>
          </w:p>
        </w:tc>
      </w:tr>
      <w:tr w:rsidR="00CF7697" w:rsidRPr="00AA43D1" w14:paraId="7EA5931F" w14:textId="77777777" w:rsidTr="00B65CD3">
        <w:tc>
          <w:tcPr>
            <w:tcW w:w="562" w:type="dxa"/>
          </w:tcPr>
          <w:p w14:paraId="03E28135"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31</w:t>
            </w:r>
          </w:p>
        </w:tc>
        <w:tc>
          <w:tcPr>
            <w:tcW w:w="2977" w:type="dxa"/>
          </w:tcPr>
          <w:p w14:paraId="238379A4"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sz w:val="20"/>
                <w:szCs w:val="20"/>
                <w:lang w:val="ru-RU" w:eastAsia="ru-RU"/>
              </w:rPr>
              <w:t>Модуль 6.</w:t>
            </w:r>
            <w:r w:rsidRPr="00AA43D1">
              <w:rPr>
                <w:rFonts w:ascii="Times New Roman" w:eastAsia="Times New Roman" w:hAnsi="Times New Roman" w:cs="Times New Roman"/>
                <w:sz w:val="20"/>
                <w:szCs w:val="20"/>
                <w:lang w:eastAsia="ru-RU"/>
              </w:rPr>
              <w:t> </w:t>
            </w:r>
            <w:r w:rsidRPr="00AA43D1">
              <w:rPr>
                <w:rFonts w:ascii="Times New Roman" w:eastAsia="Times New Roman" w:hAnsi="Times New Roman" w:cs="Times New Roman"/>
                <w:bCs/>
                <w:sz w:val="20"/>
                <w:szCs w:val="20"/>
                <w:lang w:val="ru-RU" w:eastAsia="ru-RU"/>
              </w:rPr>
              <w:t>Здоровье и как его сохранить. Основы медицинских знаний.</w:t>
            </w:r>
            <w:r w:rsidRPr="00AA43D1">
              <w:rPr>
                <w:rFonts w:ascii="Times New Roman" w:eastAsia="Times New Roman" w:hAnsi="Times New Roman" w:cs="Times New Roman"/>
                <w:bCs/>
                <w:sz w:val="20"/>
                <w:szCs w:val="20"/>
                <w:lang w:eastAsia="ru-RU"/>
              </w:rPr>
              <w:t> </w:t>
            </w:r>
            <w:r w:rsidRPr="00AA43D1">
              <w:rPr>
                <w:rFonts w:ascii="Times New Roman" w:eastAsia="Times New Roman" w:hAnsi="Times New Roman" w:cs="Times New Roman"/>
                <w:sz w:val="20"/>
                <w:szCs w:val="20"/>
                <w:lang w:val="ru-RU" w:eastAsia="ru-RU"/>
              </w:rPr>
              <w:t>Первая помощь и самопомощь при неотложных состояниях.</w:t>
            </w:r>
          </w:p>
        </w:tc>
        <w:tc>
          <w:tcPr>
            <w:tcW w:w="851" w:type="dxa"/>
          </w:tcPr>
          <w:p w14:paraId="05DE4294"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3AACCB82"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1208065B"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6" w:type="dxa"/>
          </w:tcPr>
          <w:p w14:paraId="58E89983" w14:textId="07F04AFA" w:rsidR="00CF7697" w:rsidRPr="00AA43D1" w:rsidRDefault="00FF1DF9" w:rsidP="00CF7697">
            <w:pPr>
              <w:autoSpaceDE w:val="0"/>
              <w:autoSpaceDN w:val="0"/>
              <w:spacing w:after="316" w:line="230" w:lineRule="auto"/>
              <w:rPr>
                <w:rFonts w:ascii="Times New Roman" w:eastAsia="Times New Roman" w:hAnsi="Times New Roman" w:cs="Times New Roman"/>
                <w:bCs/>
                <w:color w:val="000000"/>
                <w:w w:val="98"/>
                <w:sz w:val="20"/>
                <w:szCs w:val="20"/>
                <w:lang w:val="ru-RU"/>
              </w:rPr>
            </w:pPr>
            <w:r>
              <w:rPr>
                <w:rFonts w:ascii="Times New Roman" w:eastAsia="Times New Roman" w:hAnsi="Times New Roman" w:cs="Times New Roman"/>
                <w:bCs/>
                <w:color w:val="000000"/>
                <w:w w:val="98"/>
                <w:sz w:val="20"/>
                <w:szCs w:val="20"/>
                <w:lang w:val="ru-RU"/>
              </w:rPr>
              <w:t>3.05</w:t>
            </w:r>
            <w:r w:rsidR="00DC7579">
              <w:rPr>
                <w:rFonts w:ascii="Times New Roman" w:eastAsia="Times New Roman" w:hAnsi="Times New Roman" w:cs="Times New Roman"/>
                <w:bCs/>
                <w:color w:val="000000"/>
                <w:w w:val="98"/>
                <w:sz w:val="20"/>
                <w:szCs w:val="20"/>
                <w:lang w:val="ru-RU"/>
              </w:rPr>
              <w:t>.2024</w:t>
            </w:r>
          </w:p>
        </w:tc>
        <w:tc>
          <w:tcPr>
            <w:tcW w:w="1886" w:type="dxa"/>
          </w:tcPr>
          <w:p w14:paraId="6E56293A" w14:textId="77777777" w:rsidR="00CF7697" w:rsidRPr="00AA43D1" w:rsidRDefault="00CF7697" w:rsidP="00CF7697">
            <w:pPr>
              <w:rPr>
                <w:rFonts w:ascii="Times New Roman" w:eastAsia="Times New Roman" w:hAnsi="Times New Roman" w:cs="Times New Roman"/>
                <w:color w:val="000000"/>
                <w:w w:val="98"/>
                <w:sz w:val="20"/>
                <w:szCs w:val="20"/>
              </w:rPr>
            </w:pPr>
            <w:proofErr w:type="spellStart"/>
            <w:r w:rsidRPr="00AA43D1">
              <w:rPr>
                <w:rFonts w:ascii="Times New Roman" w:eastAsia="Times New Roman" w:hAnsi="Times New Roman" w:cs="Times New Roman"/>
                <w:color w:val="000000"/>
                <w:w w:val="98"/>
                <w:sz w:val="20"/>
                <w:szCs w:val="20"/>
              </w:rPr>
              <w:t>Тестирование</w:t>
            </w:r>
            <w:proofErr w:type="spellEnd"/>
          </w:p>
          <w:p w14:paraId="7A7892D3"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rPr>
            </w:pPr>
          </w:p>
        </w:tc>
      </w:tr>
      <w:tr w:rsidR="00CF7697" w:rsidRPr="00AA43D1" w14:paraId="4E5BC076" w14:textId="77777777" w:rsidTr="00B65CD3">
        <w:tc>
          <w:tcPr>
            <w:tcW w:w="562" w:type="dxa"/>
          </w:tcPr>
          <w:p w14:paraId="310A10D0"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32</w:t>
            </w:r>
          </w:p>
        </w:tc>
        <w:tc>
          <w:tcPr>
            <w:tcW w:w="2977" w:type="dxa"/>
          </w:tcPr>
          <w:p w14:paraId="6A33BB79"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sz w:val="20"/>
                <w:szCs w:val="20"/>
                <w:lang w:val="ru-RU" w:eastAsia="ru-RU"/>
              </w:rPr>
              <w:t>Модуль 6.</w:t>
            </w:r>
            <w:r w:rsidRPr="00AA43D1">
              <w:rPr>
                <w:rFonts w:ascii="Times New Roman" w:eastAsia="Times New Roman" w:hAnsi="Times New Roman" w:cs="Times New Roman"/>
                <w:sz w:val="20"/>
                <w:szCs w:val="20"/>
                <w:lang w:eastAsia="ru-RU"/>
              </w:rPr>
              <w:t> </w:t>
            </w:r>
            <w:r w:rsidRPr="00AA43D1">
              <w:rPr>
                <w:rFonts w:ascii="Times New Roman" w:eastAsia="Times New Roman" w:hAnsi="Times New Roman" w:cs="Times New Roman"/>
                <w:bCs/>
                <w:sz w:val="20"/>
                <w:szCs w:val="20"/>
                <w:lang w:val="ru-RU" w:eastAsia="ru-RU"/>
              </w:rPr>
              <w:t>Здоровье и как его сохранить. Основы медицинских знаний.</w:t>
            </w:r>
            <w:r w:rsidRPr="00AA43D1">
              <w:rPr>
                <w:rFonts w:ascii="Times New Roman" w:eastAsia="Times New Roman" w:hAnsi="Times New Roman" w:cs="Times New Roman"/>
                <w:bCs/>
                <w:sz w:val="20"/>
                <w:szCs w:val="20"/>
                <w:lang w:eastAsia="ru-RU"/>
              </w:rPr>
              <w:t> </w:t>
            </w:r>
            <w:r w:rsidRPr="00AA43D1">
              <w:rPr>
                <w:rFonts w:ascii="Times New Roman" w:eastAsia="Times New Roman" w:hAnsi="Times New Roman" w:cs="Times New Roman"/>
                <w:sz w:val="20"/>
                <w:szCs w:val="20"/>
                <w:lang w:val="ru-RU" w:eastAsia="ru-RU"/>
              </w:rPr>
              <w:t>Первая помощь и самопомощь при неотложных состояниях.</w:t>
            </w:r>
          </w:p>
        </w:tc>
        <w:tc>
          <w:tcPr>
            <w:tcW w:w="851" w:type="dxa"/>
          </w:tcPr>
          <w:p w14:paraId="5DAC0ED6"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2CC20794"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2AA97875"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6" w:type="dxa"/>
          </w:tcPr>
          <w:p w14:paraId="427EE31E" w14:textId="52E09F97" w:rsidR="00CF7697" w:rsidRPr="00AA43D1" w:rsidRDefault="00FF1DF9" w:rsidP="00CF7697">
            <w:pPr>
              <w:autoSpaceDE w:val="0"/>
              <w:autoSpaceDN w:val="0"/>
              <w:spacing w:after="316" w:line="230" w:lineRule="auto"/>
              <w:rPr>
                <w:rFonts w:ascii="Times New Roman" w:eastAsia="Times New Roman" w:hAnsi="Times New Roman" w:cs="Times New Roman"/>
                <w:b/>
                <w:color w:val="000000"/>
                <w:w w:val="98"/>
                <w:sz w:val="20"/>
                <w:szCs w:val="20"/>
              </w:rPr>
            </w:pPr>
            <w:r>
              <w:rPr>
                <w:rFonts w:ascii="Times New Roman" w:eastAsia="Times New Roman" w:hAnsi="Times New Roman" w:cs="Times New Roman"/>
                <w:bCs/>
                <w:color w:val="000000"/>
                <w:w w:val="98"/>
                <w:sz w:val="20"/>
                <w:szCs w:val="20"/>
                <w:lang w:val="ru-RU"/>
              </w:rPr>
              <w:t>17</w:t>
            </w:r>
            <w:r w:rsidR="00DC7579">
              <w:rPr>
                <w:rFonts w:ascii="Times New Roman" w:eastAsia="Times New Roman" w:hAnsi="Times New Roman" w:cs="Times New Roman"/>
                <w:bCs/>
                <w:color w:val="000000"/>
                <w:w w:val="98"/>
                <w:sz w:val="20"/>
                <w:szCs w:val="20"/>
                <w:lang w:val="ru-RU"/>
              </w:rPr>
              <w:t>.05.2024</w:t>
            </w:r>
          </w:p>
        </w:tc>
        <w:tc>
          <w:tcPr>
            <w:tcW w:w="1886" w:type="dxa"/>
          </w:tcPr>
          <w:p w14:paraId="18DBBBBC" w14:textId="77777777" w:rsidR="00CF7697" w:rsidRPr="00AA43D1" w:rsidRDefault="00CF7697" w:rsidP="00CF7697">
            <w:pPr>
              <w:rPr>
                <w:rFonts w:ascii="Times New Roman" w:eastAsia="Times New Roman" w:hAnsi="Times New Roman" w:cs="Times New Roman"/>
                <w:color w:val="000000"/>
                <w:w w:val="98"/>
                <w:sz w:val="20"/>
                <w:szCs w:val="20"/>
              </w:rPr>
            </w:pPr>
            <w:proofErr w:type="spellStart"/>
            <w:r w:rsidRPr="00AA43D1">
              <w:rPr>
                <w:rFonts w:ascii="Times New Roman" w:eastAsia="Times New Roman" w:hAnsi="Times New Roman" w:cs="Times New Roman"/>
                <w:color w:val="000000"/>
                <w:w w:val="98"/>
                <w:sz w:val="20"/>
                <w:szCs w:val="20"/>
              </w:rPr>
              <w:t>Тестирование</w:t>
            </w:r>
            <w:proofErr w:type="spellEnd"/>
          </w:p>
          <w:p w14:paraId="40BDD9DD"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rPr>
            </w:pPr>
          </w:p>
        </w:tc>
      </w:tr>
      <w:tr w:rsidR="00CF7697" w:rsidRPr="00AA43D1" w14:paraId="0BC40FC9" w14:textId="77777777" w:rsidTr="00B65CD3">
        <w:trPr>
          <w:trHeight w:val="300"/>
        </w:trPr>
        <w:tc>
          <w:tcPr>
            <w:tcW w:w="562" w:type="dxa"/>
          </w:tcPr>
          <w:p w14:paraId="30F34C27"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33</w:t>
            </w:r>
          </w:p>
        </w:tc>
        <w:tc>
          <w:tcPr>
            <w:tcW w:w="2977" w:type="dxa"/>
          </w:tcPr>
          <w:p w14:paraId="00BD537B"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sz w:val="20"/>
                <w:szCs w:val="20"/>
                <w:lang w:val="ru-RU" w:eastAsia="ru-RU"/>
              </w:rPr>
              <w:t>Модуль 6.</w:t>
            </w:r>
            <w:r w:rsidRPr="00AA43D1">
              <w:rPr>
                <w:rFonts w:ascii="Times New Roman" w:eastAsia="Times New Roman" w:hAnsi="Times New Roman" w:cs="Times New Roman"/>
                <w:sz w:val="20"/>
                <w:szCs w:val="20"/>
                <w:lang w:eastAsia="ru-RU"/>
              </w:rPr>
              <w:t> </w:t>
            </w:r>
            <w:r w:rsidRPr="00AA43D1">
              <w:rPr>
                <w:rFonts w:ascii="Times New Roman" w:eastAsia="Times New Roman" w:hAnsi="Times New Roman" w:cs="Times New Roman"/>
                <w:bCs/>
                <w:sz w:val="20"/>
                <w:szCs w:val="20"/>
                <w:lang w:val="ru-RU" w:eastAsia="ru-RU"/>
              </w:rPr>
              <w:t>Здоровье и как его сохранить. Основы медицинских знаний.</w:t>
            </w:r>
            <w:r w:rsidRPr="00AA43D1">
              <w:rPr>
                <w:rFonts w:ascii="Times New Roman" w:eastAsia="Times New Roman" w:hAnsi="Times New Roman" w:cs="Times New Roman"/>
                <w:bCs/>
                <w:sz w:val="20"/>
                <w:szCs w:val="20"/>
                <w:lang w:eastAsia="ru-RU"/>
              </w:rPr>
              <w:t> </w:t>
            </w:r>
            <w:r w:rsidRPr="00AA43D1">
              <w:rPr>
                <w:rFonts w:ascii="Times New Roman" w:eastAsia="Times New Roman" w:hAnsi="Times New Roman" w:cs="Times New Roman"/>
                <w:sz w:val="20"/>
                <w:szCs w:val="20"/>
                <w:lang w:val="ru-RU" w:eastAsia="ru-RU"/>
              </w:rPr>
              <w:t>Первая помощь и самопомощь при неотложных состояниях.</w:t>
            </w:r>
          </w:p>
        </w:tc>
        <w:tc>
          <w:tcPr>
            <w:tcW w:w="851" w:type="dxa"/>
          </w:tcPr>
          <w:p w14:paraId="7A384AF4"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5CA07876"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133A3BFC"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6" w:type="dxa"/>
          </w:tcPr>
          <w:p w14:paraId="3C1BE25A" w14:textId="67C1EE4E" w:rsidR="00CF7697" w:rsidRPr="00AA43D1" w:rsidRDefault="00FF1DF9" w:rsidP="00CF7697">
            <w:pPr>
              <w:autoSpaceDE w:val="0"/>
              <w:autoSpaceDN w:val="0"/>
              <w:spacing w:after="316" w:line="230" w:lineRule="auto"/>
              <w:rPr>
                <w:rFonts w:ascii="Times New Roman" w:eastAsia="Times New Roman" w:hAnsi="Times New Roman" w:cs="Times New Roman"/>
                <w:b/>
                <w:color w:val="000000"/>
                <w:w w:val="98"/>
                <w:sz w:val="20"/>
                <w:szCs w:val="20"/>
              </w:rPr>
            </w:pPr>
            <w:r>
              <w:rPr>
                <w:rFonts w:ascii="Times New Roman" w:eastAsia="Times New Roman" w:hAnsi="Times New Roman" w:cs="Times New Roman"/>
                <w:bCs/>
                <w:color w:val="000000"/>
                <w:w w:val="98"/>
                <w:sz w:val="20"/>
                <w:szCs w:val="20"/>
                <w:lang w:val="ru-RU"/>
              </w:rPr>
              <w:t>24</w:t>
            </w:r>
            <w:r w:rsidR="00DC7579">
              <w:rPr>
                <w:rFonts w:ascii="Times New Roman" w:eastAsia="Times New Roman" w:hAnsi="Times New Roman" w:cs="Times New Roman"/>
                <w:bCs/>
                <w:color w:val="000000"/>
                <w:w w:val="98"/>
                <w:sz w:val="20"/>
                <w:szCs w:val="20"/>
                <w:lang w:val="ru-RU"/>
              </w:rPr>
              <w:t>.05.2024</w:t>
            </w:r>
          </w:p>
        </w:tc>
        <w:tc>
          <w:tcPr>
            <w:tcW w:w="1886" w:type="dxa"/>
          </w:tcPr>
          <w:p w14:paraId="14C76C31" w14:textId="77777777" w:rsidR="00CF7697" w:rsidRPr="00AA43D1" w:rsidRDefault="00CF7697" w:rsidP="00CF7697">
            <w:pPr>
              <w:rPr>
                <w:rFonts w:ascii="Times New Roman" w:eastAsia="Times New Roman" w:hAnsi="Times New Roman" w:cs="Times New Roman"/>
                <w:color w:val="000000"/>
                <w:w w:val="98"/>
                <w:sz w:val="20"/>
                <w:szCs w:val="20"/>
              </w:rPr>
            </w:pPr>
            <w:proofErr w:type="spellStart"/>
            <w:r w:rsidRPr="00AA43D1">
              <w:rPr>
                <w:rFonts w:ascii="Times New Roman" w:eastAsia="Times New Roman" w:hAnsi="Times New Roman" w:cs="Times New Roman"/>
                <w:color w:val="000000"/>
                <w:w w:val="98"/>
                <w:sz w:val="20"/>
                <w:szCs w:val="20"/>
              </w:rPr>
              <w:t>Тестирование</w:t>
            </w:r>
            <w:proofErr w:type="spellEnd"/>
          </w:p>
          <w:p w14:paraId="418E50F1"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rPr>
            </w:pPr>
            <w:bookmarkStart w:id="0" w:name="_GoBack"/>
            <w:bookmarkEnd w:id="0"/>
          </w:p>
        </w:tc>
      </w:tr>
      <w:tr w:rsidR="00CF7697" w:rsidRPr="00AA43D1" w14:paraId="1998B380" w14:textId="77777777" w:rsidTr="009B2B4E">
        <w:trPr>
          <w:trHeight w:val="1632"/>
        </w:trPr>
        <w:tc>
          <w:tcPr>
            <w:tcW w:w="562" w:type="dxa"/>
          </w:tcPr>
          <w:p w14:paraId="7B9E4A83"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34</w:t>
            </w:r>
          </w:p>
        </w:tc>
        <w:tc>
          <w:tcPr>
            <w:tcW w:w="2977" w:type="dxa"/>
          </w:tcPr>
          <w:p w14:paraId="029D8226"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sz w:val="20"/>
                <w:szCs w:val="20"/>
                <w:lang w:val="ru-RU" w:eastAsia="ru-RU"/>
              </w:rPr>
              <w:t>Модуль 6.</w:t>
            </w:r>
            <w:r w:rsidRPr="00AA43D1">
              <w:rPr>
                <w:rFonts w:ascii="Times New Roman" w:eastAsia="Times New Roman" w:hAnsi="Times New Roman" w:cs="Times New Roman"/>
                <w:sz w:val="20"/>
                <w:szCs w:val="20"/>
                <w:lang w:eastAsia="ru-RU"/>
              </w:rPr>
              <w:t> </w:t>
            </w:r>
            <w:r w:rsidRPr="00AA43D1">
              <w:rPr>
                <w:rFonts w:ascii="Times New Roman" w:eastAsia="Times New Roman" w:hAnsi="Times New Roman" w:cs="Times New Roman"/>
                <w:bCs/>
                <w:sz w:val="20"/>
                <w:szCs w:val="20"/>
                <w:lang w:val="ru-RU" w:eastAsia="ru-RU"/>
              </w:rPr>
              <w:t>Здоровье и как его сохранить. Основы медицинских знаний.</w:t>
            </w:r>
            <w:r w:rsidRPr="00AA43D1">
              <w:rPr>
                <w:rFonts w:ascii="Times New Roman" w:eastAsia="Times New Roman" w:hAnsi="Times New Roman" w:cs="Times New Roman"/>
                <w:bCs/>
                <w:sz w:val="20"/>
                <w:szCs w:val="20"/>
                <w:lang w:eastAsia="ru-RU"/>
              </w:rPr>
              <w:t> </w:t>
            </w:r>
            <w:r w:rsidRPr="00AA43D1">
              <w:rPr>
                <w:rFonts w:ascii="Times New Roman" w:eastAsia="Times New Roman" w:hAnsi="Times New Roman" w:cs="Times New Roman"/>
                <w:sz w:val="20"/>
                <w:szCs w:val="20"/>
                <w:lang w:val="ru-RU" w:eastAsia="ru-RU"/>
              </w:rPr>
              <w:t>Первая помощь и самопомощь при неотложных состояниях.</w:t>
            </w:r>
          </w:p>
        </w:tc>
        <w:tc>
          <w:tcPr>
            <w:tcW w:w="851" w:type="dxa"/>
          </w:tcPr>
          <w:p w14:paraId="6F969756"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7F38AC89"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3C400313"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6" w:type="dxa"/>
          </w:tcPr>
          <w:p w14:paraId="7EC2BAC1" w14:textId="098D8F0B" w:rsidR="00CF7697" w:rsidRPr="00AA43D1" w:rsidRDefault="00CF7697" w:rsidP="00CF7697">
            <w:pPr>
              <w:autoSpaceDE w:val="0"/>
              <w:autoSpaceDN w:val="0"/>
              <w:spacing w:after="316" w:line="230" w:lineRule="auto"/>
              <w:rPr>
                <w:rFonts w:ascii="Times New Roman" w:eastAsia="Times New Roman" w:hAnsi="Times New Roman" w:cs="Times New Roman"/>
                <w:b/>
                <w:color w:val="000000"/>
                <w:w w:val="98"/>
                <w:sz w:val="20"/>
                <w:szCs w:val="20"/>
              </w:rPr>
            </w:pPr>
          </w:p>
        </w:tc>
        <w:tc>
          <w:tcPr>
            <w:tcW w:w="1886" w:type="dxa"/>
          </w:tcPr>
          <w:p w14:paraId="0F836990" w14:textId="77777777" w:rsidR="00CF7697" w:rsidRPr="00AA43D1" w:rsidRDefault="00CF7697" w:rsidP="00CF7697">
            <w:pPr>
              <w:rPr>
                <w:rFonts w:ascii="Times New Roman" w:eastAsia="Times New Roman" w:hAnsi="Times New Roman" w:cs="Times New Roman"/>
                <w:color w:val="000000"/>
                <w:w w:val="98"/>
                <w:sz w:val="20"/>
                <w:szCs w:val="20"/>
              </w:rPr>
            </w:pPr>
            <w:proofErr w:type="spellStart"/>
            <w:r w:rsidRPr="00AA43D1">
              <w:rPr>
                <w:rFonts w:ascii="Times New Roman" w:eastAsia="Times New Roman" w:hAnsi="Times New Roman" w:cs="Times New Roman"/>
                <w:color w:val="000000"/>
                <w:w w:val="98"/>
                <w:sz w:val="20"/>
                <w:szCs w:val="20"/>
              </w:rPr>
              <w:t>Тестирование</w:t>
            </w:r>
            <w:proofErr w:type="spellEnd"/>
          </w:p>
          <w:p w14:paraId="3F757F12"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rPr>
            </w:pPr>
          </w:p>
        </w:tc>
      </w:tr>
      <w:tr w:rsidR="00CF7697" w:rsidRPr="00AA43D1" w14:paraId="151B00F5" w14:textId="77777777" w:rsidTr="00170158">
        <w:trPr>
          <w:trHeight w:val="259"/>
        </w:trPr>
        <w:tc>
          <w:tcPr>
            <w:tcW w:w="3539" w:type="dxa"/>
            <w:gridSpan w:val="2"/>
          </w:tcPr>
          <w:p w14:paraId="122B06CD" w14:textId="77777777" w:rsidR="00CF7697" w:rsidRPr="00AA43D1" w:rsidRDefault="00CF7697" w:rsidP="00CF7697">
            <w:pPr>
              <w:autoSpaceDE w:val="0"/>
              <w:autoSpaceDN w:val="0"/>
              <w:spacing w:after="316" w:line="230" w:lineRule="auto"/>
              <w:rPr>
                <w:rFonts w:ascii="Times New Roman" w:eastAsia="Times New Roman" w:hAnsi="Times New Roman" w:cs="Times New Roman"/>
                <w:sz w:val="20"/>
                <w:szCs w:val="20"/>
                <w:lang w:val="ru-RU" w:eastAsia="ru-RU"/>
              </w:rPr>
            </w:pPr>
            <w:r w:rsidRPr="00AA43D1">
              <w:rPr>
                <w:rFonts w:ascii="Times New Roman" w:eastAsia="Times New Roman" w:hAnsi="Times New Roman" w:cs="Times New Roman"/>
                <w:sz w:val="20"/>
                <w:szCs w:val="20"/>
                <w:lang w:val="ru-RU" w:eastAsia="ru-RU"/>
              </w:rPr>
              <w:lastRenderedPageBreak/>
              <w:t>ОБЩЕЕ КОЛИЧЕСТВО ЧАСОВ ПО ПРОГРАММЕ</w:t>
            </w:r>
          </w:p>
        </w:tc>
        <w:tc>
          <w:tcPr>
            <w:tcW w:w="851" w:type="dxa"/>
          </w:tcPr>
          <w:p w14:paraId="17B09D06"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34</w:t>
            </w:r>
          </w:p>
        </w:tc>
        <w:tc>
          <w:tcPr>
            <w:tcW w:w="1275" w:type="dxa"/>
          </w:tcPr>
          <w:p w14:paraId="6D84ABA5" w14:textId="140BA07D" w:rsidR="00CF7697" w:rsidRPr="00AA43D1" w:rsidRDefault="00241374"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2</w:t>
            </w:r>
          </w:p>
        </w:tc>
        <w:tc>
          <w:tcPr>
            <w:tcW w:w="1843" w:type="dxa"/>
          </w:tcPr>
          <w:p w14:paraId="15B9C930" w14:textId="43D46455" w:rsidR="00CF7697" w:rsidRPr="00AA43D1" w:rsidRDefault="00241374"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23</w:t>
            </w:r>
          </w:p>
        </w:tc>
        <w:tc>
          <w:tcPr>
            <w:tcW w:w="3162" w:type="dxa"/>
            <w:gridSpan w:val="2"/>
          </w:tcPr>
          <w:p w14:paraId="1367EDD0"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p>
        </w:tc>
      </w:tr>
    </w:tbl>
    <w:p w14:paraId="480079EA" w14:textId="77777777" w:rsidR="00316092" w:rsidRPr="00AA43D1" w:rsidRDefault="00316092" w:rsidP="00C50DF8">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0"/>
          <w:szCs w:val="20"/>
          <w:lang w:eastAsia="ru-RU"/>
        </w:rPr>
      </w:pPr>
    </w:p>
    <w:p w14:paraId="5551E7B7" w14:textId="77777777" w:rsidR="00C50DF8" w:rsidRPr="00AA43D1" w:rsidRDefault="009B2B4E" w:rsidP="00C50DF8">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0"/>
          <w:szCs w:val="20"/>
          <w:lang w:eastAsia="ru-RU"/>
        </w:rPr>
      </w:pPr>
      <w:r w:rsidRPr="00AA43D1">
        <w:rPr>
          <w:rFonts w:ascii="LiberationSerif" w:eastAsia="Times New Roman" w:hAnsi="LiberationSerif" w:cs="Times New Roman"/>
          <w:b/>
          <w:bCs/>
          <w:caps/>
          <w:kern w:val="36"/>
          <w:sz w:val="20"/>
          <w:szCs w:val="20"/>
          <w:lang w:eastAsia="ru-RU"/>
        </w:rPr>
        <w:t>Уч</w:t>
      </w:r>
      <w:r w:rsidR="00C50DF8" w:rsidRPr="00AA43D1">
        <w:rPr>
          <w:rFonts w:ascii="LiberationSerif" w:eastAsia="Times New Roman" w:hAnsi="LiberationSerif" w:cs="Times New Roman"/>
          <w:b/>
          <w:bCs/>
          <w:caps/>
          <w:kern w:val="36"/>
          <w:sz w:val="20"/>
          <w:szCs w:val="20"/>
          <w:lang w:eastAsia="ru-RU"/>
        </w:rPr>
        <w:t>ЕБНО-МЕТОДИЧЕСКОЕ ОБЕСПЕЧЕНИЕ ОБРАЗОВАТЕЛЬНОГО ПРОЦЕССА </w:t>
      </w:r>
    </w:p>
    <w:p w14:paraId="42332BED" w14:textId="77777777" w:rsidR="00C50DF8" w:rsidRPr="00AA43D1" w:rsidRDefault="00C50DF8" w:rsidP="00C50DF8">
      <w:pPr>
        <w:shd w:val="clear" w:color="auto" w:fill="FFFFFF"/>
        <w:spacing w:before="240" w:after="120" w:line="240" w:lineRule="atLeast"/>
        <w:outlineLvl w:val="1"/>
        <w:rPr>
          <w:rFonts w:ascii="LiberationSerif" w:eastAsia="Times New Roman" w:hAnsi="LiberationSerif" w:cs="Times New Roman"/>
          <w:b/>
          <w:bCs/>
          <w:caps/>
          <w:sz w:val="20"/>
          <w:szCs w:val="20"/>
          <w:lang w:eastAsia="ru-RU"/>
        </w:rPr>
      </w:pPr>
      <w:r w:rsidRPr="00AA43D1">
        <w:rPr>
          <w:rFonts w:ascii="LiberationSerif" w:eastAsia="Times New Roman" w:hAnsi="LiberationSerif" w:cs="Times New Roman"/>
          <w:b/>
          <w:bCs/>
          <w:caps/>
          <w:sz w:val="20"/>
          <w:szCs w:val="20"/>
          <w:lang w:eastAsia="ru-RU"/>
        </w:rPr>
        <w:t>ОБЯЗАТЕЛЬНЫЕ УЧЕБНЫЕ МАТЕРИАЛЫ ДЛЯ УЧЕНИКА</w:t>
      </w:r>
    </w:p>
    <w:p w14:paraId="4028F1C6" w14:textId="77777777" w:rsidR="00C50DF8" w:rsidRPr="00AA43D1" w:rsidRDefault="00C50DF8" w:rsidP="00C50DF8">
      <w:pPr>
        <w:shd w:val="clear" w:color="auto" w:fill="F7FDF7"/>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 Учебник «Основы б</w:t>
      </w:r>
      <w:r w:rsidR="009B2B4E" w:rsidRPr="00AA43D1">
        <w:rPr>
          <w:rFonts w:ascii="Times New Roman" w:eastAsia="Times New Roman" w:hAnsi="Times New Roman" w:cs="Times New Roman"/>
          <w:sz w:val="20"/>
          <w:szCs w:val="20"/>
          <w:lang w:eastAsia="ru-RU"/>
        </w:rPr>
        <w:t>езопасности жизнедеятельности. 5 класс»;</w:t>
      </w:r>
      <w:r w:rsidR="009B2B4E" w:rsidRPr="00AA43D1">
        <w:rPr>
          <w:rFonts w:ascii="Times New Roman" w:eastAsia="Times New Roman" w:hAnsi="Times New Roman" w:cs="Times New Roman"/>
          <w:sz w:val="20"/>
          <w:szCs w:val="20"/>
          <w:lang w:eastAsia="ru-RU"/>
        </w:rPr>
        <w:br/>
        <w:t xml:space="preserve">М.П. Фролов; В.П. </w:t>
      </w:r>
      <w:proofErr w:type="spellStart"/>
      <w:r w:rsidR="009B2B4E" w:rsidRPr="00AA43D1">
        <w:rPr>
          <w:rFonts w:ascii="Times New Roman" w:eastAsia="Times New Roman" w:hAnsi="Times New Roman" w:cs="Times New Roman"/>
          <w:sz w:val="20"/>
          <w:szCs w:val="20"/>
          <w:lang w:eastAsia="ru-RU"/>
        </w:rPr>
        <w:t>Шолох</w:t>
      </w:r>
      <w:proofErr w:type="spellEnd"/>
      <w:r w:rsidR="009B2B4E" w:rsidRPr="00AA43D1">
        <w:rPr>
          <w:rFonts w:ascii="Times New Roman" w:eastAsia="Times New Roman" w:hAnsi="Times New Roman" w:cs="Times New Roman"/>
          <w:sz w:val="20"/>
          <w:szCs w:val="20"/>
          <w:lang w:eastAsia="ru-RU"/>
        </w:rPr>
        <w:t xml:space="preserve">; М.В. Юрьева; </w:t>
      </w:r>
      <w:r w:rsidRPr="00AA43D1">
        <w:rPr>
          <w:rFonts w:ascii="Times New Roman" w:eastAsia="Times New Roman" w:hAnsi="Times New Roman" w:cs="Times New Roman"/>
          <w:sz w:val="20"/>
          <w:szCs w:val="20"/>
          <w:lang w:eastAsia="ru-RU"/>
        </w:rPr>
        <w:t>Б.И. Мишин;</w:t>
      </w:r>
      <w:r w:rsidRPr="00AA43D1">
        <w:rPr>
          <w:rFonts w:ascii="Times New Roman" w:eastAsia="Times New Roman" w:hAnsi="Times New Roman" w:cs="Times New Roman"/>
          <w:sz w:val="20"/>
          <w:szCs w:val="20"/>
          <w:lang w:eastAsia="ru-RU"/>
        </w:rPr>
        <w:br/>
        <w:t>под общей редакцией Ю.Л. Вор</w:t>
      </w:r>
      <w:r w:rsidR="009B2B4E" w:rsidRPr="00AA43D1">
        <w:rPr>
          <w:rFonts w:ascii="Times New Roman" w:eastAsia="Times New Roman" w:hAnsi="Times New Roman" w:cs="Times New Roman"/>
          <w:sz w:val="20"/>
          <w:szCs w:val="20"/>
          <w:lang w:eastAsia="ru-RU"/>
        </w:rPr>
        <w:t>обьева</w:t>
      </w:r>
      <w:proofErr w:type="gramStart"/>
      <w:r w:rsidR="009B2B4E" w:rsidRPr="00AA43D1">
        <w:rPr>
          <w:rFonts w:ascii="Times New Roman" w:eastAsia="Times New Roman" w:hAnsi="Times New Roman" w:cs="Times New Roman"/>
          <w:sz w:val="20"/>
          <w:szCs w:val="20"/>
          <w:lang w:eastAsia="ru-RU"/>
        </w:rPr>
        <w:t xml:space="preserve"> .</w:t>
      </w:r>
      <w:proofErr w:type="gramEnd"/>
      <w:r w:rsidR="009B2B4E" w:rsidRPr="00AA43D1">
        <w:rPr>
          <w:rFonts w:ascii="Times New Roman" w:eastAsia="Times New Roman" w:hAnsi="Times New Roman" w:cs="Times New Roman"/>
          <w:sz w:val="20"/>
          <w:szCs w:val="20"/>
          <w:lang w:eastAsia="ru-RU"/>
        </w:rPr>
        <w:t xml:space="preserve">- Москва: АСТ: </w:t>
      </w:r>
      <w:proofErr w:type="spellStart"/>
      <w:r w:rsidR="009B2B4E" w:rsidRPr="00AA43D1">
        <w:rPr>
          <w:rFonts w:ascii="Times New Roman" w:eastAsia="Times New Roman" w:hAnsi="Times New Roman" w:cs="Times New Roman"/>
          <w:sz w:val="20"/>
          <w:szCs w:val="20"/>
          <w:lang w:eastAsia="ru-RU"/>
        </w:rPr>
        <w:t>Астрель</w:t>
      </w:r>
      <w:proofErr w:type="spellEnd"/>
      <w:r w:rsidR="009B2B4E" w:rsidRPr="00AA43D1">
        <w:rPr>
          <w:rFonts w:ascii="Times New Roman" w:eastAsia="Times New Roman" w:hAnsi="Times New Roman" w:cs="Times New Roman"/>
          <w:sz w:val="20"/>
          <w:szCs w:val="20"/>
          <w:lang w:eastAsia="ru-RU"/>
        </w:rPr>
        <w:t xml:space="preserve">; </w:t>
      </w:r>
      <w:r w:rsidRPr="00AA43D1">
        <w:rPr>
          <w:rFonts w:ascii="Times New Roman" w:eastAsia="Times New Roman" w:hAnsi="Times New Roman" w:cs="Times New Roman"/>
          <w:sz w:val="20"/>
          <w:szCs w:val="20"/>
          <w:lang w:eastAsia="ru-RU"/>
        </w:rPr>
        <w:t>2019 г.;</w:t>
      </w:r>
    </w:p>
    <w:p w14:paraId="7DD00820" w14:textId="77777777" w:rsidR="009B2B4E" w:rsidRPr="00AA43D1" w:rsidRDefault="009B2B4E" w:rsidP="009B2B4E">
      <w:pPr>
        <w:shd w:val="clear" w:color="auto" w:fill="F7FDF7"/>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 xml:space="preserve"> </w:t>
      </w:r>
    </w:p>
    <w:p w14:paraId="30D4B39B" w14:textId="77777777" w:rsidR="0018498C" w:rsidRPr="00AA43D1" w:rsidRDefault="0018498C" w:rsidP="009B2B4E">
      <w:pPr>
        <w:shd w:val="clear" w:color="auto" w:fill="F7FDF7"/>
        <w:spacing w:after="0" w:line="240" w:lineRule="auto"/>
        <w:rPr>
          <w:rFonts w:ascii="Times New Roman" w:eastAsia="Times New Roman" w:hAnsi="Times New Roman" w:cs="Times New Roman"/>
          <w:sz w:val="20"/>
          <w:szCs w:val="20"/>
          <w:lang w:eastAsia="ru-RU"/>
        </w:rPr>
      </w:pPr>
    </w:p>
    <w:p w14:paraId="6AFAFE13" w14:textId="77777777" w:rsidR="00C50DF8" w:rsidRPr="00AA43D1" w:rsidRDefault="00C50DF8" w:rsidP="009B2B4E">
      <w:pPr>
        <w:shd w:val="clear" w:color="auto" w:fill="F7FDF7"/>
        <w:spacing w:after="0" w:line="240" w:lineRule="auto"/>
        <w:rPr>
          <w:rFonts w:ascii="Times New Roman" w:eastAsia="Times New Roman" w:hAnsi="Times New Roman" w:cs="Times New Roman"/>
          <w:sz w:val="20"/>
          <w:szCs w:val="20"/>
          <w:lang w:eastAsia="ru-RU"/>
        </w:rPr>
      </w:pPr>
      <w:r w:rsidRPr="00AA43D1">
        <w:rPr>
          <w:rFonts w:ascii="LiberationSerif" w:eastAsia="Times New Roman" w:hAnsi="LiberationSerif" w:cs="Times New Roman"/>
          <w:b/>
          <w:bCs/>
          <w:caps/>
          <w:sz w:val="20"/>
          <w:szCs w:val="20"/>
          <w:lang w:eastAsia="ru-RU"/>
        </w:rPr>
        <w:t>МЕТОДИЧЕСКИЕ МАТЕРИАЛЫ ДЛЯ УЧИТЕЛЯ</w:t>
      </w:r>
    </w:p>
    <w:p w14:paraId="39F204A8" w14:textId="77777777" w:rsidR="00C50DF8" w:rsidRPr="00AA43D1" w:rsidRDefault="00C50DF8" w:rsidP="00C50DF8">
      <w:pPr>
        <w:shd w:val="clear" w:color="auto" w:fill="F7FDF7"/>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Нормативно-правовые документы</w:t>
      </w:r>
      <w:r w:rsidRPr="00AA43D1">
        <w:rPr>
          <w:rFonts w:ascii="Times New Roman" w:eastAsia="Times New Roman" w:hAnsi="Times New Roman" w:cs="Times New Roman"/>
          <w:sz w:val="20"/>
          <w:szCs w:val="20"/>
          <w:lang w:eastAsia="ru-RU"/>
        </w:rPr>
        <w:br/>
        <w:t>Закон «Об образовании» (последняя редакция).</w:t>
      </w:r>
      <w:r w:rsidRPr="00AA43D1">
        <w:rPr>
          <w:rFonts w:ascii="Times New Roman" w:eastAsia="Times New Roman" w:hAnsi="Times New Roman" w:cs="Times New Roman"/>
          <w:sz w:val="20"/>
          <w:szCs w:val="20"/>
          <w:lang w:eastAsia="ru-RU"/>
        </w:rPr>
        <w:br/>
        <w:t>Конституция Российской Федерации (последняя редакция).</w:t>
      </w:r>
      <w:r w:rsidRPr="00AA43D1">
        <w:rPr>
          <w:rFonts w:ascii="Times New Roman" w:eastAsia="Times New Roman" w:hAnsi="Times New Roman" w:cs="Times New Roman"/>
          <w:sz w:val="20"/>
          <w:szCs w:val="20"/>
          <w:lang w:eastAsia="ru-RU"/>
        </w:rPr>
        <w:br/>
        <w:t>Концепция противодействия терроризму в Российской Федерации (утв. Презид</w:t>
      </w:r>
      <w:r w:rsidR="000326D9" w:rsidRPr="00AA43D1">
        <w:rPr>
          <w:rFonts w:ascii="Times New Roman" w:eastAsia="Times New Roman" w:hAnsi="Times New Roman" w:cs="Times New Roman"/>
          <w:sz w:val="20"/>
          <w:szCs w:val="20"/>
          <w:lang w:eastAsia="ru-RU"/>
        </w:rPr>
        <w:t>ентом Российской Федерации 5 ок</w:t>
      </w:r>
      <w:r w:rsidRPr="00AA43D1">
        <w:rPr>
          <w:rFonts w:ascii="Times New Roman" w:eastAsia="Times New Roman" w:hAnsi="Times New Roman" w:cs="Times New Roman"/>
          <w:sz w:val="20"/>
          <w:szCs w:val="20"/>
          <w:lang w:eastAsia="ru-RU"/>
        </w:rPr>
        <w:t>тября 2009 г.).</w:t>
      </w:r>
      <w:r w:rsidRPr="00AA43D1">
        <w:rPr>
          <w:rFonts w:ascii="Times New Roman" w:eastAsia="Times New Roman" w:hAnsi="Times New Roman" w:cs="Times New Roman"/>
          <w:sz w:val="20"/>
          <w:szCs w:val="20"/>
          <w:lang w:eastAsia="ru-RU"/>
        </w:rPr>
        <w:br/>
        <w:t>Положение о Национа</w:t>
      </w:r>
      <w:r w:rsidR="009B2B4E" w:rsidRPr="00AA43D1">
        <w:rPr>
          <w:rFonts w:ascii="Times New Roman" w:eastAsia="Times New Roman" w:hAnsi="Times New Roman" w:cs="Times New Roman"/>
          <w:sz w:val="20"/>
          <w:szCs w:val="20"/>
          <w:lang w:eastAsia="ru-RU"/>
        </w:rPr>
        <w:t>льном антитеррористическом коми</w:t>
      </w:r>
      <w:r w:rsidRPr="00AA43D1">
        <w:rPr>
          <w:rFonts w:ascii="Times New Roman" w:eastAsia="Times New Roman" w:hAnsi="Times New Roman" w:cs="Times New Roman"/>
          <w:sz w:val="20"/>
          <w:szCs w:val="20"/>
          <w:lang w:eastAsia="ru-RU"/>
        </w:rPr>
        <w:t>тете (утв. Указом Президента Российской Федерации от 15 февраля 2006 г. № 116).</w:t>
      </w:r>
      <w:r w:rsidRPr="00AA43D1">
        <w:rPr>
          <w:rFonts w:ascii="Times New Roman" w:eastAsia="Times New Roman" w:hAnsi="Times New Roman" w:cs="Times New Roman"/>
          <w:sz w:val="20"/>
          <w:szCs w:val="20"/>
          <w:lang w:eastAsia="ru-RU"/>
        </w:rPr>
        <w:br/>
        <w:t xml:space="preserve">Постановление Правительства Российской Федерации </w:t>
      </w:r>
      <w:proofErr w:type="gramStart"/>
      <w:r w:rsidRPr="00AA43D1">
        <w:rPr>
          <w:rFonts w:ascii="Times New Roman" w:eastAsia="Times New Roman" w:hAnsi="Times New Roman" w:cs="Times New Roman"/>
          <w:sz w:val="20"/>
          <w:szCs w:val="20"/>
          <w:lang w:eastAsia="ru-RU"/>
        </w:rPr>
        <w:t>-О</w:t>
      </w:r>
      <w:proofErr w:type="gramEnd"/>
      <w:r w:rsidRPr="00AA43D1">
        <w:rPr>
          <w:rFonts w:ascii="Times New Roman" w:eastAsia="Times New Roman" w:hAnsi="Times New Roman" w:cs="Times New Roman"/>
          <w:sz w:val="20"/>
          <w:szCs w:val="20"/>
          <w:lang w:eastAsia="ru-RU"/>
        </w:rPr>
        <w:t xml:space="preserve"> единой государственн</w:t>
      </w:r>
      <w:r w:rsidR="000326D9" w:rsidRPr="00AA43D1">
        <w:rPr>
          <w:rFonts w:ascii="Times New Roman" w:eastAsia="Times New Roman" w:hAnsi="Times New Roman" w:cs="Times New Roman"/>
          <w:sz w:val="20"/>
          <w:szCs w:val="20"/>
          <w:lang w:eastAsia="ru-RU"/>
        </w:rPr>
        <w:t>ой системе предупреждения и лик</w:t>
      </w:r>
      <w:r w:rsidRPr="00AA43D1">
        <w:rPr>
          <w:rFonts w:ascii="Times New Roman" w:eastAsia="Times New Roman" w:hAnsi="Times New Roman" w:cs="Times New Roman"/>
          <w:sz w:val="20"/>
          <w:szCs w:val="20"/>
          <w:lang w:eastAsia="ru-RU"/>
        </w:rPr>
        <w:t>видации чрезвычайных ситуаций» (последняя редакция).</w:t>
      </w:r>
      <w:r w:rsidRPr="00AA43D1">
        <w:rPr>
          <w:rFonts w:ascii="Times New Roman" w:eastAsia="Times New Roman" w:hAnsi="Times New Roman" w:cs="Times New Roman"/>
          <w:sz w:val="20"/>
          <w:szCs w:val="20"/>
          <w:lang w:eastAsia="ru-RU"/>
        </w:rPr>
        <w:br/>
        <w:t>Постановление Правительства Российской Федерации «О классификации чрезвычайных сит</w:t>
      </w:r>
      <w:r w:rsidR="000326D9" w:rsidRPr="00AA43D1">
        <w:rPr>
          <w:rFonts w:ascii="Times New Roman" w:eastAsia="Times New Roman" w:hAnsi="Times New Roman" w:cs="Times New Roman"/>
          <w:sz w:val="20"/>
          <w:szCs w:val="20"/>
          <w:lang w:eastAsia="ru-RU"/>
        </w:rPr>
        <w:t>уаций природного и тех</w:t>
      </w:r>
      <w:r w:rsidRPr="00AA43D1">
        <w:rPr>
          <w:rFonts w:ascii="Times New Roman" w:eastAsia="Times New Roman" w:hAnsi="Times New Roman" w:cs="Times New Roman"/>
          <w:sz w:val="20"/>
          <w:szCs w:val="20"/>
          <w:lang w:eastAsia="ru-RU"/>
        </w:rPr>
        <w:t>ногенного характера* (от 21 мая 2007 г. № 304).</w:t>
      </w:r>
      <w:r w:rsidRPr="00AA43D1">
        <w:rPr>
          <w:rFonts w:ascii="Times New Roman" w:eastAsia="Times New Roman" w:hAnsi="Times New Roman" w:cs="Times New Roman"/>
          <w:sz w:val="20"/>
          <w:szCs w:val="20"/>
          <w:lang w:eastAsia="ru-RU"/>
        </w:rPr>
        <w:br/>
        <w:t>Правила дорожного движения Российской Федерации (последняя редакция).</w:t>
      </w:r>
      <w:r w:rsidRPr="00AA43D1">
        <w:rPr>
          <w:rFonts w:ascii="Times New Roman" w:eastAsia="Times New Roman" w:hAnsi="Times New Roman" w:cs="Times New Roman"/>
          <w:sz w:val="20"/>
          <w:szCs w:val="20"/>
          <w:lang w:eastAsia="ru-RU"/>
        </w:rPr>
        <w:br/>
        <w:t>Семейный кодекс Рос</w:t>
      </w:r>
      <w:r w:rsidR="009B2B4E" w:rsidRPr="00AA43D1">
        <w:rPr>
          <w:rFonts w:ascii="Times New Roman" w:eastAsia="Times New Roman" w:hAnsi="Times New Roman" w:cs="Times New Roman"/>
          <w:sz w:val="20"/>
          <w:szCs w:val="20"/>
          <w:lang w:eastAsia="ru-RU"/>
        </w:rPr>
        <w:t>сийской Федерации (последняя ре</w:t>
      </w:r>
      <w:r w:rsidRPr="00AA43D1">
        <w:rPr>
          <w:rFonts w:ascii="Times New Roman" w:eastAsia="Times New Roman" w:hAnsi="Times New Roman" w:cs="Times New Roman"/>
          <w:sz w:val="20"/>
          <w:szCs w:val="20"/>
          <w:lang w:eastAsia="ru-RU"/>
        </w:rPr>
        <w:t>дакция).</w:t>
      </w:r>
      <w:r w:rsidRPr="00AA43D1">
        <w:rPr>
          <w:rFonts w:ascii="Times New Roman" w:eastAsia="Times New Roman" w:hAnsi="Times New Roman" w:cs="Times New Roman"/>
          <w:sz w:val="20"/>
          <w:szCs w:val="20"/>
          <w:lang w:eastAsia="ru-RU"/>
        </w:rPr>
        <w:br/>
        <w:t xml:space="preserve">Стратегия национальной безопасности Российской </w:t>
      </w:r>
      <w:proofErr w:type="spellStart"/>
      <w:r w:rsidRPr="00AA43D1">
        <w:rPr>
          <w:rFonts w:ascii="Times New Roman" w:eastAsia="Times New Roman" w:hAnsi="Times New Roman" w:cs="Times New Roman"/>
          <w:sz w:val="20"/>
          <w:szCs w:val="20"/>
          <w:lang w:eastAsia="ru-RU"/>
        </w:rPr>
        <w:t>Феде¬рации</w:t>
      </w:r>
      <w:proofErr w:type="spellEnd"/>
      <w:r w:rsidRPr="00AA43D1">
        <w:rPr>
          <w:rFonts w:ascii="Times New Roman" w:eastAsia="Times New Roman" w:hAnsi="Times New Roman" w:cs="Times New Roman"/>
          <w:sz w:val="20"/>
          <w:szCs w:val="20"/>
          <w:lang w:eastAsia="ru-RU"/>
        </w:rPr>
        <w:t xml:space="preserve"> до 2020 г. (утв. Ук</w:t>
      </w:r>
      <w:r w:rsidR="000326D9" w:rsidRPr="00AA43D1">
        <w:rPr>
          <w:rFonts w:ascii="Times New Roman" w:eastAsia="Times New Roman" w:hAnsi="Times New Roman" w:cs="Times New Roman"/>
          <w:sz w:val="20"/>
          <w:szCs w:val="20"/>
          <w:lang w:eastAsia="ru-RU"/>
        </w:rPr>
        <w:t>азом Президента Российской Феде</w:t>
      </w:r>
      <w:r w:rsidRPr="00AA43D1">
        <w:rPr>
          <w:rFonts w:ascii="Times New Roman" w:eastAsia="Times New Roman" w:hAnsi="Times New Roman" w:cs="Times New Roman"/>
          <w:sz w:val="20"/>
          <w:szCs w:val="20"/>
          <w:lang w:eastAsia="ru-RU"/>
        </w:rPr>
        <w:t>рации от 12 мая 2009 г. № 537).</w:t>
      </w:r>
      <w:r w:rsidRPr="00AA43D1">
        <w:rPr>
          <w:rFonts w:ascii="Times New Roman" w:eastAsia="Times New Roman" w:hAnsi="Times New Roman" w:cs="Times New Roman"/>
          <w:sz w:val="20"/>
          <w:szCs w:val="20"/>
          <w:lang w:eastAsia="ru-RU"/>
        </w:rPr>
        <w:br/>
        <w:t>Стратегия государственной антинаркотической политики Российской Федерации до 2020 г. (утв. Указом Президента Российской Федерации от 9 июня 2010 г. № 690).</w:t>
      </w:r>
      <w:r w:rsidRPr="00AA43D1">
        <w:rPr>
          <w:rFonts w:ascii="Times New Roman" w:eastAsia="Times New Roman" w:hAnsi="Times New Roman" w:cs="Times New Roman"/>
          <w:sz w:val="20"/>
          <w:szCs w:val="20"/>
          <w:lang w:eastAsia="ru-RU"/>
        </w:rPr>
        <w:br/>
        <w:t>Уголовный кодекс Рос</w:t>
      </w:r>
      <w:r w:rsidR="000326D9" w:rsidRPr="00AA43D1">
        <w:rPr>
          <w:rFonts w:ascii="Times New Roman" w:eastAsia="Times New Roman" w:hAnsi="Times New Roman" w:cs="Times New Roman"/>
          <w:sz w:val="20"/>
          <w:szCs w:val="20"/>
          <w:lang w:eastAsia="ru-RU"/>
        </w:rPr>
        <w:t>сийской Федерации (</w:t>
      </w:r>
      <w:proofErr w:type="gramStart"/>
      <w:r w:rsidR="000326D9" w:rsidRPr="00AA43D1">
        <w:rPr>
          <w:rFonts w:ascii="Times New Roman" w:eastAsia="Times New Roman" w:hAnsi="Times New Roman" w:cs="Times New Roman"/>
          <w:sz w:val="20"/>
          <w:szCs w:val="20"/>
          <w:lang w:eastAsia="ru-RU"/>
        </w:rPr>
        <w:t>последняя</w:t>
      </w:r>
      <w:proofErr w:type="gramEnd"/>
      <w:r w:rsidR="000326D9" w:rsidRPr="00AA43D1">
        <w:rPr>
          <w:rFonts w:ascii="Times New Roman" w:eastAsia="Times New Roman" w:hAnsi="Times New Roman" w:cs="Times New Roman"/>
          <w:sz w:val="20"/>
          <w:szCs w:val="20"/>
          <w:lang w:eastAsia="ru-RU"/>
        </w:rPr>
        <w:t xml:space="preserve"> ре</w:t>
      </w:r>
      <w:r w:rsidRPr="00AA43D1">
        <w:rPr>
          <w:rFonts w:ascii="Times New Roman" w:eastAsia="Times New Roman" w:hAnsi="Times New Roman" w:cs="Times New Roman"/>
          <w:sz w:val="20"/>
          <w:szCs w:val="20"/>
          <w:lang w:eastAsia="ru-RU"/>
        </w:rPr>
        <w:t>дакции).</w:t>
      </w:r>
      <w:r w:rsidRPr="00AA43D1">
        <w:rPr>
          <w:rFonts w:ascii="Times New Roman" w:eastAsia="Times New Roman" w:hAnsi="Times New Roman" w:cs="Times New Roman"/>
          <w:sz w:val="20"/>
          <w:szCs w:val="20"/>
          <w:lang w:eastAsia="ru-RU"/>
        </w:rPr>
        <w:br/>
        <w:t>Указ Президента Росси</w:t>
      </w:r>
      <w:r w:rsidR="000326D9" w:rsidRPr="00AA43D1">
        <w:rPr>
          <w:rFonts w:ascii="Times New Roman" w:eastAsia="Times New Roman" w:hAnsi="Times New Roman" w:cs="Times New Roman"/>
          <w:sz w:val="20"/>
          <w:szCs w:val="20"/>
          <w:lang w:eastAsia="ru-RU"/>
        </w:rPr>
        <w:t>йской Федерации «О мерах по про</w:t>
      </w:r>
      <w:r w:rsidRPr="00AA43D1">
        <w:rPr>
          <w:rFonts w:ascii="Times New Roman" w:eastAsia="Times New Roman" w:hAnsi="Times New Roman" w:cs="Times New Roman"/>
          <w:sz w:val="20"/>
          <w:szCs w:val="20"/>
          <w:lang w:eastAsia="ru-RU"/>
        </w:rPr>
        <w:t>тиводействию терроризму» (от 15 февраля 2006 г. № 116).</w:t>
      </w:r>
      <w:r w:rsidRPr="00AA43D1">
        <w:rPr>
          <w:rFonts w:ascii="Times New Roman" w:eastAsia="Times New Roman" w:hAnsi="Times New Roman" w:cs="Times New Roman"/>
          <w:sz w:val="20"/>
          <w:szCs w:val="20"/>
          <w:lang w:eastAsia="ru-RU"/>
        </w:rPr>
        <w:br/>
        <w:t>Федеральный закон «Об аварийно-спасательных службах и статусе спасателя» (последняя редакция).</w:t>
      </w:r>
      <w:r w:rsidRPr="00AA43D1">
        <w:rPr>
          <w:rFonts w:ascii="Times New Roman" w:eastAsia="Times New Roman" w:hAnsi="Times New Roman" w:cs="Times New Roman"/>
          <w:sz w:val="20"/>
          <w:szCs w:val="20"/>
          <w:lang w:eastAsia="ru-RU"/>
        </w:rPr>
        <w:br/>
        <w:t>Федеральный закон «О безопасности» (последняя редакция)</w:t>
      </w:r>
      <w:r w:rsidRPr="00AA43D1">
        <w:rPr>
          <w:rFonts w:ascii="Times New Roman" w:eastAsia="Times New Roman" w:hAnsi="Times New Roman" w:cs="Times New Roman"/>
          <w:sz w:val="20"/>
          <w:szCs w:val="20"/>
          <w:lang w:eastAsia="ru-RU"/>
        </w:rPr>
        <w:br/>
        <w:t>Федеральный закон «О гражданской обороне» (последняя редакция).</w:t>
      </w:r>
      <w:r w:rsidRPr="00AA43D1">
        <w:rPr>
          <w:rFonts w:ascii="Times New Roman" w:eastAsia="Times New Roman" w:hAnsi="Times New Roman" w:cs="Times New Roman"/>
          <w:sz w:val="20"/>
          <w:szCs w:val="20"/>
          <w:lang w:eastAsia="ru-RU"/>
        </w:rPr>
        <w:br/>
        <w:t>Федеральный закон «О защите населения и территорий от чрезвычайных ситуаций пр</w:t>
      </w:r>
      <w:r w:rsidR="000326D9" w:rsidRPr="00AA43D1">
        <w:rPr>
          <w:rFonts w:ascii="Times New Roman" w:eastAsia="Times New Roman" w:hAnsi="Times New Roman" w:cs="Times New Roman"/>
          <w:sz w:val="20"/>
          <w:szCs w:val="20"/>
          <w:lang w:eastAsia="ru-RU"/>
        </w:rPr>
        <w:t>иродного и техногенного характе</w:t>
      </w:r>
      <w:r w:rsidRPr="00AA43D1">
        <w:rPr>
          <w:rFonts w:ascii="Times New Roman" w:eastAsia="Times New Roman" w:hAnsi="Times New Roman" w:cs="Times New Roman"/>
          <w:sz w:val="20"/>
          <w:szCs w:val="20"/>
          <w:lang w:eastAsia="ru-RU"/>
        </w:rPr>
        <w:t>ра» (последняя редакция)</w:t>
      </w:r>
      <w:r w:rsidRPr="00AA43D1">
        <w:rPr>
          <w:rFonts w:ascii="Times New Roman" w:eastAsia="Times New Roman" w:hAnsi="Times New Roman" w:cs="Times New Roman"/>
          <w:sz w:val="20"/>
          <w:szCs w:val="20"/>
          <w:lang w:eastAsia="ru-RU"/>
        </w:rPr>
        <w:br/>
        <w:t xml:space="preserve">Федеральный закон «О </w:t>
      </w:r>
      <w:r w:rsidR="009B2B4E" w:rsidRPr="00AA43D1">
        <w:rPr>
          <w:rFonts w:ascii="Times New Roman" w:eastAsia="Times New Roman" w:hAnsi="Times New Roman" w:cs="Times New Roman"/>
          <w:sz w:val="20"/>
          <w:szCs w:val="20"/>
          <w:lang w:eastAsia="ru-RU"/>
        </w:rPr>
        <w:t>наркотических средствах и психо</w:t>
      </w:r>
      <w:r w:rsidRPr="00AA43D1">
        <w:rPr>
          <w:rFonts w:ascii="Times New Roman" w:eastAsia="Times New Roman" w:hAnsi="Times New Roman" w:cs="Times New Roman"/>
          <w:sz w:val="20"/>
          <w:szCs w:val="20"/>
          <w:lang w:eastAsia="ru-RU"/>
        </w:rPr>
        <w:t>тропных веществах* (последняя редакция).</w:t>
      </w:r>
      <w:r w:rsidRPr="00AA43D1">
        <w:rPr>
          <w:rFonts w:ascii="Times New Roman" w:eastAsia="Times New Roman" w:hAnsi="Times New Roman" w:cs="Times New Roman"/>
          <w:sz w:val="20"/>
          <w:szCs w:val="20"/>
          <w:lang w:eastAsia="ru-RU"/>
        </w:rPr>
        <w:br/>
        <w:t>Федеральный закон *0</w:t>
      </w:r>
      <w:r w:rsidR="009B2B4E" w:rsidRPr="00AA43D1">
        <w:rPr>
          <w:rFonts w:ascii="Times New Roman" w:eastAsia="Times New Roman" w:hAnsi="Times New Roman" w:cs="Times New Roman"/>
          <w:sz w:val="20"/>
          <w:szCs w:val="20"/>
          <w:lang w:eastAsia="ru-RU"/>
        </w:rPr>
        <w:t xml:space="preserve"> пожарной безопасности» (послед</w:t>
      </w:r>
      <w:r w:rsidRPr="00AA43D1">
        <w:rPr>
          <w:rFonts w:ascii="Times New Roman" w:eastAsia="Times New Roman" w:hAnsi="Times New Roman" w:cs="Times New Roman"/>
          <w:sz w:val="20"/>
          <w:szCs w:val="20"/>
          <w:lang w:eastAsia="ru-RU"/>
        </w:rPr>
        <w:t>няя редакция)</w:t>
      </w:r>
      <w:r w:rsidRPr="00AA43D1">
        <w:rPr>
          <w:rFonts w:ascii="Times New Roman" w:eastAsia="Times New Roman" w:hAnsi="Times New Roman" w:cs="Times New Roman"/>
          <w:sz w:val="20"/>
          <w:szCs w:val="20"/>
          <w:lang w:eastAsia="ru-RU"/>
        </w:rPr>
        <w:br/>
        <w:t>Федеральный закон *0 противодействии терроризму» (последняя редакция).</w:t>
      </w:r>
      <w:r w:rsidRPr="00AA43D1">
        <w:rPr>
          <w:rFonts w:ascii="Times New Roman" w:eastAsia="Times New Roman" w:hAnsi="Times New Roman" w:cs="Times New Roman"/>
          <w:sz w:val="20"/>
          <w:szCs w:val="20"/>
          <w:lang w:eastAsia="ru-RU"/>
        </w:rPr>
        <w:br/>
        <w:t>Федеральный закон «О противодействии экстремистской деятельности» (последняя редакция).</w:t>
      </w:r>
      <w:r w:rsidRPr="00AA43D1">
        <w:rPr>
          <w:rFonts w:ascii="Times New Roman" w:eastAsia="Times New Roman" w:hAnsi="Times New Roman" w:cs="Times New Roman"/>
          <w:sz w:val="20"/>
          <w:szCs w:val="20"/>
          <w:lang w:eastAsia="ru-RU"/>
        </w:rPr>
        <w:br/>
        <w:t>Федеральный закон »0 физической культуре и спорте в Российской Федерации» (последняя редакция).</w:t>
      </w:r>
    </w:p>
    <w:p w14:paraId="14A96E49" w14:textId="77777777" w:rsidR="00C50DF8" w:rsidRPr="00AA43D1" w:rsidRDefault="00C50DF8" w:rsidP="00C50DF8">
      <w:pPr>
        <w:shd w:val="clear" w:color="auto" w:fill="FFFFFF"/>
        <w:spacing w:before="240" w:after="120" w:line="240" w:lineRule="atLeast"/>
        <w:outlineLvl w:val="1"/>
        <w:rPr>
          <w:rFonts w:ascii="LiberationSerif" w:eastAsia="Times New Roman" w:hAnsi="LiberationSerif" w:cs="Times New Roman"/>
          <w:b/>
          <w:bCs/>
          <w:caps/>
          <w:sz w:val="20"/>
          <w:szCs w:val="20"/>
          <w:lang w:eastAsia="ru-RU"/>
        </w:rPr>
      </w:pPr>
      <w:r w:rsidRPr="00AA43D1">
        <w:rPr>
          <w:rFonts w:ascii="LiberationSerif" w:eastAsia="Times New Roman" w:hAnsi="LiberationSerif" w:cs="Times New Roman"/>
          <w:b/>
          <w:bCs/>
          <w:caps/>
          <w:sz w:val="20"/>
          <w:szCs w:val="20"/>
          <w:lang w:eastAsia="ru-RU"/>
        </w:rPr>
        <w:t>ЦИФРОВЫЕ ОБРАЗОВАТЕЛЬНЫЕ РЕСУРСЫ И РЕСУРСЫ СЕТИ ИНТЕРНЕТ</w:t>
      </w:r>
    </w:p>
    <w:p w14:paraId="20E44EA2" w14:textId="710F8C27" w:rsidR="007C6537" w:rsidRPr="00AA43D1" w:rsidRDefault="001B21C4" w:rsidP="0018498C">
      <w:pPr>
        <w:shd w:val="clear" w:color="auto" w:fill="F7FDF7"/>
        <w:spacing w:line="240" w:lineRule="auto"/>
        <w:rPr>
          <w:rFonts w:ascii="Times New Roman" w:eastAsia="Times New Roman" w:hAnsi="Times New Roman" w:cs="Times New Roman"/>
          <w:sz w:val="20"/>
          <w:szCs w:val="20"/>
          <w:lang w:eastAsia="ru-RU"/>
        </w:rPr>
      </w:pPr>
      <w:hyperlink r:id="rId7" w:history="1">
        <w:r w:rsidR="007C6537" w:rsidRPr="00AA43D1">
          <w:rPr>
            <w:rStyle w:val="aff8"/>
            <w:rFonts w:ascii="Times New Roman" w:eastAsia="Times New Roman" w:hAnsi="Times New Roman" w:cs="Times New Roman"/>
            <w:sz w:val="20"/>
            <w:szCs w:val="20"/>
            <w:lang w:eastAsia="ru-RU"/>
          </w:rPr>
          <w:t>https://multiurok.ru</w:t>
        </w:r>
      </w:hyperlink>
    </w:p>
    <w:p w14:paraId="0203B648" w14:textId="77777777" w:rsidR="007C6537" w:rsidRPr="00AA43D1" w:rsidRDefault="007C6537" w:rsidP="0018498C">
      <w:pPr>
        <w:shd w:val="clear" w:color="auto" w:fill="F7FDF7"/>
        <w:spacing w:line="240" w:lineRule="auto"/>
        <w:rPr>
          <w:rFonts w:ascii="Times New Roman" w:eastAsia="Times New Roman" w:hAnsi="Times New Roman" w:cs="Times New Roman"/>
          <w:sz w:val="20"/>
          <w:szCs w:val="20"/>
          <w:lang w:eastAsia="ru-RU"/>
        </w:rPr>
      </w:pPr>
    </w:p>
    <w:p w14:paraId="57C82B55" w14:textId="07CDB2FE" w:rsidR="00C50DF8" w:rsidRPr="00AA43D1" w:rsidRDefault="00C50DF8" w:rsidP="007C6537">
      <w:pPr>
        <w:shd w:val="clear" w:color="auto" w:fill="F7FDF7"/>
        <w:spacing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br/>
      </w:r>
      <w:hyperlink r:id="rId8" w:history="1"/>
      <w:r w:rsidRPr="00AA43D1">
        <w:rPr>
          <w:rFonts w:ascii="Times New Roman" w:eastAsia="Times New Roman" w:hAnsi="Times New Roman" w:cs="Times New Roman"/>
          <w:b/>
          <w:bCs/>
          <w:caps/>
          <w:color w:val="000000"/>
          <w:kern w:val="36"/>
          <w:sz w:val="20"/>
          <w:szCs w:val="20"/>
          <w:lang w:eastAsia="ru-RU"/>
        </w:rPr>
        <w:t>МАТЕРИАЛЬНО-ТЕХНИЧЕСКОЕ ОБЕСПЕЧЕНИЕ ОБРАЗОВАТЕЛЬНОГО ПРОЦЕССА</w:t>
      </w:r>
    </w:p>
    <w:p w14:paraId="353337E4" w14:textId="77777777" w:rsidR="00C50DF8" w:rsidRPr="00AA43D1" w:rsidRDefault="00C50DF8" w:rsidP="00C50DF8">
      <w:pPr>
        <w:shd w:val="clear" w:color="auto" w:fill="FFFFFF"/>
        <w:spacing w:before="240" w:after="120" w:line="240" w:lineRule="atLeast"/>
        <w:outlineLvl w:val="1"/>
        <w:rPr>
          <w:rFonts w:ascii="Times New Roman" w:eastAsia="Times New Roman" w:hAnsi="Times New Roman" w:cs="Times New Roman"/>
          <w:b/>
          <w:bCs/>
          <w:caps/>
          <w:color w:val="000000"/>
          <w:sz w:val="20"/>
          <w:szCs w:val="20"/>
          <w:lang w:eastAsia="ru-RU"/>
        </w:rPr>
      </w:pPr>
      <w:r w:rsidRPr="00AA43D1">
        <w:rPr>
          <w:rFonts w:ascii="Times New Roman" w:eastAsia="Times New Roman" w:hAnsi="Times New Roman" w:cs="Times New Roman"/>
          <w:b/>
          <w:bCs/>
          <w:caps/>
          <w:color w:val="000000"/>
          <w:sz w:val="20"/>
          <w:szCs w:val="20"/>
          <w:lang w:eastAsia="ru-RU"/>
        </w:rPr>
        <w:t>УЧЕБНОЕ ОБОРУДОВАНИЕ</w:t>
      </w:r>
    </w:p>
    <w:p w14:paraId="08F401C5" w14:textId="77777777" w:rsidR="00C50DF8" w:rsidRPr="00AA43D1" w:rsidRDefault="00C50DF8" w:rsidP="00C50DF8">
      <w:pPr>
        <w:shd w:val="clear" w:color="auto" w:fill="F7FDF7"/>
        <w:spacing w:after="0" w:line="240" w:lineRule="auto"/>
        <w:rPr>
          <w:rFonts w:ascii="Times New Roman" w:eastAsia="Times New Roman" w:hAnsi="Times New Roman" w:cs="Times New Roman"/>
          <w:color w:val="000000"/>
          <w:sz w:val="20"/>
          <w:szCs w:val="20"/>
          <w:lang w:eastAsia="ru-RU"/>
        </w:rPr>
      </w:pPr>
      <w:r w:rsidRPr="00AA43D1">
        <w:rPr>
          <w:rFonts w:ascii="Times New Roman" w:eastAsia="Times New Roman" w:hAnsi="Times New Roman" w:cs="Times New Roman"/>
          <w:color w:val="000000"/>
          <w:sz w:val="20"/>
          <w:szCs w:val="20"/>
          <w:lang w:eastAsia="ru-RU"/>
        </w:rPr>
        <w:t>1. Бинт.</w:t>
      </w:r>
      <w:r w:rsidRPr="00AA43D1">
        <w:rPr>
          <w:rFonts w:ascii="Times New Roman" w:eastAsia="Times New Roman" w:hAnsi="Times New Roman" w:cs="Times New Roman"/>
          <w:color w:val="000000"/>
          <w:sz w:val="20"/>
          <w:szCs w:val="20"/>
          <w:lang w:eastAsia="ru-RU"/>
        </w:rPr>
        <w:br/>
        <w:t>2. Компас.</w:t>
      </w:r>
      <w:r w:rsidRPr="00AA43D1">
        <w:rPr>
          <w:rFonts w:ascii="Times New Roman" w:eastAsia="Times New Roman" w:hAnsi="Times New Roman" w:cs="Times New Roman"/>
          <w:color w:val="000000"/>
          <w:sz w:val="20"/>
          <w:szCs w:val="20"/>
          <w:lang w:eastAsia="ru-RU"/>
        </w:rPr>
        <w:br/>
        <w:t>3. Кровоостанавливающий жгут</w:t>
      </w:r>
      <w:r w:rsidRPr="00AA43D1">
        <w:rPr>
          <w:rFonts w:ascii="Times New Roman" w:eastAsia="Times New Roman" w:hAnsi="Times New Roman" w:cs="Times New Roman"/>
          <w:color w:val="000000"/>
          <w:sz w:val="20"/>
          <w:szCs w:val="20"/>
          <w:lang w:eastAsia="ru-RU"/>
        </w:rPr>
        <w:br/>
        <w:t xml:space="preserve">4. Носилки. </w:t>
      </w:r>
    </w:p>
    <w:p w14:paraId="6AC696A5" w14:textId="69FF03F3" w:rsidR="007C6537" w:rsidRPr="00AA43D1" w:rsidRDefault="00C50DF8" w:rsidP="00C50DF8">
      <w:pPr>
        <w:shd w:val="clear" w:color="auto" w:fill="F7FDF7"/>
        <w:spacing w:after="0" w:line="240" w:lineRule="auto"/>
        <w:rPr>
          <w:rFonts w:ascii="Times New Roman" w:eastAsia="Times New Roman" w:hAnsi="Times New Roman" w:cs="Times New Roman"/>
          <w:color w:val="000000"/>
          <w:sz w:val="20"/>
          <w:szCs w:val="20"/>
          <w:lang w:eastAsia="ru-RU"/>
        </w:rPr>
      </w:pPr>
      <w:r w:rsidRPr="00AA43D1">
        <w:rPr>
          <w:rFonts w:ascii="Times New Roman" w:eastAsia="Times New Roman" w:hAnsi="Times New Roman" w:cs="Times New Roman"/>
          <w:color w:val="000000"/>
          <w:sz w:val="20"/>
          <w:szCs w:val="20"/>
          <w:lang w:eastAsia="ru-RU"/>
        </w:rPr>
        <w:t>5. Плакаты по ОБЖ.</w:t>
      </w:r>
      <w:r w:rsidRPr="00AA43D1">
        <w:rPr>
          <w:rFonts w:ascii="Times New Roman" w:eastAsia="Times New Roman" w:hAnsi="Times New Roman" w:cs="Times New Roman"/>
          <w:color w:val="000000"/>
          <w:sz w:val="20"/>
          <w:szCs w:val="20"/>
          <w:lang w:eastAsia="ru-RU"/>
        </w:rPr>
        <w:br/>
      </w:r>
      <w:r w:rsidR="007C6537" w:rsidRPr="00AA43D1">
        <w:rPr>
          <w:rFonts w:ascii="Times New Roman" w:eastAsia="Times New Roman" w:hAnsi="Times New Roman" w:cs="Times New Roman"/>
          <w:color w:val="000000"/>
          <w:sz w:val="20"/>
          <w:szCs w:val="20"/>
          <w:lang w:eastAsia="ru-RU"/>
        </w:rPr>
        <w:t>6</w:t>
      </w:r>
      <w:r w:rsidRPr="00AA43D1">
        <w:rPr>
          <w:rFonts w:ascii="Times New Roman" w:eastAsia="Times New Roman" w:hAnsi="Times New Roman" w:cs="Times New Roman"/>
          <w:color w:val="000000"/>
          <w:sz w:val="20"/>
          <w:szCs w:val="20"/>
          <w:lang w:eastAsia="ru-RU"/>
        </w:rPr>
        <w:t>. Противогазы.</w:t>
      </w:r>
      <w:r w:rsidRPr="00AA43D1">
        <w:rPr>
          <w:rFonts w:ascii="Times New Roman" w:eastAsia="Times New Roman" w:hAnsi="Times New Roman" w:cs="Times New Roman"/>
          <w:color w:val="000000"/>
          <w:sz w:val="20"/>
          <w:szCs w:val="20"/>
          <w:lang w:eastAsia="ru-RU"/>
        </w:rPr>
        <w:br/>
      </w:r>
      <w:r w:rsidR="007C6537" w:rsidRPr="00AA43D1">
        <w:rPr>
          <w:rFonts w:ascii="Times New Roman" w:eastAsia="Times New Roman" w:hAnsi="Times New Roman" w:cs="Times New Roman"/>
          <w:color w:val="000000"/>
          <w:sz w:val="20"/>
          <w:szCs w:val="20"/>
          <w:lang w:eastAsia="ru-RU"/>
        </w:rPr>
        <w:t>7</w:t>
      </w:r>
      <w:r w:rsidRPr="00AA43D1">
        <w:rPr>
          <w:rFonts w:ascii="Times New Roman" w:eastAsia="Times New Roman" w:hAnsi="Times New Roman" w:cs="Times New Roman"/>
          <w:color w:val="000000"/>
          <w:sz w:val="20"/>
          <w:szCs w:val="20"/>
          <w:lang w:eastAsia="ru-RU"/>
        </w:rPr>
        <w:t>. Флаг России.</w:t>
      </w:r>
    </w:p>
    <w:p w14:paraId="13F4912D" w14:textId="083FF6E9" w:rsidR="00C50DF8" w:rsidRPr="00AA43D1" w:rsidRDefault="007C6537" w:rsidP="00C50DF8">
      <w:pPr>
        <w:shd w:val="clear" w:color="auto" w:fill="F7FDF7"/>
        <w:spacing w:after="0" w:line="240" w:lineRule="auto"/>
        <w:rPr>
          <w:rFonts w:ascii="Times New Roman" w:eastAsia="Times New Roman" w:hAnsi="Times New Roman" w:cs="Times New Roman"/>
          <w:color w:val="000000"/>
          <w:sz w:val="20"/>
          <w:szCs w:val="20"/>
          <w:lang w:eastAsia="ru-RU"/>
        </w:rPr>
      </w:pPr>
      <w:r w:rsidRPr="00AA43D1">
        <w:rPr>
          <w:rFonts w:ascii="Times New Roman" w:eastAsia="Times New Roman" w:hAnsi="Times New Roman" w:cs="Times New Roman"/>
          <w:color w:val="000000"/>
          <w:sz w:val="20"/>
          <w:szCs w:val="20"/>
          <w:lang w:eastAsia="ru-RU"/>
        </w:rPr>
        <w:t>8</w:t>
      </w:r>
      <w:r w:rsidR="00C50DF8" w:rsidRPr="00AA43D1">
        <w:rPr>
          <w:rFonts w:ascii="Times New Roman" w:eastAsia="Times New Roman" w:hAnsi="Times New Roman" w:cs="Times New Roman"/>
          <w:color w:val="000000"/>
          <w:sz w:val="20"/>
          <w:szCs w:val="20"/>
          <w:lang w:eastAsia="ru-RU"/>
        </w:rPr>
        <w:t>. Шина</w:t>
      </w:r>
      <w:r w:rsidR="00C50DF8" w:rsidRPr="00AA43D1">
        <w:rPr>
          <w:rFonts w:ascii="Times New Roman" w:eastAsia="Times New Roman" w:hAnsi="Times New Roman" w:cs="Times New Roman"/>
          <w:color w:val="000000"/>
          <w:sz w:val="20"/>
          <w:szCs w:val="20"/>
          <w:lang w:eastAsia="ru-RU"/>
        </w:rPr>
        <w:br/>
      </w:r>
    </w:p>
    <w:p w14:paraId="27DD64A3" w14:textId="487750A4" w:rsidR="00C50DF8" w:rsidRPr="00AA43D1" w:rsidRDefault="00C50DF8" w:rsidP="00C50DF8">
      <w:pPr>
        <w:shd w:val="clear" w:color="auto" w:fill="FFFFFF"/>
        <w:spacing w:before="240" w:after="120" w:line="240" w:lineRule="atLeast"/>
        <w:outlineLvl w:val="1"/>
        <w:rPr>
          <w:rFonts w:ascii="Times New Roman" w:eastAsia="Times New Roman" w:hAnsi="Times New Roman" w:cs="Times New Roman"/>
          <w:b/>
          <w:bCs/>
          <w:caps/>
          <w:color w:val="000000"/>
          <w:sz w:val="20"/>
          <w:szCs w:val="20"/>
          <w:lang w:eastAsia="ru-RU"/>
        </w:rPr>
      </w:pPr>
      <w:r w:rsidRPr="00AA43D1">
        <w:rPr>
          <w:rFonts w:ascii="Times New Roman" w:eastAsia="Times New Roman" w:hAnsi="Times New Roman" w:cs="Times New Roman"/>
          <w:b/>
          <w:bCs/>
          <w:caps/>
          <w:color w:val="000000"/>
          <w:sz w:val="20"/>
          <w:szCs w:val="20"/>
          <w:lang w:eastAsia="ru-RU"/>
        </w:rPr>
        <w:lastRenderedPageBreak/>
        <w:t>ОБОРУДОВАНИЕ ДЛЯ ПРОВЕДЕНИЯ ПРАКТИЧЕСКИХ РАБОТ</w:t>
      </w:r>
    </w:p>
    <w:p w14:paraId="6A3A5941" w14:textId="77777777" w:rsidR="00AA43D1" w:rsidRDefault="00C50DF8" w:rsidP="00AA43D1">
      <w:pPr>
        <w:shd w:val="clear" w:color="auto" w:fill="F7FDF7"/>
        <w:spacing w:line="240" w:lineRule="auto"/>
        <w:rPr>
          <w:rFonts w:ascii="Times New Roman" w:eastAsia="Times New Roman" w:hAnsi="Times New Roman" w:cs="Times New Roman"/>
          <w:color w:val="000000"/>
          <w:sz w:val="20"/>
          <w:szCs w:val="20"/>
          <w:lang w:eastAsia="ru-RU"/>
        </w:rPr>
      </w:pPr>
      <w:r w:rsidRPr="00AA43D1">
        <w:rPr>
          <w:rFonts w:ascii="Times New Roman" w:eastAsia="Times New Roman" w:hAnsi="Times New Roman" w:cs="Times New Roman"/>
          <w:color w:val="000000"/>
          <w:sz w:val="20"/>
          <w:szCs w:val="20"/>
          <w:lang w:eastAsia="ru-RU"/>
        </w:rPr>
        <w:t>1.Персональный компьютер</w:t>
      </w:r>
      <w:r w:rsidRPr="00AA43D1">
        <w:rPr>
          <w:rFonts w:ascii="Times New Roman" w:eastAsia="Times New Roman" w:hAnsi="Times New Roman" w:cs="Times New Roman"/>
          <w:color w:val="000000"/>
          <w:sz w:val="20"/>
          <w:szCs w:val="20"/>
          <w:lang w:eastAsia="ru-RU"/>
        </w:rPr>
        <w:br/>
        <w:t>2.Принтер лазерный</w:t>
      </w:r>
      <w:r w:rsidRPr="00AA43D1">
        <w:rPr>
          <w:rFonts w:ascii="Times New Roman" w:eastAsia="Times New Roman" w:hAnsi="Times New Roman" w:cs="Times New Roman"/>
          <w:color w:val="000000"/>
          <w:sz w:val="20"/>
          <w:szCs w:val="20"/>
          <w:lang w:eastAsia="ru-RU"/>
        </w:rPr>
        <w:br/>
        <w:t>3.Мультимедийный проектор</w:t>
      </w:r>
      <w:r w:rsidRPr="00AA43D1">
        <w:rPr>
          <w:rFonts w:ascii="Times New Roman" w:eastAsia="Times New Roman" w:hAnsi="Times New Roman" w:cs="Times New Roman"/>
          <w:color w:val="000000"/>
          <w:sz w:val="20"/>
          <w:szCs w:val="20"/>
          <w:lang w:eastAsia="ru-RU"/>
        </w:rPr>
        <w:br/>
        <w:t>4. Конституция Российской Федерации</w:t>
      </w:r>
      <w:r w:rsidRPr="00AA43D1">
        <w:rPr>
          <w:rFonts w:ascii="Times New Roman" w:eastAsia="Times New Roman" w:hAnsi="Times New Roman" w:cs="Times New Roman"/>
          <w:color w:val="000000"/>
          <w:sz w:val="20"/>
          <w:szCs w:val="20"/>
          <w:lang w:eastAsia="ru-RU"/>
        </w:rPr>
        <w:br/>
        <w:t>5. ФЗ «О воинской обязанности и военной службе»</w:t>
      </w:r>
      <w:r w:rsidRPr="00AA43D1">
        <w:rPr>
          <w:rFonts w:ascii="Times New Roman" w:eastAsia="Times New Roman" w:hAnsi="Times New Roman" w:cs="Times New Roman"/>
          <w:color w:val="000000"/>
          <w:sz w:val="20"/>
          <w:szCs w:val="20"/>
          <w:lang w:eastAsia="ru-RU"/>
        </w:rPr>
        <w:br/>
        <w:t>6. ФЗ «О пожарной безопасности»</w:t>
      </w:r>
      <w:r w:rsidRPr="00AA43D1">
        <w:rPr>
          <w:rFonts w:ascii="Times New Roman" w:eastAsia="Times New Roman" w:hAnsi="Times New Roman" w:cs="Times New Roman"/>
          <w:color w:val="000000"/>
          <w:sz w:val="20"/>
          <w:szCs w:val="20"/>
          <w:lang w:eastAsia="ru-RU"/>
        </w:rPr>
        <w:br/>
        <w:t>7. Брошюра «Действия населения по предупреждению террористических акций»</w:t>
      </w:r>
      <w:r w:rsidRPr="00AA43D1">
        <w:rPr>
          <w:rFonts w:ascii="Times New Roman" w:eastAsia="Times New Roman" w:hAnsi="Times New Roman" w:cs="Times New Roman"/>
          <w:color w:val="000000"/>
          <w:sz w:val="20"/>
          <w:szCs w:val="20"/>
          <w:lang w:eastAsia="ru-RU"/>
        </w:rPr>
        <w:br/>
        <w:t>8. Брошюра «Первая медицинская помощь в чрезвычайных ситуациях»</w:t>
      </w:r>
      <w:r w:rsidRPr="00AA43D1">
        <w:rPr>
          <w:rFonts w:ascii="Times New Roman" w:eastAsia="Times New Roman" w:hAnsi="Times New Roman" w:cs="Times New Roman"/>
          <w:color w:val="000000"/>
          <w:sz w:val="20"/>
          <w:szCs w:val="20"/>
          <w:lang w:eastAsia="ru-RU"/>
        </w:rPr>
        <w:br/>
        <w:t>9. Брошюра «Первичная профилактика курения табака»</w:t>
      </w:r>
      <w:r w:rsidRPr="00AA43D1">
        <w:rPr>
          <w:rFonts w:ascii="Times New Roman" w:eastAsia="Times New Roman" w:hAnsi="Times New Roman" w:cs="Times New Roman"/>
          <w:color w:val="000000"/>
          <w:sz w:val="20"/>
          <w:szCs w:val="20"/>
          <w:lang w:eastAsia="ru-RU"/>
        </w:rPr>
        <w:br/>
        <w:t>10.Брошюра «Средства защиты органов дыхания и кожи (противогазы, респираторы и защитная одежда)»</w:t>
      </w:r>
      <w:r w:rsidRPr="00AA43D1">
        <w:rPr>
          <w:rFonts w:ascii="Times New Roman" w:eastAsia="Times New Roman" w:hAnsi="Times New Roman" w:cs="Times New Roman"/>
          <w:color w:val="000000"/>
          <w:sz w:val="20"/>
          <w:szCs w:val="20"/>
          <w:lang w:eastAsia="ru-RU"/>
        </w:rPr>
        <w:br/>
        <w:t>11. Брошюра «Школа выживания. Обеспечение жизнедеятельности в экстремальных ситуациях»</w:t>
      </w:r>
    </w:p>
    <w:p w14:paraId="6E1DB32E" w14:textId="6A332B9B" w:rsidR="00AA43D1" w:rsidRPr="00514563" w:rsidRDefault="00C50DF8" w:rsidP="008E1C84">
      <w:pPr>
        <w:shd w:val="clear" w:color="auto" w:fill="F7FDF7"/>
        <w:spacing w:line="240" w:lineRule="auto"/>
        <w:rPr>
          <w:rFonts w:ascii="LiberationSerif" w:eastAsia="Times New Roman" w:hAnsi="LiberationSerif" w:cs="Times New Roman"/>
          <w:color w:val="000000"/>
          <w:sz w:val="20"/>
          <w:szCs w:val="20"/>
          <w:lang w:eastAsia="ru-RU"/>
        </w:rPr>
      </w:pPr>
      <w:r w:rsidRPr="00AA43D1">
        <w:rPr>
          <w:rFonts w:ascii="Times New Roman" w:eastAsia="Times New Roman" w:hAnsi="Times New Roman" w:cs="Times New Roman"/>
          <w:color w:val="000000"/>
          <w:sz w:val="20"/>
          <w:szCs w:val="20"/>
          <w:lang w:eastAsia="ru-RU"/>
        </w:rPr>
        <w:br/>
      </w:r>
    </w:p>
    <w:p w14:paraId="046FCFBF" w14:textId="77777777" w:rsidR="00AA43D1" w:rsidRPr="00AA43D1" w:rsidRDefault="00AA43D1" w:rsidP="00AA43D1">
      <w:pPr>
        <w:shd w:val="clear" w:color="auto" w:fill="F7FDF7"/>
        <w:spacing w:line="240" w:lineRule="auto"/>
        <w:rPr>
          <w:rFonts w:ascii="LiberationSerif" w:eastAsia="Times New Roman" w:hAnsi="LiberationSerif" w:cs="Times New Roman"/>
          <w:color w:val="000000"/>
          <w:lang w:eastAsia="ru-RU"/>
        </w:rPr>
      </w:pPr>
    </w:p>
    <w:p w14:paraId="50817261" w14:textId="77777777" w:rsidR="00AA43D1" w:rsidRPr="00AA43D1" w:rsidRDefault="00AA43D1" w:rsidP="00AA43D1">
      <w:pPr>
        <w:shd w:val="clear" w:color="auto" w:fill="F7FDF7"/>
        <w:spacing w:line="240" w:lineRule="auto"/>
        <w:rPr>
          <w:rFonts w:ascii="LiberationSerif" w:eastAsia="Times New Roman" w:hAnsi="LiberationSerif" w:cs="Times New Roman"/>
          <w:color w:val="000000"/>
          <w:lang w:eastAsia="ru-RU"/>
        </w:rPr>
      </w:pPr>
      <w:r w:rsidRPr="00AA43D1">
        <w:rPr>
          <w:rFonts w:ascii="LiberationSerif" w:eastAsia="Times New Roman" w:hAnsi="LiberationSerif" w:cs="Times New Roman"/>
          <w:color w:val="000000"/>
          <w:lang w:eastAsia="ru-RU"/>
        </w:rPr>
        <w:t xml:space="preserve">                 Принято</w:t>
      </w:r>
    </w:p>
    <w:p w14:paraId="110DE296" w14:textId="77777777" w:rsidR="00AA43D1" w:rsidRPr="00AA43D1" w:rsidRDefault="00AA43D1" w:rsidP="00AA43D1">
      <w:pPr>
        <w:shd w:val="clear" w:color="auto" w:fill="F7FDF7"/>
        <w:spacing w:line="240" w:lineRule="auto"/>
        <w:rPr>
          <w:rFonts w:ascii="LiberationSerif" w:eastAsia="Times New Roman" w:hAnsi="LiberationSerif" w:cs="Times New Roman"/>
          <w:color w:val="000000"/>
          <w:lang w:eastAsia="ru-RU"/>
        </w:rPr>
      </w:pPr>
      <w:r w:rsidRPr="00AA43D1">
        <w:rPr>
          <w:rFonts w:ascii="LiberationSerif" w:eastAsia="Times New Roman" w:hAnsi="LiberationSerif" w:cs="Times New Roman"/>
          <w:color w:val="000000"/>
          <w:lang w:eastAsia="ru-RU"/>
        </w:rPr>
        <w:t xml:space="preserve">     Решение педагогического совета</w:t>
      </w:r>
    </w:p>
    <w:p w14:paraId="5CBA44D2" w14:textId="559C9C52" w:rsidR="00AA43D1" w:rsidRPr="00AA43D1" w:rsidRDefault="00AA43D1" w:rsidP="00AA43D1">
      <w:pPr>
        <w:shd w:val="clear" w:color="auto" w:fill="F7FDF7"/>
        <w:spacing w:line="480" w:lineRule="auto"/>
        <w:rPr>
          <w:rFonts w:ascii="LiberationSerif" w:eastAsia="Times New Roman" w:hAnsi="LiberationSerif" w:cs="Times New Roman"/>
          <w:color w:val="000000"/>
          <w:lang w:eastAsia="ru-RU"/>
        </w:rPr>
      </w:pPr>
      <w:r w:rsidRPr="00AA43D1">
        <w:rPr>
          <w:rFonts w:ascii="LiberationSerif" w:eastAsia="Times New Roman" w:hAnsi="LiberationSerif" w:cs="Times New Roman"/>
          <w:color w:val="000000"/>
          <w:lang w:eastAsia="ru-RU"/>
        </w:rPr>
        <w:t>от</w:t>
      </w:r>
      <w:r w:rsidR="00DC7579">
        <w:rPr>
          <w:rFonts w:ascii="LiberationSerif" w:eastAsia="Times New Roman" w:hAnsi="LiberationSerif" w:cs="Times New Roman"/>
          <w:color w:val="000000"/>
          <w:lang w:eastAsia="ru-RU"/>
        </w:rPr>
        <w:t xml:space="preserve"> </w:t>
      </w:r>
      <w:r w:rsidR="00DC7579">
        <w:rPr>
          <w:rFonts w:ascii="LiberationSerif" w:eastAsia="Times New Roman" w:hAnsi="LiberationSerif" w:cs="Times New Roman"/>
          <w:color w:val="000000"/>
          <w:lang w:eastAsia="ru-RU"/>
        </w:rPr>
        <w:softHyphen/>
      </w:r>
      <w:r w:rsidR="00DC7579">
        <w:rPr>
          <w:rFonts w:ascii="LiberationSerif" w:eastAsia="Times New Roman" w:hAnsi="LiberationSerif" w:cs="Times New Roman"/>
          <w:color w:val="000000"/>
          <w:lang w:eastAsia="ru-RU"/>
        </w:rPr>
        <w:softHyphen/>
      </w:r>
      <w:r w:rsidR="00DC7579">
        <w:rPr>
          <w:rFonts w:ascii="LiberationSerif" w:eastAsia="Times New Roman" w:hAnsi="LiberationSerif" w:cs="Times New Roman"/>
          <w:color w:val="000000"/>
          <w:lang w:eastAsia="ru-RU"/>
        </w:rPr>
        <w:softHyphen/>
        <w:t>«30» августа 2023</w:t>
      </w:r>
      <w:r w:rsidR="00A06E9D">
        <w:rPr>
          <w:rFonts w:ascii="LiberationSerif" w:eastAsia="Times New Roman" w:hAnsi="LiberationSerif" w:cs="Times New Roman"/>
          <w:color w:val="000000"/>
          <w:lang w:eastAsia="ru-RU"/>
        </w:rPr>
        <w:t xml:space="preserve"> года  №1</w:t>
      </w:r>
    </w:p>
    <w:p w14:paraId="69A9B3DD" w14:textId="7B19D291" w:rsidR="00C50DF8" w:rsidRPr="007C6537" w:rsidRDefault="00C50DF8" w:rsidP="007C6537">
      <w:pPr>
        <w:shd w:val="clear" w:color="auto" w:fill="F7FDF7"/>
        <w:spacing w:line="240" w:lineRule="auto"/>
        <w:rPr>
          <w:rFonts w:ascii="Times New Roman" w:eastAsia="Times New Roman" w:hAnsi="Times New Roman" w:cs="Times New Roman"/>
          <w:color w:val="000000"/>
          <w:sz w:val="24"/>
          <w:szCs w:val="24"/>
          <w:lang w:eastAsia="ru-RU"/>
        </w:rPr>
        <w:sectPr w:rsidR="00C50DF8" w:rsidRPr="007C6537">
          <w:pgSz w:w="11900" w:h="16840"/>
          <w:pgMar w:top="284" w:right="556" w:bottom="1440" w:left="664" w:header="720" w:footer="720" w:gutter="0"/>
          <w:cols w:space="720" w:equalWidth="0">
            <w:col w:w="10680" w:space="0"/>
          </w:cols>
          <w:docGrid w:linePitch="360"/>
        </w:sectPr>
      </w:pPr>
    </w:p>
    <w:p w14:paraId="511F987A" w14:textId="4BF46D81" w:rsidR="007C6537" w:rsidRDefault="007C6537" w:rsidP="007C6537">
      <w:pPr>
        <w:tabs>
          <w:tab w:val="left" w:pos="913"/>
        </w:tabs>
        <w:rPr>
          <w:rFonts w:ascii="Cambria" w:eastAsia="MS Mincho" w:hAnsi="Cambria" w:cs="Times New Roman"/>
        </w:rPr>
      </w:pPr>
    </w:p>
    <w:p w14:paraId="1E7FAC2E" w14:textId="44295EA8" w:rsidR="007C6537" w:rsidRPr="007C6537" w:rsidRDefault="007C6537" w:rsidP="007C6537">
      <w:pPr>
        <w:tabs>
          <w:tab w:val="left" w:pos="913"/>
        </w:tabs>
        <w:rPr>
          <w:rFonts w:ascii="Cambria" w:eastAsia="MS Mincho" w:hAnsi="Cambria" w:cs="Times New Roman"/>
        </w:rPr>
        <w:sectPr w:rsidR="007C6537" w:rsidRPr="007C6537">
          <w:pgSz w:w="11900" w:h="16840"/>
          <w:pgMar w:top="286" w:right="698" w:bottom="1440" w:left="666" w:header="720" w:footer="720" w:gutter="0"/>
          <w:cols w:space="720" w:equalWidth="0">
            <w:col w:w="10536" w:space="0"/>
          </w:cols>
          <w:docGrid w:linePitch="360"/>
        </w:sectPr>
      </w:pPr>
      <w:r>
        <w:rPr>
          <w:rFonts w:ascii="Cambria" w:eastAsia="MS Mincho" w:hAnsi="Cambria" w:cs="Times New Roman"/>
        </w:rPr>
        <w:tab/>
      </w:r>
    </w:p>
    <w:p w14:paraId="015778D9" w14:textId="1D1CB654" w:rsidR="00AE770E" w:rsidRPr="007C6537" w:rsidRDefault="00AE770E" w:rsidP="007C6537">
      <w:pPr>
        <w:autoSpaceDE w:val="0"/>
        <w:autoSpaceDN w:val="0"/>
        <w:spacing w:before="166" w:after="0" w:line="290" w:lineRule="auto"/>
        <w:ind w:right="4320"/>
        <w:rPr>
          <w:rFonts w:ascii="Times New Roman" w:eastAsia="Times New Roman" w:hAnsi="Times New Roman" w:cs="Times New Roman"/>
          <w:color w:val="000000"/>
          <w:sz w:val="24"/>
        </w:rPr>
      </w:pPr>
    </w:p>
    <w:sectPr w:rsidR="00AE770E" w:rsidRPr="007C65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altName w:val="Arial"/>
    <w:panose1 w:val="020F0302020204030204"/>
    <w:charset w:val="CC"/>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LiberationSerif">
    <w:altName w:val="Cambria"/>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nsid w:val="FFFFFF7F"/>
    <w:multiLevelType w:val="singleLevel"/>
    <w:tmpl w:val="38441652"/>
    <w:lvl w:ilvl="0">
      <w:start w:val="1"/>
      <w:numFmt w:val="decimal"/>
      <w:pStyle w:val="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a"/>
      <w:lvlText w:val="%1."/>
      <w:lvlJc w:val="left"/>
      <w:pPr>
        <w:tabs>
          <w:tab w:val="num" w:pos="360"/>
        </w:tabs>
        <w:ind w:left="360" w:hanging="360"/>
      </w:pPr>
    </w:lvl>
  </w:abstractNum>
  <w:abstractNum w:abstractNumId="8">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9">
    <w:nsid w:val="01497F2C"/>
    <w:multiLevelType w:val="hybridMultilevel"/>
    <w:tmpl w:val="06983C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CBD535C"/>
    <w:multiLevelType w:val="multilevel"/>
    <w:tmpl w:val="829E4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054154E"/>
    <w:multiLevelType w:val="hybridMultilevel"/>
    <w:tmpl w:val="231438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8760B72"/>
    <w:multiLevelType w:val="hybridMultilevel"/>
    <w:tmpl w:val="B19E81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9760B5E"/>
    <w:multiLevelType w:val="hybridMultilevel"/>
    <w:tmpl w:val="A358D7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13059E6"/>
    <w:multiLevelType w:val="hybridMultilevel"/>
    <w:tmpl w:val="46DE36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4047345"/>
    <w:multiLevelType w:val="hybridMultilevel"/>
    <w:tmpl w:val="BD0867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BAD5821"/>
    <w:multiLevelType w:val="hybridMultilevel"/>
    <w:tmpl w:val="756E57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E511F86"/>
    <w:multiLevelType w:val="hybridMultilevel"/>
    <w:tmpl w:val="41F48E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1E722AE"/>
    <w:multiLevelType w:val="hybridMultilevel"/>
    <w:tmpl w:val="2E584C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AAF7AB6"/>
    <w:multiLevelType w:val="hybridMultilevel"/>
    <w:tmpl w:val="C06094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1D72877"/>
    <w:multiLevelType w:val="hybridMultilevel"/>
    <w:tmpl w:val="27FEC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2921312"/>
    <w:multiLevelType w:val="hybridMultilevel"/>
    <w:tmpl w:val="930004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2B72BDA"/>
    <w:multiLevelType w:val="hybridMultilevel"/>
    <w:tmpl w:val="0E1EF3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6114A31"/>
    <w:multiLevelType w:val="hybridMultilevel"/>
    <w:tmpl w:val="224E70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816446B"/>
    <w:multiLevelType w:val="hybridMultilevel"/>
    <w:tmpl w:val="2536EC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A333C54"/>
    <w:multiLevelType w:val="multilevel"/>
    <w:tmpl w:val="5CFC8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C535DFF"/>
    <w:multiLevelType w:val="hybridMultilevel"/>
    <w:tmpl w:val="963C1D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1E575A1"/>
    <w:multiLevelType w:val="hybridMultilevel"/>
    <w:tmpl w:val="C624DB5C"/>
    <w:lvl w:ilvl="0" w:tplc="04190001">
      <w:start w:val="1"/>
      <w:numFmt w:val="bullet"/>
      <w:lvlText w:val=""/>
      <w:lvlJc w:val="left"/>
      <w:pPr>
        <w:ind w:left="947" w:hanging="360"/>
      </w:pPr>
      <w:rPr>
        <w:rFonts w:ascii="Symbol" w:hAnsi="Symbol" w:hint="default"/>
      </w:rPr>
    </w:lvl>
    <w:lvl w:ilvl="1" w:tplc="04190003" w:tentative="1">
      <w:start w:val="1"/>
      <w:numFmt w:val="bullet"/>
      <w:lvlText w:val="o"/>
      <w:lvlJc w:val="left"/>
      <w:pPr>
        <w:ind w:left="1667" w:hanging="360"/>
      </w:pPr>
      <w:rPr>
        <w:rFonts w:ascii="Courier New" w:hAnsi="Courier New" w:cs="Courier New" w:hint="default"/>
      </w:rPr>
    </w:lvl>
    <w:lvl w:ilvl="2" w:tplc="04190005" w:tentative="1">
      <w:start w:val="1"/>
      <w:numFmt w:val="bullet"/>
      <w:lvlText w:val=""/>
      <w:lvlJc w:val="left"/>
      <w:pPr>
        <w:ind w:left="2387" w:hanging="360"/>
      </w:pPr>
      <w:rPr>
        <w:rFonts w:ascii="Wingdings" w:hAnsi="Wingdings" w:hint="default"/>
      </w:rPr>
    </w:lvl>
    <w:lvl w:ilvl="3" w:tplc="04190001" w:tentative="1">
      <w:start w:val="1"/>
      <w:numFmt w:val="bullet"/>
      <w:lvlText w:val=""/>
      <w:lvlJc w:val="left"/>
      <w:pPr>
        <w:ind w:left="3107" w:hanging="360"/>
      </w:pPr>
      <w:rPr>
        <w:rFonts w:ascii="Symbol" w:hAnsi="Symbol" w:hint="default"/>
      </w:rPr>
    </w:lvl>
    <w:lvl w:ilvl="4" w:tplc="04190003" w:tentative="1">
      <w:start w:val="1"/>
      <w:numFmt w:val="bullet"/>
      <w:lvlText w:val="o"/>
      <w:lvlJc w:val="left"/>
      <w:pPr>
        <w:ind w:left="3827" w:hanging="360"/>
      </w:pPr>
      <w:rPr>
        <w:rFonts w:ascii="Courier New" w:hAnsi="Courier New" w:cs="Courier New" w:hint="default"/>
      </w:rPr>
    </w:lvl>
    <w:lvl w:ilvl="5" w:tplc="04190005" w:tentative="1">
      <w:start w:val="1"/>
      <w:numFmt w:val="bullet"/>
      <w:lvlText w:val=""/>
      <w:lvlJc w:val="left"/>
      <w:pPr>
        <w:ind w:left="4547" w:hanging="360"/>
      </w:pPr>
      <w:rPr>
        <w:rFonts w:ascii="Wingdings" w:hAnsi="Wingdings" w:hint="default"/>
      </w:rPr>
    </w:lvl>
    <w:lvl w:ilvl="6" w:tplc="04190001" w:tentative="1">
      <w:start w:val="1"/>
      <w:numFmt w:val="bullet"/>
      <w:lvlText w:val=""/>
      <w:lvlJc w:val="left"/>
      <w:pPr>
        <w:ind w:left="5267" w:hanging="360"/>
      </w:pPr>
      <w:rPr>
        <w:rFonts w:ascii="Symbol" w:hAnsi="Symbol" w:hint="default"/>
      </w:rPr>
    </w:lvl>
    <w:lvl w:ilvl="7" w:tplc="04190003" w:tentative="1">
      <w:start w:val="1"/>
      <w:numFmt w:val="bullet"/>
      <w:lvlText w:val="o"/>
      <w:lvlJc w:val="left"/>
      <w:pPr>
        <w:ind w:left="5987" w:hanging="360"/>
      </w:pPr>
      <w:rPr>
        <w:rFonts w:ascii="Courier New" w:hAnsi="Courier New" w:cs="Courier New" w:hint="default"/>
      </w:rPr>
    </w:lvl>
    <w:lvl w:ilvl="8" w:tplc="04190005" w:tentative="1">
      <w:start w:val="1"/>
      <w:numFmt w:val="bullet"/>
      <w:lvlText w:val=""/>
      <w:lvlJc w:val="left"/>
      <w:pPr>
        <w:ind w:left="6707" w:hanging="360"/>
      </w:pPr>
      <w:rPr>
        <w:rFonts w:ascii="Wingdings" w:hAnsi="Wingdings" w:hint="default"/>
      </w:rPr>
    </w:lvl>
  </w:abstractNum>
  <w:abstractNum w:abstractNumId="28">
    <w:nsid w:val="57F47C21"/>
    <w:multiLevelType w:val="hybridMultilevel"/>
    <w:tmpl w:val="84F42E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FCA17BE"/>
    <w:multiLevelType w:val="hybridMultilevel"/>
    <w:tmpl w:val="172098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2581995"/>
    <w:multiLevelType w:val="hybridMultilevel"/>
    <w:tmpl w:val="38CE8C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4FA10A9"/>
    <w:multiLevelType w:val="hybridMultilevel"/>
    <w:tmpl w:val="CCA216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0A77694"/>
    <w:multiLevelType w:val="hybridMultilevel"/>
    <w:tmpl w:val="953CAC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69E6753"/>
    <w:multiLevelType w:val="multilevel"/>
    <w:tmpl w:val="73CCB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6BA02D6"/>
    <w:multiLevelType w:val="hybridMultilevel"/>
    <w:tmpl w:val="FBE05F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6C41511"/>
    <w:multiLevelType w:val="hybridMultilevel"/>
    <w:tmpl w:val="E54647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9840282"/>
    <w:multiLevelType w:val="hybridMultilevel"/>
    <w:tmpl w:val="2F2CF4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25"/>
  </w:num>
  <w:num w:numId="11">
    <w:abstractNumId w:val="33"/>
  </w:num>
  <w:num w:numId="12">
    <w:abstractNumId w:val="10"/>
  </w:num>
  <w:num w:numId="13">
    <w:abstractNumId w:val="22"/>
  </w:num>
  <w:num w:numId="14">
    <w:abstractNumId w:val="32"/>
  </w:num>
  <w:num w:numId="15">
    <w:abstractNumId w:val="31"/>
  </w:num>
  <w:num w:numId="16">
    <w:abstractNumId w:val="26"/>
  </w:num>
  <w:num w:numId="17">
    <w:abstractNumId w:val="9"/>
  </w:num>
  <w:num w:numId="18">
    <w:abstractNumId w:val="17"/>
  </w:num>
  <w:num w:numId="19">
    <w:abstractNumId w:val="24"/>
  </w:num>
  <w:num w:numId="20">
    <w:abstractNumId w:val="29"/>
  </w:num>
  <w:num w:numId="21">
    <w:abstractNumId w:val="20"/>
  </w:num>
  <w:num w:numId="22">
    <w:abstractNumId w:val="36"/>
  </w:num>
  <w:num w:numId="23">
    <w:abstractNumId w:val="11"/>
  </w:num>
  <w:num w:numId="24">
    <w:abstractNumId w:val="35"/>
  </w:num>
  <w:num w:numId="25">
    <w:abstractNumId w:val="19"/>
  </w:num>
  <w:num w:numId="26">
    <w:abstractNumId w:val="30"/>
  </w:num>
  <w:num w:numId="27">
    <w:abstractNumId w:val="18"/>
  </w:num>
  <w:num w:numId="28">
    <w:abstractNumId w:val="34"/>
  </w:num>
  <w:num w:numId="29">
    <w:abstractNumId w:val="14"/>
  </w:num>
  <w:num w:numId="30">
    <w:abstractNumId w:val="23"/>
  </w:num>
  <w:num w:numId="31">
    <w:abstractNumId w:val="16"/>
  </w:num>
  <w:num w:numId="32">
    <w:abstractNumId w:val="28"/>
  </w:num>
  <w:num w:numId="33">
    <w:abstractNumId w:val="12"/>
  </w:num>
  <w:num w:numId="34">
    <w:abstractNumId w:val="13"/>
  </w:num>
  <w:num w:numId="35">
    <w:abstractNumId w:val="27"/>
  </w:num>
  <w:num w:numId="36">
    <w:abstractNumId w:val="15"/>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1972"/>
    <w:rsid w:val="000326D9"/>
    <w:rsid w:val="0009689E"/>
    <w:rsid w:val="000B4B09"/>
    <w:rsid w:val="00170158"/>
    <w:rsid w:val="0018498C"/>
    <w:rsid w:val="001975E2"/>
    <w:rsid w:val="001B21C4"/>
    <w:rsid w:val="001E3E74"/>
    <w:rsid w:val="001E591C"/>
    <w:rsid w:val="00216DFC"/>
    <w:rsid w:val="00241374"/>
    <w:rsid w:val="00287C4B"/>
    <w:rsid w:val="002A2359"/>
    <w:rsid w:val="00316092"/>
    <w:rsid w:val="00320DD3"/>
    <w:rsid w:val="003302F4"/>
    <w:rsid w:val="00330A32"/>
    <w:rsid w:val="00335975"/>
    <w:rsid w:val="0038184D"/>
    <w:rsid w:val="003A66A1"/>
    <w:rsid w:val="003C1972"/>
    <w:rsid w:val="00514563"/>
    <w:rsid w:val="00625BDC"/>
    <w:rsid w:val="006360DC"/>
    <w:rsid w:val="006607A5"/>
    <w:rsid w:val="00711128"/>
    <w:rsid w:val="007425F0"/>
    <w:rsid w:val="007C6537"/>
    <w:rsid w:val="00833C98"/>
    <w:rsid w:val="008E1C84"/>
    <w:rsid w:val="008F2C07"/>
    <w:rsid w:val="009B2B4E"/>
    <w:rsid w:val="009C638D"/>
    <w:rsid w:val="00A06E9D"/>
    <w:rsid w:val="00AA43D1"/>
    <w:rsid w:val="00AE770E"/>
    <w:rsid w:val="00B05DF8"/>
    <w:rsid w:val="00B522FD"/>
    <w:rsid w:val="00B54990"/>
    <w:rsid w:val="00B65CD3"/>
    <w:rsid w:val="00BB2E94"/>
    <w:rsid w:val="00BF1E90"/>
    <w:rsid w:val="00C50DF8"/>
    <w:rsid w:val="00C67FDA"/>
    <w:rsid w:val="00CF7697"/>
    <w:rsid w:val="00D05806"/>
    <w:rsid w:val="00D404F0"/>
    <w:rsid w:val="00D556A3"/>
    <w:rsid w:val="00D8444F"/>
    <w:rsid w:val="00DC44C4"/>
    <w:rsid w:val="00DC7579"/>
    <w:rsid w:val="00DF6E5D"/>
    <w:rsid w:val="00E010AA"/>
    <w:rsid w:val="00E53856"/>
    <w:rsid w:val="00E6743C"/>
    <w:rsid w:val="00E8777E"/>
    <w:rsid w:val="00EA2ABA"/>
    <w:rsid w:val="00EC3FF1"/>
    <w:rsid w:val="00F1194A"/>
    <w:rsid w:val="00F2797F"/>
    <w:rsid w:val="00FC548D"/>
    <w:rsid w:val="00FF1D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24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65CD3"/>
  </w:style>
  <w:style w:type="paragraph" w:styleId="1">
    <w:name w:val="heading 1"/>
    <w:basedOn w:val="a1"/>
    <w:next w:val="a1"/>
    <w:link w:val="11"/>
    <w:uiPriority w:val="9"/>
    <w:qFormat/>
    <w:rsid w:val="00C50D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1">
    <w:name w:val="heading 2"/>
    <w:basedOn w:val="a1"/>
    <w:next w:val="a1"/>
    <w:link w:val="22"/>
    <w:uiPriority w:val="9"/>
    <w:semiHidden/>
    <w:unhideWhenUsed/>
    <w:qFormat/>
    <w:rsid w:val="00C50DF8"/>
    <w:pPr>
      <w:keepNext/>
      <w:keepLines/>
      <w:spacing w:before="40" w:after="0"/>
      <w:outlineLvl w:val="1"/>
    </w:pPr>
    <w:rPr>
      <w:rFonts w:ascii="Calibri" w:eastAsia="MS Gothic" w:hAnsi="Calibri" w:cs="Times New Roman"/>
      <w:b/>
      <w:bCs/>
      <w:color w:val="4F81BD"/>
      <w:sz w:val="26"/>
      <w:szCs w:val="26"/>
    </w:rPr>
  </w:style>
  <w:style w:type="paragraph" w:styleId="31">
    <w:name w:val="heading 3"/>
    <w:basedOn w:val="a1"/>
    <w:next w:val="a1"/>
    <w:link w:val="32"/>
    <w:uiPriority w:val="9"/>
    <w:semiHidden/>
    <w:unhideWhenUsed/>
    <w:qFormat/>
    <w:rsid w:val="00C50DF8"/>
    <w:pPr>
      <w:keepNext/>
      <w:keepLines/>
      <w:spacing w:before="40" w:after="0"/>
      <w:outlineLvl w:val="2"/>
    </w:pPr>
    <w:rPr>
      <w:rFonts w:ascii="Calibri" w:eastAsia="MS Gothic" w:hAnsi="Calibri" w:cs="Times New Roman"/>
      <w:b/>
      <w:bCs/>
      <w:color w:val="4F81BD"/>
    </w:rPr>
  </w:style>
  <w:style w:type="paragraph" w:styleId="4">
    <w:name w:val="heading 4"/>
    <w:basedOn w:val="a1"/>
    <w:next w:val="a1"/>
    <w:link w:val="40"/>
    <w:uiPriority w:val="9"/>
    <w:semiHidden/>
    <w:unhideWhenUsed/>
    <w:qFormat/>
    <w:rsid w:val="00C50DF8"/>
    <w:pPr>
      <w:keepNext/>
      <w:keepLines/>
      <w:spacing w:before="40" w:after="0"/>
      <w:outlineLvl w:val="3"/>
    </w:pPr>
    <w:rPr>
      <w:rFonts w:ascii="Calibri" w:eastAsia="MS Gothic" w:hAnsi="Calibri" w:cs="Times New Roman"/>
      <w:b/>
      <w:bCs/>
      <w:i/>
      <w:iCs/>
      <w:color w:val="4F81BD"/>
    </w:rPr>
  </w:style>
  <w:style w:type="paragraph" w:styleId="5">
    <w:name w:val="heading 5"/>
    <w:basedOn w:val="a1"/>
    <w:next w:val="a1"/>
    <w:link w:val="50"/>
    <w:uiPriority w:val="9"/>
    <w:semiHidden/>
    <w:unhideWhenUsed/>
    <w:qFormat/>
    <w:rsid w:val="00C50DF8"/>
    <w:pPr>
      <w:keepNext/>
      <w:keepLines/>
      <w:spacing w:before="40" w:after="0"/>
      <w:outlineLvl w:val="4"/>
    </w:pPr>
    <w:rPr>
      <w:rFonts w:ascii="Calibri" w:eastAsia="MS Gothic" w:hAnsi="Calibri" w:cs="Times New Roman"/>
      <w:color w:val="243F60"/>
    </w:rPr>
  </w:style>
  <w:style w:type="paragraph" w:styleId="6">
    <w:name w:val="heading 6"/>
    <w:basedOn w:val="a1"/>
    <w:next w:val="a1"/>
    <w:link w:val="60"/>
    <w:uiPriority w:val="9"/>
    <w:semiHidden/>
    <w:unhideWhenUsed/>
    <w:qFormat/>
    <w:rsid w:val="00C50DF8"/>
    <w:pPr>
      <w:keepNext/>
      <w:keepLines/>
      <w:spacing w:before="40" w:after="0"/>
      <w:outlineLvl w:val="5"/>
    </w:pPr>
    <w:rPr>
      <w:rFonts w:ascii="Calibri" w:eastAsia="MS Gothic" w:hAnsi="Calibri" w:cs="Times New Roman"/>
      <w:i/>
      <w:iCs/>
      <w:color w:val="243F60"/>
    </w:rPr>
  </w:style>
  <w:style w:type="paragraph" w:styleId="7">
    <w:name w:val="heading 7"/>
    <w:basedOn w:val="a1"/>
    <w:next w:val="a1"/>
    <w:link w:val="70"/>
    <w:uiPriority w:val="9"/>
    <w:semiHidden/>
    <w:unhideWhenUsed/>
    <w:qFormat/>
    <w:rsid w:val="00C50DF8"/>
    <w:pPr>
      <w:keepNext/>
      <w:keepLines/>
      <w:spacing w:before="40" w:after="0"/>
      <w:outlineLvl w:val="6"/>
    </w:pPr>
    <w:rPr>
      <w:rFonts w:ascii="Calibri" w:eastAsia="MS Gothic" w:hAnsi="Calibri" w:cs="Times New Roman"/>
      <w:i/>
      <w:iCs/>
      <w:color w:val="404040"/>
    </w:rPr>
  </w:style>
  <w:style w:type="paragraph" w:styleId="8">
    <w:name w:val="heading 8"/>
    <w:basedOn w:val="a1"/>
    <w:next w:val="a1"/>
    <w:link w:val="80"/>
    <w:uiPriority w:val="9"/>
    <w:semiHidden/>
    <w:unhideWhenUsed/>
    <w:qFormat/>
    <w:rsid w:val="00C50DF8"/>
    <w:pPr>
      <w:keepNext/>
      <w:keepLines/>
      <w:spacing w:before="40" w:after="0"/>
      <w:outlineLvl w:val="7"/>
    </w:pPr>
    <w:rPr>
      <w:rFonts w:ascii="Calibri" w:eastAsia="MS Gothic" w:hAnsi="Calibri" w:cs="Times New Roman"/>
      <w:color w:val="4F81BD"/>
      <w:sz w:val="20"/>
      <w:szCs w:val="20"/>
    </w:rPr>
  </w:style>
  <w:style w:type="paragraph" w:styleId="9">
    <w:name w:val="heading 9"/>
    <w:basedOn w:val="a1"/>
    <w:next w:val="a1"/>
    <w:link w:val="90"/>
    <w:uiPriority w:val="9"/>
    <w:semiHidden/>
    <w:unhideWhenUsed/>
    <w:qFormat/>
    <w:rsid w:val="00C50DF8"/>
    <w:pPr>
      <w:keepNext/>
      <w:keepLines/>
      <w:spacing w:before="40" w:after="0"/>
      <w:outlineLvl w:val="8"/>
    </w:pPr>
    <w:rPr>
      <w:rFonts w:ascii="Calibri" w:eastAsia="MS Gothic" w:hAnsi="Calibri" w:cs="Times New Roman"/>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10"/>
    <w:uiPriority w:val="9"/>
    <w:rsid w:val="00C50DF8"/>
    <w:rPr>
      <w:rFonts w:asciiTheme="majorHAnsi" w:eastAsiaTheme="majorEastAsia" w:hAnsiTheme="majorHAnsi" w:cstheme="majorBidi"/>
      <w:color w:val="2E74B5" w:themeColor="accent1" w:themeShade="BF"/>
      <w:sz w:val="32"/>
      <w:szCs w:val="32"/>
    </w:rPr>
  </w:style>
  <w:style w:type="character" w:customStyle="1" w:styleId="22">
    <w:name w:val="Заголовок 2 Знак"/>
    <w:basedOn w:val="a2"/>
    <w:link w:val="21"/>
    <w:uiPriority w:val="9"/>
    <w:semiHidden/>
    <w:rsid w:val="00C50DF8"/>
    <w:rPr>
      <w:rFonts w:ascii="Calibri" w:eastAsia="MS Gothic" w:hAnsi="Calibri" w:cs="Times New Roman"/>
      <w:b/>
      <w:bCs/>
      <w:color w:val="4F81BD"/>
      <w:sz w:val="26"/>
      <w:szCs w:val="26"/>
    </w:rPr>
  </w:style>
  <w:style w:type="character" w:customStyle="1" w:styleId="32">
    <w:name w:val="Заголовок 3 Знак"/>
    <w:basedOn w:val="a2"/>
    <w:link w:val="31"/>
    <w:uiPriority w:val="9"/>
    <w:semiHidden/>
    <w:rsid w:val="00C50DF8"/>
    <w:rPr>
      <w:rFonts w:ascii="Calibri" w:eastAsia="MS Gothic" w:hAnsi="Calibri" w:cs="Times New Roman"/>
      <w:b/>
      <w:bCs/>
      <w:color w:val="4F81BD"/>
    </w:rPr>
  </w:style>
  <w:style w:type="character" w:customStyle="1" w:styleId="40">
    <w:name w:val="Заголовок 4 Знак"/>
    <w:basedOn w:val="a2"/>
    <w:link w:val="4"/>
    <w:uiPriority w:val="9"/>
    <w:semiHidden/>
    <w:rsid w:val="00C50DF8"/>
    <w:rPr>
      <w:rFonts w:ascii="Calibri" w:eastAsia="MS Gothic" w:hAnsi="Calibri" w:cs="Times New Roman"/>
      <w:b/>
      <w:bCs/>
      <w:i/>
      <w:iCs/>
      <w:color w:val="4F81BD"/>
    </w:rPr>
  </w:style>
  <w:style w:type="character" w:customStyle="1" w:styleId="50">
    <w:name w:val="Заголовок 5 Знак"/>
    <w:basedOn w:val="a2"/>
    <w:link w:val="5"/>
    <w:uiPriority w:val="9"/>
    <w:semiHidden/>
    <w:rsid w:val="00C50DF8"/>
    <w:rPr>
      <w:rFonts w:ascii="Calibri" w:eastAsia="MS Gothic" w:hAnsi="Calibri" w:cs="Times New Roman"/>
      <w:color w:val="243F60"/>
    </w:rPr>
  </w:style>
  <w:style w:type="character" w:customStyle="1" w:styleId="60">
    <w:name w:val="Заголовок 6 Знак"/>
    <w:basedOn w:val="a2"/>
    <w:link w:val="6"/>
    <w:uiPriority w:val="9"/>
    <w:semiHidden/>
    <w:rsid w:val="00C50DF8"/>
    <w:rPr>
      <w:rFonts w:ascii="Calibri" w:eastAsia="MS Gothic" w:hAnsi="Calibri" w:cs="Times New Roman"/>
      <w:i/>
      <w:iCs/>
      <w:color w:val="243F60"/>
    </w:rPr>
  </w:style>
  <w:style w:type="character" w:customStyle="1" w:styleId="70">
    <w:name w:val="Заголовок 7 Знак"/>
    <w:basedOn w:val="a2"/>
    <w:link w:val="7"/>
    <w:uiPriority w:val="9"/>
    <w:semiHidden/>
    <w:rsid w:val="00C50DF8"/>
    <w:rPr>
      <w:rFonts w:ascii="Calibri" w:eastAsia="MS Gothic" w:hAnsi="Calibri" w:cs="Times New Roman"/>
      <w:i/>
      <w:iCs/>
      <w:color w:val="404040"/>
    </w:rPr>
  </w:style>
  <w:style w:type="character" w:customStyle="1" w:styleId="80">
    <w:name w:val="Заголовок 8 Знак"/>
    <w:basedOn w:val="a2"/>
    <w:link w:val="8"/>
    <w:uiPriority w:val="9"/>
    <w:semiHidden/>
    <w:rsid w:val="00C50DF8"/>
    <w:rPr>
      <w:rFonts w:ascii="Calibri" w:eastAsia="MS Gothic" w:hAnsi="Calibri" w:cs="Times New Roman"/>
      <w:color w:val="4F81BD"/>
      <w:sz w:val="20"/>
      <w:szCs w:val="20"/>
    </w:rPr>
  </w:style>
  <w:style w:type="character" w:customStyle="1" w:styleId="90">
    <w:name w:val="Заголовок 9 Знак"/>
    <w:basedOn w:val="a2"/>
    <w:link w:val="9"/>
    <w:uiPriority w:val="9"/>
    <w:semiHidden/>
    <w:rsid w:val="00C50DF8"/>
    <w:rPr>
      <w:rFonts w:ascii="Calibri" w:eastAsia="MS Gothic" w:hAnsi="Calibri" w:cs="Times New Roman"/>
      <w:i/>
      <w:iCs/>
      <w:color w:val="404040"/>
      <w:sz w:val="20"/>
      <w:szCs w:val="20"/>
    </w:rPr>
  </w:style>
  <w:style w:type="paragraph" w:customStyle="1" w:styleId="110">
    <w:name w:val="Заголовок 11"/>
    <w:basedOn w:val="a1"/>
    <w:next w:val="a1"/>
    <w:link w:val="10"/>
    <w:uiPriority w:val="9"/>
    <w:qFormat/>
    <w:rsid w:val="00C50DF8"/>
    <w:pPr>
      <w:keepNext/>
      <w:keepLines/>
      <w:spacing w:before="480" w:after="0" w:line="276" w:lineRule="auto"/>
      <w:outlineLvl w:val="0"/>
    </w:pPr>
    <w:rPr>
      <w:rFonts w:asciiTheme="majorHAnsi" w:eastAsiaTheme="majorEastAsia" w:hAnsiTheme="majorHAnsi" w:cstheme="majorBidi"/>
      <w:color w:val="2E74B5" w:themeColor="accent1" w:themeShade="BF"/>
      <w:sz w:val="32"/>
      <w:szCs w:val="32"/>
    </w:rPr>
  </w:style>
  <w:style w:type="paragraph" w:customStyle="1" w:styleId="210">
    <w:name w:val="Заголовок 21"/>
    <w:basedOn w:val="a1"/>
    <w:next w:val="a1"/>
    <w:uiPriority w:val="9"/>
    <w:unhideWhenUsed/>
    <w:qFormat/>
    <w:rsid w:val="00C50DF8"/>
    <w:pPr>
      <w:keepNext/>
      <w:keepLines/>
      <w:spacing w:before="200" w:after="0" w:line="276" w:lineRule="auto"/>
      <w:outlineLvl w:val="1"/>
    </w:pPr>
    <w:rPr>
      <w:rFonts w:ascii="Calibri" w:eastAsia="MS Gothic" w:hAnsi="Calibri" w:cs="Times New Roman"/>
      <w:b/>
      <w:bCs/>
      <w:color w:val="4F81BD"/>
      <w:sz w:val="26"/>
      <w:szCs w:val="26"/>
      <w:lang w:val="en-US"/>
    </w:rPr>
  </w:style>
  <w:style w:type="paragraph" w:customStyle="1" w:styleId="310">
    <w:name w:val="Заголовок 31"/>
    <w:basedOn w:val="a1"/>
    <w:next w:val="a1"/>
    <w:uiPriority w:val="9"/>
    <w:unhideWhenUsed/>
    <w:qFormat/>
    <w:rsid w:val="00C50DF8"/>
    <w:pPr>
      <w:keepNext/>
      <w:keepLines/>
      <w:spacing w:before="200" w:after="0" w:line="276" w:lineRule="auto"/>
      <w:outlineLvl w:val="2"/>
    </w:pPr>
    <w:rPr>
      <w:rFonts w:ascii="Calibri" w:eastAsia="MS Gothic" w:hAnsi="Calibri" w:cs="Times New Roman"/>
      <w:b/>
      <w:bCs/>
      <w:color w:val="4F81BD"/>
      <w:lang w:val="en-US"/>
    </w:rPr>
  </w:style>
  <w:style w:type="paragraph" w:customStyle="1" w:styleId="41">
    <w:name w:val="Заголовок 41"/>
    <w:basedOn w:val="a1"/>
    <w:next w:val="a1"/>
    <w:uiPriority w:val="9"/>
    <w:semiHidden/>
    <w:unhideWhenUsed/>
    <w:qFormat/>
    <w:rsid w:val="00C50DF8"/>
    <w:pPr>
      <w:keepNext/>
      <w:keepLines/>
      <w:spacing w:before="200" w:after="0" w:line="276" w:lineRule="auto"/>
      <w:outlineLvl w:val="3"/>
    </w:pPr>
    <w:rPr>
      <w:rFonts w:ascii="Calibri" w:eastAsia="MS Gothic" w:hAnsi="Calibri" w:cs="Times New Roman"/>
      <w:b/>
      <w:bCs/>
      <w:i/>
      <w:iCs/>
      <w:color w:val="4F81BD"/>
      <w:lang w:val="en-US"/>
    </w:rPr>
  </w:style>
  <w:style w:type="paragraph" w:customStyle="1" w:styleId="51">
    <w:name w:val="Заголовок 51"/>
    <w:basedOn w:val="a1"/>
    <w:next w:val="a1"/>
    <w:uiPriority w:val="9"/>
    <w:semiHidden/>
    <w:unhideWhenUsed/>
    <w:qFormat/>
    <w:rsid w:val="00C50DF8"/>
    <w:pPr>
      <w:keepNext/>
      <w:keepLines/>
      <w:spacing w:before="200" w:after="0" w:line="276" w:lineRule="auto"/>
      <w:outlineLvl w:val="4"/>
    </w:pPr>
    <w:rPr>
      <w:rFonts w:ascii="Calibri" w:eastAsia="MS Gothic" w:hAnsi="Calibri" w:cs="Times New Roman"/>
      <w:color w:val="243F60"/>
      <w:lang w:val="en-US"/>
    </w:rPr>
  </w:style>
  <w:style w:type="paragraph" w:customStyle="1" w:styleId="61">
    <w:name w:val="Заголовок 61"/>
    <w:basedOn w:val="a1"/>
    <w:next w:val="a1"/>
    <w:uiPriority w:val="9"/>
    <w:semiHidden/>
    <w:unhideWhenUsed/>
    <w:qFormat/>
    <w:rsid w:val="00C50DF8"/>
    <w:pPr>
      <w:keepNext/>
      <w:keepLines/>
      <w:spacing w:before="200" w:after="0" w:line="276" w:lineRule="auto"/>
      <w:outlineLvl w:val="5"/>
    </w:pPr>
    <w:rPr>
      <w:rFonts w:ascii="Calibri" w:eastAsia="MS Gothic" w:hAnsi="Calibri" w:cs="Times New Roman"/>
      <w:i/>
      <w:iCs/>
      <w:color w:val="243F60"/>
      <w:lang w:val="en-US"/>
    </w:rPr>
  </w:style>
  <w:style w:type="paragraph" w:customStyle="1" w:styleId="71">
    <w:name w:val="Заголовок 71"/>
    <w:basedOn w:val="a1"/>
    <w:next w:val="a1"/>
    <w:uiPriority w:val="9"/>
    <w:semiHidden/>
    <w:unhideWhenUsed/>
    <w:qFormat/>
    <w:rsid w:val="00C50DF8"/>
    <w:pPr>
      <w:keepNext/>
      <w:keepLines/>
      <w:spacing w:before="200" w:after="0" w:line="276" w:lineRule="auto"/>
      <w:outlineLvl w:val="6"/>
    </w:pPr>
    <w:rPr>
      <w:rFonts w:ascii="Calibri" w:eastAsia="MS Gothic" w:hAnsi="Calibri" w:cs="Times New Roman"/>
      <w:i/>
      <w:iCs/>
      <w:color w:val="404040"/>
      <w:lang w:val="en-US"/>
    </w:rPr>
  </w:style>
  <w:style w:type="paragraph" w:customStyle="1" w:styleId="81">
    <w:name w:val="Заголовок 81"/>
    <w:basedOn w:val="a1"/>
    <w:next w:val="a1"/>
    <w:uiPriority w:val="9"/>
    <w:semiHidden/>
    <w:unhideWhenUsed/>
    <w:qFormat/>
    <w:rsid w:val="00C50DF8"/>
    <w:pPr>
      <w:keepNext/>
      <w:keepLines/>
      <w:spacing w:before="200" w:after="0" w:line="276" w:lineRule="auto"/>
      <w:outlineLvl w:val="7"/>
    </w:pPr>
    <w:rPr>
      <w:rFonts w:ascii="Calibri" w:eastAsia="MS Gothic" w:hAnsi="Calibri" w:cs="Times New Roman"/>
      <w:color w:val="4F81BD"/>
      <w:sz w:val="20"/>
      <w:szCs w:val="20"/>
      <w:lang w:val="en-US"/>
    </w:rPr>
  </w:style>
  <w:style w:type="paragraph" w:customStyle="1" w:styleId="91">
    <w:name w:val="Заголовок 91"/>
    <w:basedOn w:val="a1"/>
    <w:next w:val="a1"/>
    <w:uiPriority w:val="9"/>
    <w:semiHidden/>
    <w:unhideWhenUsed/>
    <w:qFormat/>
    <w:rsid w:val="00C50DF8"/>
    <w:pPr>
      <w:keepNext/>
      <w:keepLines/>
      <w:spacing w:before="200" w:after="0" w:line="276" w:lineRule="auto"/>
      <w:outlineLvl w:val="8"/>
    </w:pPr>
    <w:rPr>
      <w:rFonts w:ascii="Calibri" w:eastAsia="MS Gothic" w:hAnsi="Calibri" w:cs="Times New Roman"/>
      <w:i/>
      <w:iCs/>
      <w:color w:val="404040"/>
      <w:sz w:val="20"/>
      <w:szCs w:val="20"/>
      <w:lang w:val="en-US"/>
    </w:rPr>
  </w:style>
  <w:style w:type="numbering" w:customStyle="1" w:styleId="12">
    <w:name w:val="Нет списка1"/>
    <w:next w:val="a4"/>
    <w:uiPriority w:val="99"/>
    <w:semiHidden/>
    <w:unhideWhenUsed/>
    <w:rsid w:val="00C50DF8"/>
  </w:style>
  <w:style w:type="paragraph" w:styleId="a5">
    <w:name w:val="header"/>
    <w:basedOn w:val="a1"/>
    <w:link w:val="a6"/>
    <w:uiPriority w:val="99"/>
    <w:unhideWhenUsed/>
    <w:rsid w:val="00C50DF8"/>
    <w:pPr>
      <w:tabs>
        <w:tab w:val="center" w:pos="4680"/>
        <w:tab w:val="right" w:pos="9360"/>
      </w:tabs>
      <w:spacing w:after="0" w:line="240" w:lineRule="auto"/>
    </w:pPr>
    <w:rPr>
      <w:rFonts w:eastAsia="MS Mincho"/>
      <w:lang w:val="en-US"/>
    </w:rPr>
  </w:style>
  <w:style w:type="character" w:customStyle="1" w:styleId="a6">
    <w:name w:val="Верхний колонтитул Знак"/>
    <w:basedOn w:val="a2"/>
    <w:link w:val="a5"/>
    <w:uiPriority w:val="99"/>
    <w:rsid w:val="00C50DF8"/>
    <w:rPr>
      <w:rFonts w:eastAsia="MS Mincho"/>
      <w:lang w:val="en-US"/>
    </w:rPr>
  </w:style>
  <w:style w:type="paragraph" w:styleId="a7">
    <w:name w:val="footer"/>
    <w:basedOn w:val="a1"/>
    <w:link w:val="a8"/>
    <w:uiPriority w:val="99"/>
    <w:unhideWhenUsed/>
    <w:rsid w:val="00C50DF8"/>
    <w:pPr>
      <w:tabs>
        <w:tab w:val="center" w:pos="4680"/>
        <w:tab w:val="right" w:pos="9360"/>
      </w:tabs>
      <w:spacing w:after="0" w:line="240" w:lineRule="auto"/>
    </w:pPr>
    <w:rPr>
      <w:rFonts w:eastAsia="MS Mincho"/>
      <w:lang w:val="en-US"/>
    </w:rPr>
  </w:style>
  <w:style w:type="character" w:customStyle="1" w:styleId="a8">
    <w:name w:val="Нижний колонтитул Знак"/>
    <w:basedOn w:val="a2"/>
    <w:link w:val="a7"/>
    <w:uiPriority w:val="99"/>
    <w:rsid w:val="00C50DF8"/>
    <w:rPr>
      <w:rFonts w:eastAsia="MS Mincho"/>
      <w:lang w:val="en-US"/>
    </w:rPr>
  </w:style>
  <w:style w:type="paragraph" w:styleId="a9">
    <w:name w:val="No Spacing"/>
    <w:uiPriority w:val="1"/>
    <w:qFormat/>
    <w:rsid w:val="00C50DF8"/>
    <w:pPr>
      <w:spacing w:after="0" w:line="240" w:lineRule="auto"/>
    </w:pPr>
    <w:rPr>
      <w:rFonts w:eastAsia="MS Mincho"/>
      <w:lang w:val="en-US"/>
    </w:rPr>
  </w:style>
  <w:style w:type="paragraph" w:customStyle="1" w:styleId="13">
    <w:name w:val="Заголовок1"/>
    <w:basedOn w:val="a1"/>
    <w:next w:val="a1"/>
    <w:uiPriority w:val="10"/>
    <w:qFormat/>
    <w:rsid w:val="00C50DF8"/>
    <w:pPr>
      <w:pBdr>
        <w:bottom w:val="single" w:sz="8" w:space="4" w:color="4F81BD"/>
      </w:pBdr>
      <w:spacing w:after="300" w:line="240" w:lineRule="auto"/>
      <w:contextualSpacing/>
    </w:pPr>
    <w:rPr>
      <w:rFonts w:ascii="Calibri" w:eastAsia="MS Gothic" w:hAnsi="Calibri" w:cs="Times New Roman"/>
      <w:color w:val="17365D"/>
      <w:spacing w:val="5"/>
      <w:kern w:val="28"/>
      <w:sz w:val="52"/>
      <w:szCs w:val="52"/>
      <w:lang w:val="en-US"/>
    </w:rPr>
  </w:style>
  <w:style w:type="character" w:customStyle="1" w:styleId="aa">
    <w:name w:val="Название Знак"/>
    <w:basedOn w:val="a2"/>
    <w:link w:val="ab"/>
    <w:uiPriority w:val="10"/>
    <w:rsid w:val="00C50DF8"/>
    <w:rPr>
      <w:rFonts w:ascii="Calibri" w:eastAsia="MS Gothic" w:hAnsi="Calibri" w:cs="Times New Roman"/>
      <w:color w:val="17365D"/>
      <w:spacing w:val="5"/>
      <w:kern w:val="28"/>
      <w:sz w:val="52"/>
      <w:szCs w:val="52"/>
    </w:rPr>
  </w:style>
  <w:style w:type="paragraph" w:customStyle="1" w:styleId="14">
    <w:name w:val="Подзаголовок1"/>
    <w:basedOn w:val="a1"/>
    <w:next w:val="a1"/>
    <w:uiPriority w:val="11"/>
    <w:qFormat/>
    <w:rsid w:val="00C50DF8"/>
    <w:pPr>
      <w:numPr>
        <w:ilvl w:val="1"/>
      </w:numPr>
      <w:spacing w:after="200" w:line="276" w:lineRule="auto"/>
    </w:pPr>
    <w:rPr>
      <w:rFonts w:ascii="Calibri" w:eastAsia="MS Gothic" w:hAnsi="Calibri" w:cs="Times New Roman"/>
      <w:i/>
      <w:iCs/>
      <w:color w:val="4F81BD"/>
      <w:spacing w:val="15"/>
      <w:sz w:val="24"/>
      <w:szCs w:val="24"/>
      <w:lang w:val="en-US"/>
    </w:rPr>
  </w:style>
  <w:style w:type="character" w:customStyle="1" w:styleId="ac">
    <w:name w:val="Подзаголовок Знак"/>
    <w:basedOn w:val="a2"/>
    <w:link w:val="ad"/>
    <w:uiPriority w:val="11"/>
    <w:rsid w:val="00C50DF8"/>
    <w:rPr>
      <w:rFonts w:ascii="Calibri" w:eastAsia="MS Gothic" w:hAnsi="Calibri" w:cs="Times New Roman"/>
      <w:i/>
      <w:iCs/>
      <w:color w:val="4F81BD"/>
      <w:spacing w:val="15"/>
      <w:sz w:val="24"/>
      <w:szCs w:val="24"/>
    </w:rPr>
  </w:style>
  <w:style w:type="paragraph" w:styleId="ae">
    <w:name w:val="List Paragraph"/>
    <w:basedOn w:val="a1"/>
    <w:uiPriority w:val="34"/>
    <w:qFormat/>
    <w:rsid w:val="00C50DF8"/>
    <w:pPr>
      <w:spacing w:after="200" w:line="276" w:lineRule="auto"/>
      <w:ind w:left="720"/>
      <w:contextualSpacing/>
    </w:pPr>
    <w:rPr>
      <w:rFonts w:eastAsia="MS Mincho"/>
      <w:lang w:val="en-US"/>
    </w:rPr>
  </w:style>
  <w:style w:type="paragraph" w:styleId="af">
    <w:name w:val="Body Text"/>
    <w:basedOn w:val="a1"/>
    <w:link w:val="af0"/>
    <w:uiPriority w:val="99"/>
    <w:unhideWhenUsed/>
    <w:rsid w:val="00C50DF8"/>
    <w:pPr>
      <w:spacing w:after="120" w:line="276" w:lineRule="auto"/>
    </w:pPr>
    <w:rPr>
      <w:rFonts w:eastAsia="MS Mincho"/>
      <w:lang w:val="en-US"/>
    </w:rPr>
  </w:style>
  <w:style w:type="character" w:customStyle="1" w:styleId="af0">
    <w:name w:val="Основной текст Знак"/>
    <w:basedOn w:val="a2"/>
    <w:link w:val="af"/>
    <w:uiPriority w:val="99"/>
    <w:rsid w:val="00C50DF8"/>
    <w:rPr>
      <w:rFonts w:eastAsia="MS Mincho"/>
      <w:lang w:val="en-US"/>
    </w:rPr>
  </w:style>
  <w:style w:type="paragraph" w:styleId="23">
    <w:name w:val="Body Text 2"/>
    <w:basedOn w:val="a1"/>
    <w:link w:val="24"/>
    <w:uiPriority w:val="99"/>
    <w:unhideWhenUsed/>
    <w:rsid w:val="00C50DF8"/>
    <w:pPr>
      <w:spacing w:after="120" w:line="480" w:lineRule="auto"/>
    </w:pPr>
    <w:rPr>
      <w:rFonts w:eastAsia="MS Mincho"/>
      <w:lang w:val="en-US"/>
    </w:rPr>
  </w:style>
  <w:style w:type="character" w:customStyle="1" w:styleId="24">
    <w:name w:val="Основной текст 2 Знак"/>
    <w:basedOn w:val="a2"/>
    <w:link w:val="23"/>
    <w:uiPriority w:val="99"/>
    <w:rsid w:val="00C50DF8"/>
    <w:rPr>
      <w:rFonts w:eastAsia="MS Mincho"/>
      <w:lang w:val="en-US"/>
    </w:rPr>
  </w:style>
  <w:style w:type="paragraph" w:styleId="33">
    <w:name w:val="Body Text 3"/>
    <w:basedOn w:val="a1"/>
    <w:link w:val="34"/>
    <w:uiPriority w:val="99"/>
    <w:unhideWhenUsed/>
    <w:rsid w:val="00C50DF8"/>
    <w:pPr>
      <w:spacing w:after="120" w:line="276" w:lineRule="auto"/>
    </w:pPr>
    <w:rPr>
      <w:rFonts w:eastAsia="MS Mincho"/>
      <w:sz w:val="16"/>
      <w:szCs w:val="16"/>
      <w:lang w:val="en-US"/>
    </w:rPr>
  </w:style>
  <w:style w:type="character" w:customStyle="1" w:styleId="34">
    <w:name w:val="Основной текст 3 Знак"/>
    <w:basedOn w:val="a2"/>
    <w:link w:val="33"/>
    <w:uiPriority w:val="99"/>
    <w:rsid w:val="00C50DF8"/>
    <w:rPr>
      <w:rFonts w:eastAsia="MS Mincho"/>
      <w:sz w:val="16"/>
      <w:szCs w:val="16"/>
      <w:lang w:val="en-US"/>
    </w:rPr>
  </w:style>
  <w:style w:type="paragraph" w:styleId="af1">
    <w:name w:val="List"/>
    <w:basedOn w:val="a1"/>
    <w:uiPriority w:val="99"/>
    <w:unhideWhenUsed/>
    <w:rsid w:val="00C50DF8"/>
    <w:pPr>
      <w:spacing w:after="200" w:line="276" w:lineRule="auto"/>
      <w:ind w:left="360" w:hanging="360"/>
      <w:contextualSpacing/>
    </w:pPr>
    <w:rPr>
      <w:rFonts w:eastAsia="MS Mincho"/>
      <w:lang w:val="en-US"/>
    </w:rPr>
  </w:style>
  <w:style w:type="paragraph" w:styleId="25">
    <w:name w:val="List 2"/>
    <w:basedOn w:val="a1"/>
    <w:uiPriority w:val="99"/>
    <w:unhideWhenUsed/>
    <w:rsid w:val="00C50DF8"/>
    <w:pPr>
      <w:spacing w:after="200" w:line="276" w:lineRule="auto"/>
      <w:ind w:left="720" w:hanging="360"/>
      <w:contextualSpacing/>
    </w:pPr>
    <w:rPr>
      <w:rFonts w:eastAsia="MS Mincho"/>
      <w:lang w:val="en-US"/>
    </w:rPr>
  </w:style>
  <w:style w:type="paragraph" w:styleId="35">
    <w:name w:val="List 3"/>
    <w:basedOn w:val="a1"/>
    <w:uiPriority w:val="99"/>
    <w:unhideWhenUsed/>
    <w:rsid w:val="00C50DF8"/>
    <w:pPr>
      <w:spacing w:after="200" w:line="276" w:lineRule="auto"/>
      <w:ind w:left="1080" w:hanging="360"/>
      <w:contextualSpacing/>
    </w:pPr>
    <w:rPr>
      <w:rFonts w:eastAsia="MS Mincho"/>
      <w:lang w:val="en-US"/>
    </w:rPr>
  </w:style>
  <w:style w:type="paragraph" w:styleId="a0">
    <w:name w:val="List Bullet"/>
    <w:basedOn w:val="a1"/>
    <w:uiPriority w:val="99"/>
    <w:unhideWhenUsed/>
    <w:rsid w:val="00C50DF8"/>
    <w:pPr>
      <w:numPr>
        <w:numId w:val="1"/>
      </w:numPr>
      <w:spacing w:after="200" w:line="276" w:lineRule="auto"/>
      <w:contextualSpacing/>
    </w:pPr>
    <w:rPr>
      <w:rFonts w:eastAsia="MS Mincho"/>
      <w:lang w:val="en-US"/>
    </w:rPr>
  </w:style>
  <w:style w:type="paragraph" w:styleId="20">
    <w:name w:val="List Bullet 2"/>
    <w:basedOn w:val="a1"/>
    <w:uiPriority w:val="99"/>
    <w:unhideWhenUsed/>
    <w:rsid w:val="00C50DF8"/>
    <w:pPr>
      <w:numPr>
        <w:numId w:val="2"/>
      </w:numPr>
      <w:spacing w:after="200" w:line="276" w:lineRule="auto"/>
      <w:contextualSpacing/>
    </w:pPr>
    <w:rPr>
      <w:rFonts w:eastAsia="MS Mincho"/>
      <w:lang w:val="en-US"/>
    </w:rPr>
  </w:style>
  <w:style w:type="paragraph" w:styleId="30">
    <w:name w:val="List Bullet 3"/>
    <w:basedOn w:val="a1"/>
    <w:uiPriority w:val="99"/>
    <w:unhideWhenUsed/>
    <w:rsid w:val="00C50DF8"/>
    <w:pPr>
      <w:numPr>
        <w:numId w:val="3"/>
      </w:numPr>
      <w:spacing w:after="200" w:line="276" w:lineRule="auto"/>
      <w:contextualSpacing/>
    </w:pPr>
    <w:rPr>
      <w:rFonts w:eastAsia="MS Mincho"/>
      <w:lang w:val="en-US"/>
    </w:rPr>
  </w:style>
  <w:style w:type="paragraph" w:styleId="a">
    <w:name w:val="List Number"/>
    <w:basedOn w:val="a1"/>
    <w:uiPriority w:val="99"/>
    <w:unhideWhenUsed/>
    <w:rsid w:val="00C50DF8"/>
    <w:pPr>
      <w:numPr>
        <w:numId w:val="5"/>
      </w:numPr>
      <w:spacing w:after="200" w:line="276" w:lineRule="auto"/>
      <w:contextualSpacing/>
    </w:pPr>
    <w:rPr>
      <w:rFonts w:eastAsia="MS Mincho"/>
      <w:lang w:val="en-US"/>
    </w:rPr>
  </w:style>
  <w:style w:type="paragraph" w:styleId="2">
    <w:name w:val="List Number 2"/>
    <w:basedOn w:val="a1"/>
    <w:uiPriority w:val="99"/>
    <w:unhideWhenUsed/>
    <w:rsid w:val="00C50DF8"/>
    <w:pPr>
      <w:numPr>
        <w:numId w:val="6"/>
      </w:numPr>
      <w:spacing w:after="200" w:line="276" w:lineRule="auto"/>
      <w:contextualSpacing/>
    </w:pPr>
    <w:rPr>
      <w:rFonts w:eastAsia="MS Mincho"/>
      <w:lang w:val="en-US"/>
    </w:rPr>
  </w:style>
  <w:style w:type="paragraph" w:styleId="3">
    <w:name w:val="List Number 3"/>
    <w:basedOn w:val="a1"/>
    <w:uiPriority w:val="99"/>
    <w:unhideWhenUsed/>
    <w:rsid w:val="00C50DF8"/>
    <w:pPr>
      <w:numPr>
        <w:numId w:val="7"/>
      </w:numPr>
      <w:spacing w:after="200" w:line="276" w:lineRule="auto"/>
      <w:contextualSpacing/>
    </w:pPr>
    <w:rPr>
      <w:rFonts w:eastAsia="MS Mincho"/>
      <w:lang w:val="en-US"/>
    </w:rPr>
  </w:style>
  <w:style w:type="paragraph" w:styleId="af2">
    <w:name w:val="List Continue"/>
    <w:basedOn w:val="a1"/>
    <w:uiPriority w:val="99"/>
    <w:unhideWhenUsed/>
    <w:rsid w:val="00C50DF8"/>
    <w:pPr>
      <w:spacing w:after="120" w:line="276" w:lineRule="auto"/>
      <w:ind w:left="360"/>
      <w:contextualSpacing/>
    </w:pPr>
    <w:rPr>
      <w:rFonts w:eastAsia="MS Mincho"/>
      <w:lang w:val="en-US"/>
    </w:rPr>
  </w:style>
  <w:style w:type="paragraph" w:styleId="26">
    <w:name w:val="List Continue 2"/>
    <w:basedOn w:val="a1"/>
    <w:uiPriority w:val="99"/>
    <w:unhideWhenUsed/>
    <w:rsid w:val="00C50DF8"/>
    <w:pPr>
      <w:spacing w:after="120" w:line="276" w:lineRule="auto"/>
      <w:ind w:left="720"/>
      <w:contextualSpacing/>
    </w:pPr>
    <w:rPr>
      <w:rFonts w:eastAsia="MS Mincho"/>
      <w:lang w:val="en-US"/>
    </w:rPr>
  </w:style>
  <w:style w:type="paragraph" w:styleId="36">
    <w:name w:val="List Continue 3"/>
    <w:basedOn w:val="a1"/>
    <w:uiPriority w:val="99"/>
    <w:unhideWhenUsed/>
    <w:rsid w:val="00C50DF8"/>
    <w:pPr>
      <w:spacing w:after="120" w:line="276" w:lineRule="auto"/>
      <w:ind w:left="1080"/>
      <w:contextualSpacing/>
    </w:pPr>
    <w:rPr>
      <w:rFonts w:eastAsia="MS Mincho"/>
      <w:lang w:val="en-US"/>
    </w:rPr>
  </w:style>
  <w:style w:type="paragraph" w:styleId="af3">
    <w:name w:val="macro"/>
    <w:link w:val="af4"/>
    <w:uiPriority w:val="99"/>
    <w:unhideWhenUsed/>
    <w:rsid w:val="00C50DF8"/>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sz w:val="20"/>
      <w:szCs w:val="20"/>
      <w:lang w:val="en-US"/>
    </w:rPr>
  </w:style>
  <w:style w:type="character" w:customStyle="1" w:styleId="af4">
    <w:name w:val="Текст макроса Знак"/>
    <w:basedOn w:val="a2"/>
    <w:link w:val="af3"/>
    <w:uiPriority w:val="99"/>
    <w:rsid w:val="00C50DF8"/>
    <w:rPr>
      <w:rFonts w:ascii="Courier" w:eastAsia="MS Mincho" w:hAnsi="Courier"/>
      <w:sz w:val="20"/>
      <w:szCs w:val="20"/>
      <w:lang w:val="en-US"/>
    </w:rPr>
  </w:style>
  <w:style w:type="paragraph" w:customStyle="1" w:styleId="211">
    <w:name w:val="Цитата 21"/>
    <w:basedOn w:val="a1"/>
    <w:next w:val="a1"/>
    <w:uiPriority w:val="29"/>
    <w:qFormat/>
    <w:rsid w:val="00C50DF8"/>
    <w:pPr>
      <w:spacing w:after="200" w:line="276" w:lineRule="auto"/>
    </w:pPr>
    <w:rPr>
      <w:rFonts w:eastAsia="MS Mincho"/>
      <w:i/>
      <w:iCs/>
      <w:color w:val="000000"/>
      <w:lang w:val="en-US"/>
    </w:rPr>
  </w:style>
  <w:style w:type="character" w:customStyle="1" w:styleId="27">
    <w:name w:val="Цитата 2 Знак"/>
    <w:basedOn w:val="a2"/>
    <w:link w:val="28"/>
    <w:uiPriority w:val="29"/>
    <w:rsid w:val="00C50DF8"/>
    <w:rPr>
      <w:i/>
      <w:iCs/>
      <w:color w:val="000000"/>
    </w:rPr>
  </w:style>
  <w:style w:type="paragraph" w:customStyle="1" w:styleId="15">
    <w:name w:val="Название объекта1"/>
    <w:basedOn w:val="a1"/>
    <w:next w:val="a1"/>
    <w:uiPriority w:val="35"/>
    <w:semiHidden/>
    <w:unhideWhenUsed/>
    <w:qFormat/>
    <w:rsid w:val="00C50DF8"/>
    <w:pPr>
      <w:spacing w:after="200" w:line="240" w:lineRule="auto"/>
    </w:pPr>
    <w:rPr>
      <w:rFonts w:eastAsia="MS Mincho"/>
      <w:b/>
      <w:bCs/>
      <w:color w:val="4F81BD"/>
      <w:sz w:val="18"/>
      <w:szCs w:val="18"/>
      <w:lang w:val="en-US"/>
    </w:rPr>
  </w:style>
  <w:style w:type="character" w:styleId="af5">
    <w:name w:val="Strong"/>
    <w:basedOn w:val="a2"/>
    <w:uiPriority w:val="22"/>
    <w:qFormat/>
    <w:rsid w:val="00C50DF8"/>
    <w:rPr>
      <w:b/>
      <w:bCs/>
    </w:rPr>
  </w:style>
  <w:style w:type="character" w:styleId="af6">
    <w:name w:val="Emphasis"/>
    <w:basedOn w:val="a2"/>
    <w:uiPriority w:val="20"/>
    <w:qFormat/>
    <w:rsid w:val="00C50DF8"/>
    <w:rPr>
      <w:i/>
      <w:iCs/>
    </w:rPr>
  </w:style>
  <w:style w:type="paragraph" w:customStyle="1" w:styleId="16">
    <w:name w:val="Выделенная цитата1"/>
    <w:basedOn w:val="a1"/>
    <w:next w:val="a1"/>
    <w:uiPriority w:val="30"/>
    <w:qFormat/>
    <w:rsid w:val="00C50DF8"/>
    <w:pPr>
      <w:pBdr>
        <w:bottom w:val="single" w:sz="4" w:space="4" w:color="4F81BD"/>
      </w:pBdr>
      <w:spacing w:before="200" w:after="280" w:line="276" w:lineRule="auto"/>
      <w:ind w:left="936" w:right="936"/>
    </w:pPr>
    <w:rPr>
      <w:rFonts w:eastAsia="MS Mincho"/>
      <w:b/>
      <w:bCs/>
      <w:i/>
      <w:iCs/>
      <w:color w:val="4F81BD"/>
      <w:lang w:val="en-US"/>
    </w:rPr>
  </w:style>
  <w:style w:type="character" w:customStyle="1" w:styleId="af7">
    <w:name w:val="Выделенная цитата Знак"/>
    <w:basedOn w:val="a2"/>
    <w:link w:val="af8"/>
    <w:uiPriority w:val="30"/>
    <w:rsid w:val="00C50DF8"/>
    <w:rPr>
      <w:b/>
      <w:bCs/>
      <w:i/>
      <w:iCs/>
      <w:color w:val="4F81BD"/>
    </w:rPr>
  </w:style>
  <w:style w:type="character" w:customStyle="1" w:styleId="17">
    <w:name w:val="Слабое выделение1"/>
    <w:basedOn w:val="a2"/>
    <w:uiPriority w:val="19"/>
    <w:qFormat/>
    <w:rsid w:val="00C50DF8"/>
    <w:rPr>
      <w:i/>
      <w:iCs/>
      <w:color w:val="808080"/>
    </w:rPr>
  </w:style>
  <w:style w:type="character" w:customStyle="1" w:styleId="18">
    <w:name w:val="Сильное выделение1"/>
    <w:basedOn w:val="a2"/>
    <w:uiPriority w:val="21"/>
    <w:qFormat/>
    <w:rsid w:val="00C50DF8"/>
    <w:rPr>
      <w:b/>
      <w:bCs/>
      <w:i/>
      <w:iCs/>
      <w:color w:val="4F81BD"/>
    </w:rPr>
  </w:style>
  <w:style w:type="character" w:customStyle="1" w:styleId="19">
    <w:name w:val="Слабая ссылка1"/>
    <w:basedOn w:val="a2"/>
    <w:uiPriority w:val="31"/>
    <w:qFormat/>
    <w:rsid w:val="00C50DF8"/>
    <w:rPr>
      <w:smallCaps/>
      <w:color w:val="C0504D"/>
      <w:u w:val="single"/>
    </w:rPr>
  </w:style>
  <w:style w:type="character" w:customStyle="1" w:styleId="1a">
    <w:name w:val="Сильная ссылка1"/>
    <w:basedOn w:val="a2"/>
    <w:uiPriority w:val="32"/>
    <w:qFormat/>
    <w:rsid w:val="00C50DF8"/>
    <w:rPr>
      <w:b/>
      <w:bCs/>
      <w:smallCaps/>
      <w:color w:val="C0504D"/>
      <w:spacing w:val="5"/>
      <w:u w:val="single"/>
    </w:rPr>
  </w:style>
  <w:style w:type="character" w:styleId="af9">
    <w:name w:val="Book Title"/>
    <w:basedOn w:val="a2"/>
    <w:uiPriority w:val="33"/>
    <w:qFormat/>
    <w:rsid w:val="00C50DF8"/>
    <w:rPr>
      <w:b/>
      <w:bCs/>
      <w:smallCaps/>
      <w:spacing w:val="5"/>
    </w:rPr>
  </w:style>
  <w:style w:type="character" w:customStyle="1" w:styleId="11">
    <w:name w:val="Заголовок 1 Знак1"/>
    <w:basedOn w:val="a2"/>
    <w:link w:val="1"/>
    <w:uiPriority w:val="9"/>
    <w:rsid w:val="00C50DF8"/>
    <w:rPr>
      <w:rFonts w:asciiTheme="majorHAnsi" w:eastAsiaTheme="majorEastAsia" w:hAnsiTheme="majorHAnsi" w:cstheme="majorBidi"/>
      <w:color w:val="2E74B5" w:themeColor="accent1" w:themeShade="BF"/>
      <w:sz w:val="32"/>
      <w:szCs w:val="32"/>
    </w:rPr>
  </w:style>
  <w:style w:type="paragraph" w:styleId="afa">
    <w:name w:val="TOC Heading"/>
    <w:basedOn w:val="1"/>
    <w:next w:val="a1"/>
    <w:uiPriority w:val="39"/>
    <w:semiHidden/>
    <w:unhideWhenUsed/>
    <w:qFormat/>
    <w:rsid w:val="00C50DF8"/>
    <w:pPr>
      <w:spacing w:before="480" w:line="276" w:lineRule="auto"/>
      <w:outlineLvl w:val="9"/>
    </w:pPr>
    <w:rPr>
      <w:b/>
      <w:bCs/>
      <w:sz w:val="28"/>
      <w:szCs w:val="28"/>
      <w:lang w:val="en-US"/>
    </w:rPr>
  </w:style>
  <w:style w:type="table" w:styleId="afb">
    <w:name w:val="Table Grid"/>
    <w:basedOn w:val="a3"/>
    <w:uiPriority w:val="59"/>
    <w:rsid w:val="00C50DF8"/>
    <w:pPr>
      <w:spacing w:after="0" w:line="240" w:lineRule="auto"/>
    </w:pPr>
    <w:rPr>
      <w:rFonts w:eastAsia="MS Mincho"/>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b">
    <w:name w:val="Светлая заливка1"/>
    <w:basedOn w:val="a3"/>
    <w:next w:val="afc"/>
    <w:uiPriority w:val="60"/>
    <w:rsid w:val="00C50DF8"/>
    <w:pPr>
      <w:spacing w:after="0" w:line="240" w:lineRule="auto"/>
    </w:pPr>
    <w:rPr>
      <w:rFonts w:eastAsia="MS Mincho"/>
      <w:color w:val="00000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3"/>
    <w:next w:val="-1"/>
    <w:uiPriority w:val="60"/>
    <w:rsid w:val="00C50DF8"/>
    <w:pPr>
      <w:spacing w:after="0" w:line="240" w:lineRule="auto"/>
    </w:pPr>
    <w:rPr>
      <w:rFonts w:eastAsia="MS Mincho"/>
      <w:color w:val="365F91"/>
      <w:lang w:val="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Светлая заливка - Акцент 21"/>
    <w:basedOn w:val="a3"/>
    <w:next w:val="-2"/>
    <w:uiPriority w:val="60"/>
    <w:rsid w:val="00C50DF8"/>
    <w:pPr>
      <w:spacing w:after="0" w:line="240" w:lineRule="auto"/>
    </w:pPr>
    <w:rPr>
      <w:rFonts w:eastAsia="MS Mincho"/>
      <w:color w:val="943634"/>
      <w:lang w:val="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
    <w:name w:val="Светлая заливка - Акцент 31"/>
    <w:basedOn w:val="a3"/>
    <w:next w:val="-3"/>
    <w:uiPriority w:val="60"/>
    <w:rsid w:val="00C50DF8"/>
    <w:pPr>
      <w:spacing w:after="0" w:line="240" w:lineRule="auto"/>
    </w:pPr>
    <w:rPr>
      <w:rFonts w:eastAsia="MS Mincho"/>
      <w:color w:val="76923C"/>
      <w:lang w:val="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
    <w:name w:val="Светлая заливка - Акцент 41"/>
    <w:basedOn w:val="a3"/>
    <w:next w:val="-4"/>
    <w:uiPriority w:val="60"/>
    <w:rsid w:val="00C50DF8"/>
    <w:pPr>
      <w:spacing w:after="0" w:line="240" w:lineRule="auto"/>
    </w:pPr>
    <w:rPr>
      <w:rFonts w:eastAsia="MS Mincho"/>
      <w:color w:val="5F497A"/>
      <w:lang w:val="en-US"/>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
    <w:name w:val="Светлая заливка - Акцент 51"/>
    <w:basedOn w:val="a3"/>
    <w:next w:val="-5"/>
    <w:uiPriority w:val="60"/>
    <w:rsid w:val="00C50DF8"/>
    <w:pPr>
      <w:spacing w:after="0" w:line="240" w:lineRule="auto"/>
    </w:pPr>
    <w:rPr>
      <w:rFonts w:eastAsia="MS Mincho"/>
      <w:color w:val="31849B"/>
      <w:lang w:val="en-US"/>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1">
    <w:name w:val="Светлая заливка - Акцент 61"/>
    <w:basedOn w:val="a3"/>
    <w:next w:val="-6"/>
    <w:uiPriority w:val="60"/>
    <w:rsid w:val="00C50DF8"/>
    <w:pPr>
      <w:spacing w:after="0" w:line="240" w:lineRule="auto"/>
    </w:pPr>
    <w:rPr>
      <w:rFonts w:eastAsia="MS Mincho"/>
      <w:color w:val="E36C0A"/>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c">
    <w:name w:val="Светлый список1"/>
    <w:basedOn w:val="a3"/>
    <w:next w:val="afd"/>
    <w:uiPriority w:val="61"/>
    <w:rsid w:val="00C50DF8"/>
    <w:pPr>
      <w:spacing w:after="0" w:line="240" w:lineRule="auto"/>
    </w:pPr>
    <w:rPr>
      <w:rFonts w:eastAsia="MS Mincho"/>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Светлый список - Акцент 11"/>
    <w:basedOn w:val="a3"/>
    <w:next w:val="-10"/>
    <w:uiPriority w:val="61"/>
    <w:rsid w:val="00C50DF8"/>
    <w:pPr>
      <w:spacing w:after="0" w:line="240" w:lineRule="auto"/>
    </w:pPr>
    <w:rPr>
      <w:rFonts w:eastAsia="MS Mincho"/>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0">
    <w:name w:val="Светлый список - Акцент 21"/>
    <w:basedOn w:val="a3"/>
    <w:next w:val="-20"/>
    <w:uiPriority w:val="61"/>
    <w:rsid w:val="00C50DF8"/>
    <w:pPr>
      <w:spacing w:after="0" w:line="240" w:lineRule="auto"/>
    </w:pPr>
    <w:rPr>
      <w:rFonts w:eastAsia="MS Mincho"/>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10">
    <w:name w:val="Светлый список - Акцент 31"/>
    <w:basedOn w:val="a3"/>
    <w:next w:val="-30"/>
    <w:uiPriority w:val="61"/>
    <w:rsid w:val="00C50DF8"/>
    <w:pPr>
      <w:spacing w:after="0" w:line="240" w:lineRule="auto"/>
    </w:pPr>
    <w:rPr>
      <w:rFonts w:eastAsia="MS Mincho"/>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10">
    <w:name w:val="Светлый список - Акцент 41"/>
    <w:basedOn w:val="a3"/>
    <w:next w:val="-40"/>
    <w:uiPriority w:val="61"/>
    <w:rsid w:val="00C50DF8"/>
    <w:pPr>
      <w:spacing w:after="0" w:line="240" w:lineRule="auto"/>
    </w:pPr>
    <w:rPr>
      <w:rFonts w:eastAsia="MS Mincho"/>
      <w:lang w:val="en-US"/>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10">
    <w:name w:val="Светлый список - Акцент 51"/>
    <w:basedOn w:val="a3"/>
    <w:next w:val="-50"/>
    <w:uiPriority w:val="61"/>
    <w:rsid w:val="00C50DF8"/>
    <w:pPr>
      <w:spacing w:after="0" w:line="240" w:lineRule="auto"/>
    </w:pPr>
    <w:rPr>
      <w:rFonts w:eastAsia="MS Mincho"/>
      <w:lang w:val="en-US"/>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10">
    <w:name w:val="Светлый список - Акцент 61"/>
    <w:basedOn w:val="a3"/>
    <w:next w:val="-60"/>
    <w:uiPriority w:val="61"/>
    <w:rsid w:val="00C50DF8"/>
    <w:pPr>
      <w:spacing w:after="0" w:line="240" w:lineRule="auto"/>
    </w:pPr>
    <w:rPr>
      <w:rFonts w:eastAsia="MS Mincho"/>
      <w:lang w:val="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d">
    <w:name w:val="Светлая сетка1"/>
    <w:basedOn w:val="a3"/>
    <w:next w:val="afe"/>
    <w:uiPriority w:val="62"/>
    <w:rsid w:val="00C50DF8"/>
    <w:pPr>
      <w:spacing w:after="0" w:line="240" w:lineRule="auto"/>
    </w:pPr>
    <w:rPr>
      <w:rFonts w:eastAsia="MS Mincho"/>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Светлая сетка - Акцент 11"/>
    <w:basedOn w:val="a3"/>
    <w:next w:val="-12"/>
    <w:uiPriority w:val="62"/>
    <w:rsid w:val="00C50DF8"/>
    <w:pPr>
      <w:spacing w:after="0" w:line="240" w:lineRule="auto"/>
    </w:pPr>
    <w:rPr>
      <w:rFonts w:eastAsia="MS Mincho"/>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211">
    <w:name w:val="Светлая сетка - Акцент 21"/>
    <w:basedOn w:val="a3"/>
    <w:next w:val="-22"/>
    <w:uiPriority w:val="62"/>
    <w:rsid w:val="00C50DF8"/>
    <w:pPr>
      <w:spacing w:after="0" w:line="240" w:lineRule="auto"/>
    </w:pPr>
    <w:rPr>
      <w:rFonts w:eastAsia="MS Mincho"/>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311">
    <w:name w:val="Светлая сетка - Акцент 31"/>
    <w:basedOn w:val="a3"/>
    <w:next w:val="-32"/>
    <w:uiPriority w:val="62"/>
    <w:rsid w:val="00C50DF8"/>
    <w:pPr>
      <w:spacing w:after="0" w:line="240" w:lineRule="auto"/>
    </w:pPr>
    <w:rPr>
      <w:rFonts w:eastAsia="MS Mincho"/>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
    <w:name w:val="Светлая сетка - Акцент 41"/>
    <w:basedOn w:val="a3"/>
    <w:next w:val="-42"/>
    <w:uiPriority w:val="62"/>
    <w:rsid w:val="00C50DF8"/>
    <w:pPr>
      <w:spacing w:after="0" w:line="240" w:lineRule="auto"/>
    </w:pPr>
    <w:rPr>
      <w:rFonts w:eastAsia="MS Mincho"/>
      <w:lang w:val="en-US"/>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511">
    <w:name w:val="Светлая сетка - Акцент 51"/>
    <w:basedOn w:val="a3"/>
    <w:next w:val="-52"/>
    <w:uiPriority w:val="62"/>
    <w:rsid w:val="00C50DF8"/>
    <w:pPr>
      <w:spacing w:after="0" w:line="240" w:lineRule="auto"/>
    </w:pPr>
    <w:rPr>
      <w:rFonts w:eastAsia="MS Mincho"/>
      <w:lang w:val="en-US"/>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611">
    <w:name w:val="Светлая сетка - Акцент 61"/>
    <w:basedOn w:val="a3"/>
    <w:next w:val="-62"/>
    <w:uiPriority w:val="62"/>
    <w:rsid w:val="00C50DF8"/>
    <w:pPr>
      <w:spacing w:after="0" w:line="240" w:lineRule="auto"/>
    </w:pPr>
    <w:rPr>
      <w:rFonts w:eastAsia="MS Mincho"/>
      <w:lang w:val="en-US"/>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11">
    <w:name w:val="Средняя заливка 11"/>
    <w:basedOn w:val="a3"/>
    <w:next w:val="1e"/>
    <w:uiPriority w:val="63"/>
    <w:rsid w:val="00C50DF8"/>
    <w:pPr>
      <w:spacing w:after="0" w:line="240" w:lineRule="auto"/>
    </w:pPr>
    <w:rPr>
      <w:rFonts w:eastAsia="MS Mincho"/>
      <w:lang w:val="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Средняя заливка 1 - Акцент 11"/>
    <w:basedOn w:val="a3"/>
    <w:next w:val="1-1"/>
    <w:uiPriority w:val="63"/>
    <w:rsid w:val="00C50DF8"/>
    <w:pPr>
      <w:spacing w:after="0" w:line="240" w:lineRule="auto"/>
    </w:pPr>
    <w:rPr>
      <w:rFonts w:eastAsia="MS Mincho"/>
      <w:lang w:val="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
    <w:name w:val="Средняя заливка 1 - Акцент 21"/>
    <w:basedOn w:val="a3"/>
    <w:next w:val="1-2"/>
    <w:uiPriority w:val="63"/>
    <w:rsid w:val="00C50DF8"/>
    <w:pPr>
      <w:spacing w:after="0" w:line="240" w:lineRule="auto"/>
    </w:pPr>
    <w:rPr>
      <w:rFonts w:eastAsia="MS Mincho"/>
      <w:lang w:val="en-US"/>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1">
    <w:name w:val="Средняя заливка 1 - Акцент 31"/>
    <w:basedOn w:val="a3"/>
    <w:next w:val="1-3"/>
    <w:uiPriority w:val="63"/>
    <w:rsid w:val="00C50DF8"/>
    <w:pPr>
      <w:spacing w:after="0" w:line="240" w:lineRule="auto"/>
    </w:pPr>
    <w:rPr>
      <w:rFonts w:eastAsia="MS Mincho"/>
      <w:lang w:val="en-US"/>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1">
    <w:name w:val="Средняя заливка 1 - Акцент 41"/>
    <w:basedOn w:val="a3"/>
    <w:next w:val="1-4"/>
    <w:uiPriority w:val="63"/>
    <w:rsid w:val="00C50DF8"/>
    <w:pPr>
      <w:spacing w:after="0" w:line="240" w:lineRule="auto"/>
    </w:pPr>
    <w:rPr>
      <w:rFonts w:eastAsia="MS Mincho"/>
      <w:lang w:val="en-US"/>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1">
    <w:name w:val="Средняя заливка 1 - Акцент 51"/>
    <w:basedOn w:val="a3"/>
    <w:next w:val="1-5"/>
    <w:uiPriority w:val="63"/>
    <w:rsid w:val="00C50DF8"/>
    <w:pPr>
      <w:spacing w:after="0" w:line="240" w:lineRule="auto"/>
    </w:pPr>
    <w:rPr>
      <w:rFonts w:eastAsia="MS Mincho"/>
      <w:lang w:val="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1">
    <w:name w:val="Средняя заливка 1 - Акцент 61"/>
    <w:basedOn w:val="a3"/>
    <w:next w:val="1-6"/>
    <w:uiPriority w:val="63"/>
    <w:rsid w:val="00C50DF8"/>
    <w:pPr>
      <w:spacing w:after="0" w:line="240" w:lineRule="auto"/>
    </w:pPr>
    <w:rPr>
      <w:rFonts w:eastAsia="MS Mincho"/>
      <w:lang w:val="en-US"/>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12">
    <w:name w:val="Средняя заливка 21"/>
    <w:basedOn w:val="a3"/>
    <w:next w:val="29"/>
    <w:uiPriority w:val="64"/>
    <w:rsid w:val="00C50DF8"/>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Средняя заливка 2 - Акцент 11"/>
    <w:basedOn w:val="a3"/>
    <w:next w:val="2-1"/>
    <w:uiPriority w:val="64"/>
    <w:rsid w:val="00C50DF8"/>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Средняя заливка 2 - Акцент 21"/>
    <w:basedOn w:val="a3"/>
    <w:next w:val="2-2"/>
    <w:uiPriority w:val="64"/>
    <w:rsid w:val="00C50DF8"/>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Средняя заливка 2 - Акцент 31"/>
    <w:basedOn w:val="a3"/>
    <w:next w:val="2-3"/>
    <w:uiPriority w:val="64"/>
    <w:rsid w:val="00C50DF8"/>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Средняя заливка 2 - Акцент 41"/>
    <w:basedOn w:val="a3"/>
    <w:next w:val="2-4"/>
    <w:uiPriority w:val="64"/>
    <w:rsid w:val="00C50DF8"/>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Средняя заливка 2 - Акцент 51"/>
    <w:basedOn w:val="a3"/>
    <w:next w:val="2-5"/>
    <w:uiPriority w:val="64"/>
    <w:rsid w:val="00C50DF8"/>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Средняя заливка 2 - Акцент 61"/>
    <w:basedOn w:val="a3"/>
    <w:next w:val="2-6"/>
    <w:uiPriority w:val="64"/>
    <w:rsid w:val="00C50DF8"/>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Средний список 11"/>
    <w:basedOn w:val="a3"/>
    <w:next w:val="1f"/>
    <w:uiPriority w:val="65"/>
    <w:rsid w:val="00C50DF8"/>
    <w:pPr>
      <w:spacing w:after="0" w:line="240" w:lineRule="auto"/>
    </w:pPr>
    <w:rPr>
      <w:rFonts w:eastAsia="MS Mincho"/>
      <w:color w:val="00000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Средний список 1 - Акцент 11"/>
    <w:basedOn w:val="a3"/>
    <w:next w:val="1-10"/>
    <w:uiPriority w:val="65"/>
    <w:rsid w:val="00C50DF8"/>
    <w:pPr>
      <w:spacing w:after="0" w:line="240" w:lineRule="auto"/>
    </w:pPr>
    <w:rPr>
      <w:rFonts w:eastAsia="MS Mincho"/>
      <w:color w:val="000000"/>
      <w:lang w:val="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0">
    <w:name w:val="Средний список 1 - Акцент 21"/>
    <w:basedOn w:val="a3"/>
    <w:next w:val="1-20"/>
    <w:uiPriority w:val="65"/>
    <w:rsid w:val="00C50DF8"/>
    <w:pPr>
      <w:spacing w:after="0" w:line="240" w:lineRule="auto"/>
    </w:pPr>
    <w:rPr>
      <w:rFonts w:eastAsia="MS Mincho"/>
      <w:color w:val="000000"/>
      <w:lang w:val="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10">
    <w:name w:val="Средний список 1 - Акцент 31"/>
    <w:basedOn w:val="a3"/>
    <w:next w:val="1-30"/>
    <w:uiPriority w:val="65"/>
    <w:rsid w:val="00C50DF8"/>
    <w:pPr>
      <w:spacing w:after="0" w:line="240" w:lineRule="auto"/>
    </w:pPr>
    <w:rPr>
      <w:rFonts w:eastAsia="MS Mincho"/>
      <w:color w:val="000000"/>
      <w:lang w:val="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10">
    <w:name w:val="Средний список 1 - Акцент 41"/>
    <w:basedOn w:val="a3"/>
    <w:next w:val="1-40"/>
    <w:uiPriority w:val="65"/>
    <w:rsid w:val="00C50DF8"/>
    <w:pPr>
      <w:spacing w:after="0" w:line="240" w:lineRule="auto"/>
    </w:pPr>
    <w:rPr>
      <w:rFonts w:eastAsia="MS Mincho"/>
      <w:color w:val="000000"/>
      <w:lang w:val="en-US"/>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10">
    <w:name w:val="Средний список 1 - Акцент 51"/>
    <w:basedOn w:val="a3"/>
    <w:next w:val="1-50"/>
    <w:uiPriority w:val="65"/>
    <w:rsid w:val="00C50DF8"/>
    <w:pPr>
      <w:spacing w:after="0" w:line="240" w:lineRule="auto"/>
    </w:pPr>
    <w:rPr>
      <w:rFonts w:eastAsia="MS Mincho"/>
      <w:color w:val="000000"/>
      <w:lang w:val="en-US"/>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10">
    <w:name w:val="Средний список 1 - Акцент 61"/>
    <w:basedOn w:val="a3"/>
    <w:next w:val="1-60"/>
    <w:uiPriority w:val="65"/>
    <w:rsid w:val="00C50DF8"/>
    <w:pPr>
      <w:spacing w:after="0" w:line="240" w:lineRule="auto"/>
    </w:pPr>
    <w:rPr>
      <w:rFonts w:eastAsia="MS Mincho"/>
      <w:color w:val="00000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213">
    <w:name w:val="Средний список 21"/>
    <w:basedOn w:val="a3"/>
    <w:next w:val="2a"/>
    <w:uiPriority w:val="66"/>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Средний список 2 - Акцент 11"/>
    <w:basedOn w:val="a3"/>
    <w:next w:val="2-10"/>
    <w:uiPriority w:val="66"/>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2-210">
    <w:name w:val="Средний список 2 - Акцент 21"/>
    <w:basedOn w:val="a3"/>
    <w:next w:val="2-20"/>
    <w:uiPriority w:val="66"/>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2-310">
    <w:name w:val="Средний список 2 - Акцент 31"/>
    <w:basedOn w:val="a3"/>
    <w:next w:val="2-30"/>
    <w:uiPriority w:val="66"/>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2-410">
    <w:name w:val="Средний список 2 - Акцент 41"/>
    <w:basedOn w:val="a3"/>
    <w:next w:val="2-40"/>
    <w:uiPriority w:val="66"/>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2-510">
    <w:name w:val="Средний список 2 - Акцент 51"/>
    <w:basedOn w:val="a3"/>
    <w:next w:val="2-50"/>
    <w:uiPriority w:val="66"/>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2-610">
    <w:name w:val="Средний список 2 - Акцент 61"/>
    <w:basedOn w:val="a3"/>
    <w:next w:val="2-60"/>
    <w:uiPriority w:val="66"/>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113">
    <w:name w:val="Средняя сетка 11"/>
    <w:basedOn w:val="a3"/>
    <w:next w:val="1f0"/>
    <w:uiPriority w:val="67"/>
    <w:rsid w:val="00C50DF8"/>
    <w:pPr>
      <w:spacing w:after="0" w:line="240" w:lineRule="auto"/>
    </w:pPr>
    <w:rPr>
      <w:rFonts w:eastAsia="MS Mincho"/>
      <w:lang w:val="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Средняя сетка 1 - Акцент 11"/>
    <w:basedOn w:val="a3"/>
    <w:next w:val="1-12"/>
    <w:uiPriority w:val="67"/>
    <w:rsid w:val="00C50DF8"/>
    <w:pPr>
      <w:spacing w:after="0" w:line="240" w:lineRule="auto"/>
    </w:pPr>
    <w:rPr>
      <w:rFonts w:eastAsia="MS Mincho"/>
      <w:lang w:val="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211">
    <w:name w:val="Средняя сетка 1 - Акцент 21"/>
    <w:basedOn w:val="a3"/>
    <w:next w:val="1-22"/>
    <w:uiPriority w:val="67"/>
    <w:rsid w:val="00C50DF8"/>
    <w:pPr>
      <w:spacing w:after="0" w:line="240" w:lineRule="auto"/>
    </w:pPr>
    <w:rPr>
      <w:rFonts w:eastAsia="MS Mincho"/>
      <w:lang w:val="en-US"/>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11">
    <w:name w:val="Средняя сетка 1 - Акцент 31"/>
    <w:basedOn w:val="a3"/>
    <w:next w:val="1-32"/>
    <w:uiPriority w:val="67"/>
    <w:rsid w:val="00C50DF8"/>
    <w:pPr>
      <w:spacing w:after="0" w:line="240" w:lineRule="auto"/>
    </w:pPr>
    <w:rPr>
      <w:rFonts w:eastAsia="MS Mincho"/>
      <w:lang w:val="en-US"/>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11">
    <w:name w:val="Средняя сетка 1 - Акцент 41"/>
    <w:basedOn w:val="a3"/>
    <w:next w:val="1-42"/>
    <w:uiPriority w:val="67"/>
    <w:rsid w:val="00C50DF8"/>
    <w:pPr>
      <w:spacing w:after="0" w:line="240" w:lineRule="auto"/>
    </w:pPr>
    <w:rPr>
      <w:rFonts w:eastAsia="MS Mincho"/>
      <w:lang w:val="en-US"/>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1-511">
    <w:name w:val="Средняя сетка 1 - Акцент 51"/>
    <w:basedOn w:val="a3"/>
    <w:next w:val="1-52"/>
    <w:uiPriority w:val="67"/>
    <w:rsid w:val="00C50DF8"/>
    <w:pPr>
      <w:spacing w:after="0" w:line="240" w:lineRule="auto"/>
    </w:pPr>
    <w:rPr>
      <w:rFonts w:eastAsia="MS Mincho"/>
      <w:lang w:val="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611">
    <w:name w:val="Средняя сетка 1 - Акцент 61"/>
    <w:basedOn w:val="a3"/>
    <w:next w:val="1-62"/>
    <w:uiPriority w:val="67"/>
    <w:rsid w:val="00C50DF8"/>
    <w:pPr>
      <w:spacing w:after="0" w:line="240" w:lineRule="auto"/>
    </w:pPr>
    <w:rPr>
      <w:rFonts w:eastAsia="MS Mincho"/>
      <w:lang w:val="en-US"/>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214">
    <w:name w:val="Средняя сетка 21"/>
    <w:basedOn w:val="a3"/>
    <w:next w:val="2b"/>
    <w:uiPriority w:val="68"/>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Средняя сетка 2 - Акцент 11"/>
    <w:basedOn w:val="a3"/>
    <w:next w:val="2-12"/>
    <w:uiPriority w:val="68"/>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2-211">
    <w:name w:val="Средняя сетка 2 - Акцент 21"/>
    <w:basedOn w:val="a3"/>
    <w:next w:val="2-22"/>
    <w:uiPriority w:val="68"/>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2-311">
    <w:name w:val="Средняя сетка 2 - Акцент 31"/>
    <w:basedOn w:val="a3"/>
    <w:next w:val="2-32"/>
    <w:uiPriority w:val="68"/>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2-411">
    <w:name w:val="Средняя сетка 2 - Акцент 41"/>
    <w:basedOn w:val="a3"/>
    <w:next w:val="2-42"/>
    <w:uiPriority w:val="68"/>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2-511">
    <w:name w:val="Средняя сетка 2 - Акцент 51"/>
    <w:basedOn w:val="a3"/>
    <w:next w:val="2-52"/>
    <w:uiPriority w:val="68"/>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2-611">
    <w:name w:val="Средняя сетка 2 - Акцент 61"/>
    <w:basedOn w:val="a3"/>
    <w:next w:val="2-62"/>
    <w:uiPriority w:val="68"/>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11">
    <w:name w:val="Средняя сетка 31"/>
    <w:basedOn w:val="a3"/>
    <w:next w:val="37"/>
    <w:uiPriority w:val="69"/>
    <w:rsid w:val="00C50DF8"/>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Средняя сетка 3 - Акцент 11"/>
    <w:basedOn w:val="a3"/>
    <w:next w:val="3-1"/>
    <w:uiPriority w:val="69"/>
    <w:rsid w:val="00C50DF8"/>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1">
    <w:name w:val="Средняя сетка 3 - Акцент 21"/>
    <w:basedOn w:val="a3"/>
    <w:next w:val="3-2"/>
    <w:uiPriority w:val="69"/>
    <w:rsid w:val="00C50DF8"/>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3-31">
    <w:name w:val="Средняя сетка 3 - Акцент 31"/>
    <w:basedOn w:val="a3"/>
    <w:next w:val="3-3"/>
    <w:uiPriority w:val="69"/>
    <w:rsid w:val="00C50DF8"/>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41">
    <w:name w:val="Средняя сетка 3 - Акцент 41"/>
    <w:basedOn w:val="a3"/>
    <w:next w:val="3-4"/>
    <w:uiPriority w:val="69"/>
    <w:rsid w:val="00C50DF8"/>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1">
    <w:name w:val="Средняя сетка 3 - Акцент 51"/>
    <w:basedOn w:val="a3"/>
    <w:next w:val="3-5"/>
    <w:uiPriority w:val="69"/>
    <w:rsid w:val="00C50DF8"/>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61">
    <w:name w:val="Средняя сетка 3 - Акцент 61"/>
    <w:basedOn w:val="a3"/>
    <w:next w:val="3-6"/>
    <w:uiPriority w:val="69"/>
    <w:rsid w:val="00C50DF8"/>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1f1">
    <w:name w:val="Темный список1"/>
    <w:basedOn w:val="a3"/>
    <w:next w:val="aff"/>
    <w:uiPriority w:val="70"/>
    <w:rsid w:val="00C50DF8"/>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Темный список - Акцент 11"/>
    <w:basedOn w:val="a3"/>
    <w:next w:val="-13"/>
    <w:uiPriority w:val="70"/>
    <w:rsid w:val="00C50DF8"/>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12">
    <w:name w:val="Темный список - Акцент 21"/>
    <w:basedOn w:val="a3"/>
    <w:next w:val="-23"/>
    <w:uiPriority w:val="70"/>
    <w:rsid w:val="00C50DF8"/>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12">
    <w:name w:val="Темный список - Акцент 31"/>
    <w:basedOn w:val="a3"/>
    <w:next w:val="-33"/>
    <w:uiPriority w:val="70"/>
    <w:rsid w:val="00C50DF8"/>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12">
    <w:name w:val="Темный список - Акцент 41"/>
    <w:basedOn w:val="a3"/>
    <w:next w:val="-43"/>
    <w:uiPriority w:val="70"/>
    <w:rsid w:val="00C50DF8"/>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12">
    <w:name w:val="Темный список - Акцент 51"/>
    <w:basedOn w:val="a3"/>
    <w:next w:val="-53"/>
    <w:uiPriority w:val="70"/>
    <w:rsid w:val="00C50DF8"/>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12">
    <w:name w:val="Темный список - Акцент 61"/>
    <w:basedOn w:val="a3"/>
    <w:next w:val="-63"/>
    <w:uiPriority w:val="70"/>
    <w:rsid w:val="00C50DF8"/>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f2">
    <w:name w:val="Цветная заливка1"/>
    <w:basedOn w:val="a3"/>
    <w:next w:val="aff0"/>
    <w:uiPriority w:val="71"/>
    <w:rsid w:val="00C50DF8"/>
    <w:pPr>
      <w:spacing w:after="0" w:line="240" w:lineRule="auto"/>
    </w:pPr>
    <w:rPr>
      <w:rFonts w:eastAsia="MS Mincho"/>
      <w:color w:val="000000"/>
      <w:lang w:val="en-US"/>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Цветная заливка - Акцент 11"/>
    <w:basedOn w:val="a3"/>
    <w:next w:val="-14"/>
    <w:uiPriority w:val="71"/>
    <w:rsid w:val="00C50DF8"/>
    <w:pPr>
      <w:spacing w:after="0" w:line="240" w:lineRule="auto"/>
    </w:pPr>
    <w:rPr>
      <w:rFonts w:eastAsia="MS Mincho"/>
      <w:color w:val="000000"/>
      <w:lang w:val="en-US"/>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13">
    <w:name w:val="Цветная заливка - Акцент 21"/>
    <w:basedOn w:val="a3"/>
    <w:next w:val="-24"/>
    <w:uiPriority w:val="71"/>
    <w:rsid w:val="00C50DF8"/>
    <w:pPr>
      <w:spacing w:after="0" w:line="240" w:lineRule="auto"/>
    </w:pPr>
    <w:rPr>
      <w:rFonts w:eastAsia="MS Mincho"/>
      <w:color w:val="000000"/>
      <w:lang w:val="en-US"/>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13">
    <w:name w:val="Цветная заливка - Акцент 31"/>
    <w:basedOn w:val="a3"/>
    <w:next w:val="-34"/>
    <w:uiPriority w:val="71"/>
    <w:rsid w:val="00C50DF8"/>
    <w:pPr>
      <w:spacing w:after="0" w:line="240" w:lineRule="auto"/>
    </w:pPr>
    <w:rPr>
      <w:rFonts w:eastAsia="MS Mincho"/>
      <w:color w:val="000000"/>
      <w:lang w:val="en-US"/>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13">
    <w:name w:val="Цветная заливка - Акцент 41"/>
    <w:basedOn w:val="a3"/>
    <w:next w:val="-44"/>
    <w:uiPriority w:val="71"/>
    <w:rsid w:val="00C50DF8"/>
    <w:pPr>
      <w:spacing w:after="0" w:line="240" w:lineRule="auto"/>
    </w:pPr>
    <w:rPr>
      <w:rFonts w:eastAsia="MS Mincho"/>
      <w:color w:val="000000"/>
      <w:lang w:val="en-US"/>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13">
    <w:name w:val="Цветная заливка - Акцент 51"/>
    <w:basedOn w:val="a3"/>
    <w:next w:val="-54"/>
    <w:uiPriority w:val="71"/>
    <w:rsid w:val="00C50DF8"/>
    <w:pPr>
      <w:spacing w:after="0" w:line="240" w:lineRule="auto"/>
    </w:pPr>
    <w:rPr>
      <w:rFonts w:eastAsia="MS Mincho"/>
      <w:color w:val="000000"/>
      <w:lang w:val="en-US"/>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13">
    <w:name w:val="Цветная заливка - Акцент 61"/>
    <w:basedOn w:val="a3"/>
    <w:next w:val="-64"/>
    <w:uiPriority w:val="71"/>
    <w:rsid w:val="00C50DF8"/>
    <w:pPr>
      <w:spacing w:after="0" w:line="240" w:lineRule="auto"/>
    </w:pPr>
    <w:rPr>
      <w:rFonts w:eastAsia="MS Mincho"/>
      <w:color w:val="000000"/>
      <w:lang w:val="en-US"/>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f3">
    <w:name w:val="Цветной список1"/>
    <w:basedOn w:val="a3"/>
    <w:next w:val="aff1"/>
    <w:uiPriority w:val="72"/>
    <w:rsid w:val="00C50DF8"/>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Цветной список - Акцент 11"/>
    <w:basedOn w:val="a3"/>
    <w:next w:val="-15"/>
    <w:uiPriority w:val="72"/>
    <w:rsid w:val="00C50DF8"/>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14">
    <w:name w:val="Цветной список - Акцент 21"/>
    <w:basedOn w:val="a3"/>
    <w:next w:val="-25"/>
    <w:uiPriority w:val="72"/>
    <w:rsid w:val="00C50DF8"/>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14">
    <w:name w:val="Цветной список - Акцент 31"/>
    <w:basedOn w:val="a3"/>
    <w:next w:val="-35"/>
    <w:uiPriority w:val="72"/>
    <w:rsid w:val="00C50DF8"/>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14">
    <w:name w:val="Цветной список - Акцент 41"/>
    <w:basedOn w:val="a3"/>
    <w:next w:val="-45"/>
    <w:uiPriority w:val="72"/>
    <w:rsid w:val="00C50DF8"/>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14">
    <w:name w:val="Цветной список - Акцент 51"/>
    <w:basedOn w:val="a3"/>
    <w:next w:val="-55"/>
    <w:uiPriority w:val="72"/>
    <w:rsid w:val="00C50DF8"/>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14">
    <w:name w:val="Цветной список - Акцент 61"/>
    <w:basedOn w:val="a3"/>
    <w:next w:val="-65"/>
    <w:uiPriority w:val="72"/>
    <w:rsid w:val="00C50DF8"/>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1f4">
    <w:name w:val="Цветная сетка1"/>
    <w:basedOn w:val="a3"/>
    <w:next w:val="aff2"/>
    <w:uiPriority w:val="73"/>
    <w:rsid w:val="00C50DF8"/>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Цветная сетка - Акцент 11"/>
    <w:basedOn w:val="a3"/>
    <w:next w:val="-16"/>
    <w:uiPriority w:val="73"/>
    <w:rsid w:val="00C50DF8"/>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5">
    <w:name w:val="Цветная сетка - Акцент 21"/>
    <w:basedOn w:val="a3"/>
    <w:next w:val="-26"/>
    <w:uiPriority w:val="73"/>
    <w:rsid w:val="00C50DF8"/>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15">
    <w:name w:val="Цветная сетка - Акцент 31"/>
    <w:basedOn w:val="a3"/>
    <w:next w:val="-36"/>
    <w:uiPriority w:val="73"/>
    <w:rsid w:val="00C50DF8"/>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15">
    <w:name w:val="Цветная сетка - Акцент 41"/>
    <w:basedOn w:val="a3"/>
    <w:next w:val="-46"/>
    <w:uiPriority w:val="73"/>
    <w:rsid w:val="00C50DF8"/>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15">
    <w:name w:val="Цветная сетка - Акцент 51"/>
    <w:basedOn w:val="a3"/>
    <w:next w:val="-56"/>
    <w:uiPriority w:val="73"/>
    <w:rsid w:val="00C50DF8"/>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15">
    <w:name w:val="Цветная сетка - Акцент 61"/>
    <w:basedOn w:val="a3"/>
    <w:next w:val="-66"/>
    <w:uiPriority w:val="73"/>
    <w:rsid w:val="00C50DF8"/>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customStyle="1" w:styleId="215">
    <w:name w:val="Заголовок 2 Знак1"/>
    <w:basedOn w:val="a2"/>
    <w:uiPriority w:val="9"/>
    <w:semiHidden/>
    <w:rsid w:val="00C50DF8"/>
    <w:rPr>
      <w:rFonts w:asciiTheme="majorHAnsi" w:eastAsiaTheme="majorEastAsia" w:hAnsiTheme="majorHAnsi" w:cstheme="majorBidi"/>
      <w:color w:val="2E74B5" w:themeColor="accent1" w:themeShade="BF"/>
      <w:sz w:val="26"/>
      <w:szCs w:val="26"/>
    </w:rPr>
  </w:style>
  <w:style w:type="character" w:customStyle="1" w:styleId="312">
    <w:name w:val="Заголовок 3 Знак1"/>
    <w:basedOn w:val="a2"/>
    <w:uiPriority w:val="9"/>
    <w:semiHidden/>
    <w:rsid w:val="00C50DF8"/>
    <w:rPr>
      <w:rFonts w:asciiTheme="majorHAnsi" w:eastAsiaTheme="majorEastAsia" w:hAnsiTheme="majorHAnsi" w:cstheme="majorBidi"/>
      <w:color w:val="1F4D78" w:themeColor="accent1" w:themeShade="7F"/>
      <w:sz w:val="24"/>
      <w:szCs w:val="24"/>
    </w:rPr>
  </w:style>
  <w:style w:type="paragraph" w:styleId="ab">
    <w:name w:val="Title"/>
    <w:basedOn w:val="a1"/>
    <w:next w:val="a1"/>
    <w:link w:val="aa"/>
    <w:uiPriority w:val="10"/>
    <w:qFormat/>
    <w:rsid w:val="00C50DF8"/>
    <w:pPr>
      <w:spacing w:after="0" w:line="240" w:lineRule="auto"/>
      <w:contextualSpacing/>
    </w:pPr>
    <w:rPr>
      <w:rFonts w:ascii="Calibri" w:eastAsia="MS Gothic" w:hAnsi="Calibri" w:cs="Times New Roman"/>
      <w:color w:val="17365D"/>
      <w:spacing w:val="5"/>
      <w:kern w:val="28"/>
      <w:sz w:val="52"/>
      <w:szCs w:val="52"/>
    </w:rPr>
  </w:style>
  <w:style w:type="character" w:customStyle="1" w:styleId="1f5">
    <w:name w:val="Заголовок Знак1"/>
    <w:basedOn w:val="a2"/>
    <w:uiPriority w:val="10"/>
    <w:rsid w:val="00C50DF8"/>
    <w:rPr>
      <w:rFonts w:asciiTheme="majorHAnsi" w:eastAsiaTheme="majorEastAsia" w:hAnsiTheme="majorHAnsi" w:cstheme="majorBidi"/>
      <w:spacing w:val="-10"/>
      <w:kern w:val="28"/>
      <w:sz w:val="56"/>
      <w:szCs w:val="56"/>
    </w:rPr>
  </w:style>
  <w:style w:type="paragraph" w:styleId="ad">
    <w:name w:val="Subtitle"/>
    <w:basedOn w:val="a1"/>
    <w:next w:val="a1"/>
    <w:link w:val="ac"/>
    <w:uiPriority w:val="11"/>
    <w:qFormat/>
    <w:rsid w:val="00C50DF8"/>
    <w:pPr>
      <w:numPr>
        <w:ilvl w:val="1"/>
      </w:numPr>
    </w:pPr>
    <w:rPr>
      <w:rFonts w:ascii="Calibri" w:eastAsia="MS Gothic" w:hAnsi="Calibri" w:cs="Times New Roman"/>
      <w:i/>
      <w:iCs/>
      <w:color w:val="4F81BD"/>
      <w:spacing w:val="15"/>
      <w:sz w:val="24"/>
      <w:szCs w:val="24"/>
    </w:rPr>
  </w:style>
  <w:style w:type="character" w:customStyle="1" w:styleId="1f6">
    <w:name w:val="Подзаголовок Знак1"/>
    <w:basedOn w:val="a2"/>
    <w:uiPriority w:val="11"/>
    <w:rsid w:val="00C50DF8"/>
    <w:rPr>
      <w:rFonts w:eastAsiaTheme="minorEastAsia"/>
      <w:color w:val="5A5A5A" w:themeColor="text1" w:themeTint="A5"/>
      <w:spacing w:val="15"/>
    </w:rPr>
  </w:style>
  <w:style w:type="paragraph" w:styleId="28">
    <w:name w:val="Quote"/>
    <w:basedOn w:val="a1"/>
    <w:next w:val="a1"/>
    <w:link w:val="27"/>
    <w:uiPriority w:val="29"/>
    <w:qFormat/>
    <w:rsid w:val="00C50DF8"/>
    <w:pPr>
      <w:spacing w:before="200"/>
      <w:ind w:left="864" w:right="864"/>
      <w:jc w:val="center"/>
    </w:pPr>
    <w:rPr>
      <w:i/>
      <w:iCs/>
      <w:color w:val="000000"/>
    </w:rPr>
  </w:style>
  <w:style w:type="character" w:customStyle="1" w:styleId="216">
    <w:name w:val="Цитата 2 Знак1"/>
    <w:basedOn w:val="a2"/>
    <w:uiPriority w:val="29"/>
    <w:rsid w:val="00C50DF8"/>
    <w:rPr>
      <w:i/>
      <w:iCs/>
      <w:color w:val="404040" w:themeColor="text1" w:themeTint="BF"/>
    </w:rPr>
  </w:style>
  <w:style w:type="character" w:customStyle="1" w:styleId="410">
    <w:name w:val="Заголовок 4 Знак1"/>
    <w:basedOn w:val="a2"/>
    <w:uiPriority w:val="9"/>
    <w:semiHidden/>
    <w:rsid w:val="00C50DF8"/>
    <w:rPr>
      <w:rFonts w:asciiTheme="majorHAnsi" w:eastAsiaTheme="majorEastAsia" w:hAnsiTheme="majorHAnsi" w:cstheme="majorBidi"/>
      <w:i/>
      <w:iCs/>
      <w:color w:val="2E74B5" w:themeColor="accent1" w:themeShade="BF"/>
    </w:rPr>
  </w:style>
  <w:style w:type="character" w:customStyle="1" w:styleId="510">
    <w:name w:val="Заголовок 5 Знак1"/>
    <w:basedOn w:val="a2"/>
    <w:uiPriority w:val="9"/>
    <w:semiHidden/>
    <w:rsid w:val="00C50DF8"/>
    <w:rPr>
      <w:rFonts w:asciiTheme="majorHAnsi" w:eastAsiaTheme="majorEastAsia" w:hAnsiTheme="majorHAnsi" w:cstheme="majorBidi"/>
      <w:color w:val="2E74B5" w:themeColor="accent1" w:themeShade="BF"/>
    </w:rPr>
  </w:style>
  <w:style w:type="character" w:customStyle="1" w:styleId="610">
    <w:name w:val="Заголовок 6 Знак1"/>
    <w:basedOn w:val="a2"/>
    <w:uiPriority w:val="9"/>
    <w:semiHidden/>
    <w:rsid w:val="00C50DF8"/>
    <w:rPr>
      <w:rFonts w:asciiTheme="majorHAnsi" w:eastAsiaTheme="majorEastAsia" w:hAnsiTheme="majorHAnsi" w:cstheme="majorBidi"/>
      <w:color w:val="1F4D78" w:themeColor="accent1" w:themeShade="7F"/>
    </w:rPr>
  </w:style>
  <w:style w:type="character" w:customStyle="1" w:styleId="710">
    <w:name w:val="Заголовок 7 Знак1"/>
    <w:basedOn w:val="a2"/>
    <w:uiPriority w:val="9"/>
    <w:semiHidden/>
    <w:rsid w:val="00C50DF8"/>
    <w:rPr>
      <w:rFonts w:asciiTheme="majorHAnsi" w:eastAsiaTheme="majorEastAsia" w:hAnsiTheme="majorHAnsi" w:cstheme="majorBidi"/>
      <w:i/>
      <w:iCs/>
      <w:color w:val="1F4D78" w:themeColor="accent1" w:themeShade="7F"/>
    </w:rPr>
  </w:style>
  <w:style w:type="character" w:customStyle="1" w:styleId="810">
    <w:name w:val="Заголовок 8 Знак1"/>
    <w:basedOn w:val="a2"/>
    <w:uiPriority w:val="9"/>
    <w:semiHidden/>
    <w:rsid w:val="00C50DF8"/>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2"/>
    <w:uiPriority w:val="9"/>
    <w:semiHidden/>
    <w:rsid w:val="00C50DF8"/>
    <w:rPr>
      <w:rFonts w:asciiTheme="majorHAnsi" w:eastAsiaTheme="majorEastAsia" w:hAnsiTheme="majorHAnsi" w:cstheme="majorBidi"/>
      <w:i/>
      <w:iCs/>
      <w:color w:val="272727" w:themeColor="text1" w:themeTint="D8"/>
      <w:sz w:val="21"/>
      <w:szCs w:val="21"/>
    </w:rPr>
  </w:style>
  <w:style w:type="paragraph" w:styleId="af8">
    <w:name w:val="Intense Quote"/>
    <w:basedOn w:val="a1"/>
    <w:next w:val="a1"/>
    <w:link w:val="af7"/>
    <w:uiPriority w:val="30"/>
    <w:qFormat/>
    <w:rsid w:val="00C50DF8"/>
    <w:pPr>
      <w:pBdr>
        <w:top w:val="single" w:sz="4" w:space="10" w:color="5B9BD5" w:themeColor="accent1"/>
        <w:bottom w:val="single" w:sz="4" w:space="10" w:color="5B9BD5" w:themeColor="accent1"/>
      </w:pBdr>
      <w:spacing w:before="360" w:after="360"/>
      <w:ind w:left="864" w:right="864"/>
      <w:jc w:val="center"/>
    </w:pPr>
    <w:rPr>
      <w:b/>
      <w:bCs/>
      <w:i/>
      <w:iCs/>
      <w:color w:val="4F81BD"/>
    </w:rPr>
  </w:style>
  <w:style w:type="character" w:customStyle="1" w:styleId="1f7">
    <w:name w:val="Выделенная цитата Знак1"/>
    <w:basedOn w:val="a2"/>
    <w:uiPriority w:val="30"/>
    <w:rsid w:val="00C50DF8"/>
    <w:rPr>
      <w:i/>
      <w:iCs/>
      <w:color w:val="5B9BD5" w:themeColor="accent1"/>
    </w:rPr>
  </w:style>
  <w:style w:type="character" w:styleId="aff3">
    <w:name w:val="Subtle Emphasis"/>
    <w:basedOn w:val="a2"/>
    <w:uiPriority w:val="19"/>
    <w:qFormat/>
    <w:rsid w:val="00C50DF8"/>
    <w:rPr>
      <w:i/>
      <w:iCs/>
      <w:color w:val="404040" w:themeColor="text1" w:themeTint="BF"/>
    </w:rPr>
  </w:style>
  <w:style w:type="character" w:styleId="aff4">
    <w:name w:val="Intense Emphasis"/>
    <w:basedOn w:val="a2"/>
    <w:uiPriority w:val="21"/>
    <w:qFormat/>
    <w:rsid w:val="00C50DF8"/>
    <w:rPr>
      <w:i/>
      <w:iCs/>
      <w:color w:val="5B9BD5" w:themeColor="accent1"/>
    </w:rPr>
  </w:style>
  <w:style w:type="character" w:styleId="aff5">
    <w:name w:val="Subtle Reference"/>
    <w:basedOn w:val="a2"/>
    <w:uiPriority w:val="31"/>
    <w:qFormat/>
    <w:rsid w:val="00C50DF8"/>
    <w:rPr>
      <w:smallCaps/>
      <w:color w:val="5A5A5A" w:themeColor="text1" w:themeTint="A5"/>
    </w:rPr>
  </w:style>
  <w:style w:type="character" w:styleId="aff6">
    <w:name w:val="Intense Reference"/>
    <w:basedOn w:val="a2"/>
    <w:uiPriority w:val="32"/>
    <w:qFormat/>
    <w:rsid w:val="00C50DF8"/>
    <w:rPr>
      <w:b/>
      <w:bCs/>
      <w:smallCaps/>
      <w:color w:val="5B9BD5" w:themeColor="accent1"/>
      <w:spacing w:val="5"/>
    </w:rPr>
  </w:style>
  <w:style w:type="table" w:styleId="afc">
    <w:name w:val="Light Shading"/>
    <w:basedOn w:val="a3"/>
    <w:uiPriority w:val="60"/>
    <w:semiHidden/>
    <w:unhideWhenUsed/>
    <w:rsid w:val="00C50DF8"/>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semiHidden/>
    <w:unhideWhenUsed/>
    <w:rsid w:val="00C50DF8"/>
    <w:pPr>
      <w:spacing w:after="0" w:line="240" w:lineRule="auto"/>
    </w:pPr>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2">
    <w:name w:val="Light Shading Accent 2"/>
    <w:basedOn w:val="a3"/>
    <w:uiPriority w:val="60"/>
    <w:semiHidden/>
    <w:unhideWhenUsed/>
    <w:rsid w:val="00C50DF8"/>
    <w:pPr>
      <w:spacing w:after="0" w:line="240" w:lineRule="auto"/>
    </w:pPr>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
    <w:name w:val="Light Shading Accent 3"/>
    <w:basedOn w:val="a3"/>
    <w:uiPriority w:val="60"/>
    <w:semiHidden/>
    <w:unhideWhenUsed/>
    <w:rsid w:val="00C50DF8"/>
    <w:pPr>
      <w:spacing w:after="0" w:line="240" w:lineRule="auto"/>
    </w:pPr>
    <w:rPr>
      <w:color w:val="7B7B7B" w:themeColor="accent3" w:themeShade="BF"/>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
    <w:name w:val="Light Shading Accent 4"/>
    <w:basedOn w:val="a3"/>
    <w:uiPriority w:val="60"/>
    <w:semiHidden/>
    <w:unhideWhenUsed/>
    <w:rsid w:val="00C50DF8"/>
    <w:pPr>
      <w:spacing w:after="0" w:line="240" w:lineRule="auto"/>
    </w:pPr>
    <w:rPr>
      <w:color w:val="BF8F00" w:themeColor="accent4" w:themeShade="BF"/>
    </w:rPr>
    <w:tblPr>
      <w:tblStyleRowBandSize w:val="1"/>
      <w:tblStyleColBandSize w:val="1"/>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
    <w:name w:val="Light Shading Accent 5"/>
    <w:basedOn w:val="a3"/>
    <w:uiPriority w:val="60"/>
    <w:semiHidden/>
    <w:unhideWhenUsed/>
    <w:rsid w:val="00C50DF8"/>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6">
    <w:name w:val="Light Shading Accent 6"/>
    <w:basedOn w:val="a3"/>
    <w:uiPriority w:val="60"/>
    <w:semiHidden/>
    <w:unhideWhenUsed/>
    <w:rsid w:val="00C50DF8"/>
    <w:pPr>
      <w:spacing w:after="0" w:line="240" w:lineRule="auto"/>
    </w:pPr>
    <w:rPr>
      <w:color w:val="538135" w:themeColor="accent6" w:themeShade="BF"/>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afd">
    <w:name w:val="Light List"/>
    <w:basedOn w:val="a3"/>
    <w:uiPriority w:val="61"/>
    <w:semiHidden/>
    <w:unhideWhenUsed/>
    <w:rsid w:val="00C50DF8"/>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semiHidden/>
    <w:unhideWhenUsed/>
    <w:rsid w:val="00C50DF8"/>
    <w:pPr>
      <w:spacing w:after="0" w:line="240" w:lineRule="auto"/>
    </w:p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20">
    <w:name w:val="Light List Accent 2"/>
    <w:basedOn w:val="a3"/>
    <w:uiPriority w:val="61"/>
    <w:semiHidden/>
    <w:unhideWhenUsed/>
    <w:rsid w:val="00C50DF8"/>
    <w:pPr>
      <w:spacing w:after="0" w:line="240" w:lineRule="auto"/>
    </w:p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0">
    <w:name w:val="Light List Accent 3"/>
    <w:basedOn w:val="a3"/>
    <w:uiPriority w:val="61"/>
    <w:semiHidden/>
    <w:unhideWhenUsed/>
    <w:rsid w:val="00C50DF8"/>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0">
    <w:name w:val="Light List Accent 4"/>
    <w:basedOn w:val="a3"/>
    <w:uiPriority w:val="61"/>
    <w:semiHidden/>
    <w:unhideWhenUsed/>
    <w:rsid w:val="00C50DF8"/>
    <w:pPr>
      <w:spacing w:after="0" w:line="240" w:lineRule="auto"/>
    </w:p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0">
    <w:name w:val="Light List Accent 5"/>
    <w:basedOn w:val="a3"/>
    <w:uiPriority w:val="61"/>
    <w:semiHidden/>
    <w:unhideWhenUsed/>
    <w:rsid w:val="00C50DF8"/>
    <w:pPr>
      <w:spacing w:after="0" w:line="240" w:lineRule="auto"/>
    </w:p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60">
    <w:name w:val="Light List Accent 6"/>
    <w:basedOn w:val="a3"/>
    <w:uiPriority w:val="61"/>
    <w:semiHidden/>
    <w:unhideWhenUsed/>
    <w:rsid w:val="00C50DF8"/>
    <w:pPr>
      <w:spacing w:after="0" w:line="240" w:lineRule="auto"/>
    </w:p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e">
    <w:name w:val="Light Grid"/>
    <w:basedOn w:val="a3"/>
    <w:uiPriority w:val="62"/>
    <w:semiHidden/>
    <w:unhideWhenUsed/>
    <w:rsid w:val="00C50DF8"/>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3"/>
    <w:uiPriority w:val="62"/>
    <w:semiHidden/>
    <w:unhideWhenUsed/>
    <w:rsid w:val="00C50DF8"/>
    <w:pPr>
      <w:spacing w:after="0" w:line="240" w:lineRule="auto"/>
    </w:p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22">
    <w:name w:val="Light Grid Accent 2"/>
    <w:basedOn w:val="a3"/>
    <w:uiPriority w:val="62"/>
    <w:semiHidden/>
    <w:unhideWhenUsed/>
    <w:rsid w:val="00C50DF8"/>
    <w:pPr>
      <w:spacing w:after="0" w:line="240" w:lineRule="auto"/>
    </w:p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32">
    <w:name w:val="Light Grid Accent 3"/>
    <w:basedOn w:val="a3"/>
    <w:uiPriority w:val="62"/>
    <w:semiHidden/>
    <w:unhideWhenUsed/>
    <w:rsid w:val="00C50DF8"/>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42">
    <w:name w:val="Light Grid Accent 4"/>
    <w:basedOn w:val="a3"/>
    <w:uiPriority w:val="62"/>
    <w:semiHidden/>
    <w:unhideWhenUsed/>
    <w:rsid w:val="00C50DF8"/>
    <w:pPr>
      <w:spacing w:after="0" w:line="240" w:lineRule="auto"/>
    </w:p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52">
    <w:name w:val="Light Grid Accent 5"/>
    <w:basedOn w:val="a3"/>
    <w:uiPriority w:val="62"/>
    <w:semiHidden/>
    <w:unhideWhenUsed/>
    <w:rsid w:val="00C50DF8"/>
    <w:pPr>
      <w:spacing w:after="0" w:line="240" w:lineRule="auto"/>
    </w:p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62">
    <w:name w:val="Light Grid Accent 6"/>
    <w:basedOn w:val="a3"/>
    <w:uiPriority w:val="62"/>
    <w:semiHidden/>
    <w:unhideWhenUsed/>
    <w:rsid w:val="00C50DF8"/>
    <w:pPr>
      <w:spacing w:after="0" w:line="240" w:lineRule="auto"/>
    </w:p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1e">
    <w:name w:val="Medium Shading 1"/>
    <w:basedOn w:val="a3"/>
    <w:uiPriority w:val="63"/>
    <w:semiHidden/>
    <w:unhideWhenUsed/>
    <w:rsid w:val="00C50DF8"/>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C50DF8"/>
    <w:pPr>
      <w:spacing w:after="0" w:line="240" w:lineRule="auto"/>
    </w:pPr>
    <w:tblPr>
      <w:tblStyleRowBandSize w:val="1"/>
      <w:tblStyleColBandSize w:val="1"/>
      <w:tblInd w:w="0" w:type="dxa"/>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C50DF8"/>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C50DF8"/>
    <w:pPr>
      <w:spacing w:after="0" w:line="240" w:lineRule="auto"/>
    </w:pPr>
    <w:tblPr>
      <w:tblStyleRowBandSize w:val="1"/>
      <w:tblStyleColBandSize w:val="1"/>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C50DF8"/>
    <w:pPr>
      <w:spacing w:after="0" w:line="240" w:lineRule="auto"/>
    </w:pPr>
    <w:tblPr>
      <w:tblStyleRowBandSize w:val="1"/>
      <w:tblStyleColBandSize w:val="1"/>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C50DF8"/>
    <w:pPr>
      <w:spacing w:after="0" w:line="240" w:lineRule="auto"/>
    </w:pPr>
    <w:tblPr>
      <w:tblStyleRowBandSize w:val="1"/>
      <w:tblStyleColBandSize w:val="1"/>
      <w:tblInd w:w="0" w:type="dxa"/>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C50DF8"/>
    <w:pPr>
      <w:spacing w:after="0" w:line="240" w:lineRule="auto"/>
    </w:pPr>
    <w:tblPr>
      <w:tblStyleRowBandSize w:val="1"/>
      <w:tblStyleColBandSize w:val="1"/>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9">
    <w:name w:val="Medium Shading 2"/>
    <w:basedOn w:val="a3"/>
    <w:uiPriority w:val="64"/>
    <w:semiHidden/>
    <w:unhideWhenUsed/>
    <w:rsid w:val="00C50DF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C50DF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C50DF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C50DF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4">
    <w:name w:val="Medium Shading 2 Accent 4"/>
    <w:basedOn w:val="a3"/>
    <w:uiPriority w:val="64"/>
    <w:semiHidden/>
    <w:unhideWhenUsed/>
    <w:rsid w:val="00C50DF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C50DF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C50DF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f">
    <w:name w:val="Medium List 1"/>
    <w:basedOn w:val="a3"/>
    <w:uiPriority w:val="65"/>
    <w:semiHidden/>
    <w:unhideWhenUsed/>
    <w:rsid w:val="00C50DF8"/>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semiHidden/>
    <w:unhideWhenUsed/>
    <w:rsid w:val="00C50DF8"/>
    <w:pPr>
      <w:spacing w:after="0" w:line="240" w:lineRule="auto"/>
    </w:pPr>
    <w:rPr>
      <w:color w:val="000000" w:themeColor="text1"/>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20">
    <w:name w:val="Medium List 1 Accent 2"/>
    <w:basedOn w:val="a3"/>
    <w:uiPriority w:val="65"/>
    <w:semiHidden/>
    <w:unhideWhenUsed/>
    <w:rsid w:val="00C50DF8"/>
    <w:pPr>
      <w:spacing w:after="0" w:line="240" w:lineRule="auto"/>
    </w:pPr>
    <w:rPr>
      <w:color w:val="000000" w:themeColor="text1"/>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0">
    <w:name w:val="Medium List 1 Accent 3"/>
    <w:basedOn w:val="a3"/>
    <w:uiPriority w:val="65"/>
    <w:semiHidden/>
    <w:unhideWhenUsed/>
    <w:rsid w:val="00C50DF8"/>
    <w:pPr>
      <w:spacing w:after="0" w:line="240" w:lineRule="auto"/>
    </w:pPr>
    <w:rPr>
      <w:color w:val="000000" w:themeColor="text1"/>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0">
    <w:name w:val="Medium List 1 Accent 4"/>
    <w:basedOn w:val="a3"/>
    <w:uiPriority w:val="65"/>
    <w:semiHidden/>
    <w:unhideWhenUsed/>
    <w:rsid w:val="00C50DF8"/>
    <w:pPr>
      <w:spacing w:after="0" w:line="240" w:lineRule="auto"/>
    </w:pPr>
    <w:rPr>
      <w:color w:val="000000" w:themeColor="text1"/>
    </w:rPr>
    <w:tblPr>
      <w:tblStyleRowBandSize w:val="1"/>
      <w:tblStyleColBandSize w:val="1"/>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0">
    <w:name w:val="Medium List 1 Accent 5"/>
    <w:basedOn w:val="a3"/>
    <w:uiPriority w:val="65"/>
    <w:semiHidden/>
    <w:unhideWhenUsed/>
    <w:rsid w:val="00C50DF8"/>
    <w:pPr>
      <w:spacing w:after="0" w:line="240" w:lineRule="auto"/>
    </w:pPr>
    <w:rPr>
      <w:color w:val="000000" w:themeColor="text1"/>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1-60">
    <w:name w:val="Medium List 1 Accent 6"/>
    <w:basedOn w:val="a3"/>
    <w:uiPriority w:val="65"/>
    <w:semiHidden/>
    <w:unhideWhenUsed/>
    <w:rsid w:val="00C50DF8"/>
    <w:pPr>
      <w:spacing w:after="0" w:line="240" w:lineRule="auto"/>
    </w:pPr>
    <w:rPr>
      <w:color w:val="000000" w:themeColor="text1"/>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a">
    <w:name w:val="Medium List 2"/>
    <w:basedOn w:val="a3"/>
    <w:uiPriority w:val="66"/>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f0">
    <w:name w:val="Medium Grid 1"/>
    <w:basedOn w:val="a3"/>
    <w:uiPriority w:val="67"/>
    <w:semiHidden/>
    <w:unhideWhenUsed/>
    <w:rsid w:val="00C50DF8"/>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3"/>
    <w:uiPriority w:val="67"/>
    <w:semiHidden/>
    <w:unhideWhenUsed/>
    <w:rsid w:val="00C50DF8"/>
    <w:pPr>
      <w:spacing w:after="0" w:line="240" w:lineRule="auto"/>
    </w:pPr>
    <w:tblPr>
      <w:tblStyleRowBandSize w:val="1"/>
      <w:tblStyleColBandSize w:val="1"/>
      <w:tblInd w:w="0" w:type="dxa"/>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CellMar>
        <w:top w:w="0" w:type="dxa"/>
        <w:left w:w="108" w:type="dxa"/>
        <w:bottom w:w="0" w:type="dxa"/>
        <w:right w:w="108" w:type="dxa"/>
      </w:tblCellMar>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1-22">
    <w:name w:val="Medium Grid 1 Accent 2"/>
    <w:basedOn w:val="a3"/>
    <w:uiPriority w:val="67"/>
    <w:semiHidden/>
    <w:unhideWhenUsed/>
    <w:rsid w:val="00C50DF8"/>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2">
    <w:name w:val="Medium Grid 1 Accent 3"/>
    <w:basedOn w:val="a3"/>
    <w:uiPriority w:val="67"/>
    <w:semiHidden/>
    <w:unhideWhenUsed/>
    <w:rsid w:val="00C50DF8"/>
    <w:pPr>
      <w:spacing w:after="0" w:line="240" w:lineRule="auto"/>
    </w:pPr>
    <w:tblPr>
      <w:tblStyleRowBandSize w:val="1"/>
      <w:tblStyleColBandSize w:val="1"/>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CellMar>
        <w:top w:w="0" w:type="dxa"/>
        <w:left w:w="108" w:type="dxa"/>
        <w:bottom w:w="0" w:type="dxa"/>
        <w:right w:w="108" w:type="dxa"/>
      </w:tblCellMar>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2">
    <w:name w:val="Medium Grid 1 Accent 4"/>
    <w:basedOn w:val="a3"/>
    <w:uiPriority w:val="67"/>
    <w:semiHidden/>
    <w:unhideWhenUsed/>
    <w:rsid w:val="00C50DF8"/>
    <w:pPr>
      <w:spacing w:after="0" w:line="240" w:lineRule="auto"/>
    </w:pPr>
    <w:tblPr>
      <w:tblStyleRowBandSize w:val="1"/>
      <w:tblStyleColBandSize w:val="1"/>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CellMar>
        <w:top w:w="0" w:type="dxa"/>
        <w:left w:w="108" w:type="dxa"/>
        <w:bottom w:w="0" w:type="dxa"/>
        <w:right w:w="108" w:type="dxa"/>
      </w:tblCellMar>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2">
    <w:name w:val="Medium Grid 1 Accent 5"/>
    <w:basedOn w:val="a3"/>
    <w:uiPriority w:val="67"/>
    <w:semiHidden/>
    <w:unhideWhenUsed/>
    <w:rsid w:val="00C50DF8"/>
    <w:pPr>
      <w:spacing w:after="0" w:line="240" w:lineRule="auto"/>
    </w:pPr>
    <w:tblPr>
      <w:tblStyleRowBandSize w:val="1"/>
      <w:tblStyleColBandSize w:val="1"/>
      <w:tblInd w:w="0" w:type="dxa"/>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CellMar>
        <w:top w:w="0" w:type="dxa"/>
        <w:left w:w="108" w:type="dxa"/>
        <w:bottom w:w="0" w:type="dxa"/>
        <w:right w:w="108" w:type="dxa"/>
      </w:tblCellMar>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62">
    <w:name w:val="Medium Grid 1 Accent 6"/>
    <w:basedOn w:val="a3"/>
    <w:uiPriority w:val="67"/>
    <w:semiHidden/>
    <w:unhideWhenUsed/>
    <w:rsid w:val="00C50DF8"/>
    <w:pPr>
      <w:spacing w:after="0" w:line="240" w:lineRule="auto"/>
    </w:pPr>
    <w:tblPr>
      <w:tblStyleRowBandSize w:val="1"/>
      <w:tblStyleColBandSize w:val="1"/>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CellMar>
        <w:top w:w="0" w:type="dxa"/>
        <w:left w:w="108" w:type="dxa"/>
        <w:bottom w:w="0" w:type="dxa"/>
        <w:right w:w="108" w:type="dxa"/>
      </w:tblCellMar>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b">
    <w:name w:val="Medium Grid 2"/>
    <w:basedOn w:val="a3"/>
    <w:uiPriority w:val="68"/>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3"/>
    <w:uiPriority w:val="68"/>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CellMar>
        <w:top w:w="0" w:type="dxa"/>
        <w:left w:w="108" w:type="dxa"/>
        <w:bottom w:w="0" w:type="dxa"/>
        <w:right w:w="108" w:type="dxa"/>
      </w:tblCellMar>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2-22">
    <w:name w:val="Medium Grid 2 Accent 2"/>
    <w:basedOn w:val="a3"/>
    <w:uiPriority w:val="68"/>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32">
    <w:name w:val="Medium Grid 2 Accent 3"/>
    <w:basedOn w:val="a3"/>
    <w:uiPriority w:val="68"/>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52">
    <w:name w:val="Medium Grid 2 Accent 5"/>
    <w:basedOn w:val="a3"/>
    <w:uiPriority w:val="68"/>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CellMar>
        <w:top w:w="0" w:type="dxa"/>
        <w:left w:w="108" w:type="dxa"/>
        <w:bottom w:w="0" w:type="dxa"/>
        <w:right w:w="108" w:type="dxa"/>
      </w:tblCellMar>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2-62">
    <w:name w:val="Medium Grid 2 Accent 6"/>
    <w:basedOn w:val="a3"/>
    <w:uiPriority w:val="68"/>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7">
    <w:name w:val="Medium Grid 3"/>
    <w:basedOn w:val="a3"/>
    <w:uiPriority w:val="69"/>
    <w:semiHidden/>
    <w:unhideWhenUsed/>
    <w:rsid w:val="00C50DF8"/>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semiHidden/>
    <w:unhideWhenUsed/>
    <w:rsid w:val="00C50DF8"/>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3-2">
    <w:name w:val="Medium Grid 3 Accent 2"/>
    <w:basedOn w:val="a3"/>
    <w:uiPriority w:val="69"/>
    <w:semiHidden/>
    <w:unhideWhenUsed/>
    <w:rsid w:val="00C50DF8"/>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3">
    <w:name w:val="Medium Grid 3 Accent 3"/>
    <w:basedOn w:val="a3"/>
    <w:uiPriority w:val="69"/>
    <w:semiHidden/>
    <w:unhideWhenUsed/>
    <w:rsid w:val="00C50DF8"/>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4">
    <w:name w:val="Medium Grid 3 Accent 4"/>
    <w:basedOn w:val="a3"/>
    <w:uiPriority w:val="69"/>
    <w:semiHidden/>
    <w:unhideWhenUsed/>
    <w:rsid w:val="00C50DF8"/>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5">
    <w:name w:val="Medium Grid 3 Accent 5"/>
    <w:basedOn w:val="a3"/>
    <w:uiPriority w:val="69"/>
    <w:semiHidden/>
    <w:unhideWhenUsed/>
    <w:rsid w:val="00C50DF8"/>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3-6">
    <w:name w:val="Medium Grid 3 Accent 6"/>
    <w:basedOn w:val="a3"/>
    <w:uiPriority w:val="69"/>
    <w:semiHidden/>
    <w:unhideWhenUsed/>
    <w:rsid w:val="00C50DF8"/>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aff">
    <w:name w:val="Dark List"/>
    <w:basedOn w:val="a3"/>
    <w:uiPriority w:val="70"/>
    <w:semiHidden/>
    <w:unhideWhenUsed/>
    <w:rsid w:val="00C50DF8"/>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C50DF8"/>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23">
    <w:name w:val="Dark List Accent 2"/>
    <w:basedOn w:val="a3"/>
    <w:uiPriority w:val="70"/>
    <w:semiHidden/>
    <w:unhideWhenUsed/>
    <w:rsid w:val="00C50DF8"/>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3">
    <w:name w:val="Dark List Accent 3"/>
    <w:basedOn w:val="a3"/>
    <w:uiPriority w:val="70"/>
    <w:semiHidden/>
    <w:unhideWhenUsed/>
    <w:rsid w:val="00C50DF8"/>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3">
    <w:name w:val="Dark List Accent 4"/>
    <w:basedOn w:val="a3"/>
    <w:uiPriority w:val="70"/>
    <w:semiHidden/>
    <w:unhideWhenUsed/>
    <w:rsid w:val="00C50DF8"/>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3">
    <w:name w:val="Dark List Accent 5"/>
    <w:basedOn w:val="a3"/>
    <w:uiPriority w:val="70"/>
    <w:semiHidden/>
    <w:unhideWhenUsed/>
    <w:rsid w:val="00C50DF8"/>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63">
    <w:name w:val="Dark List Accent 6"/>
    <w:basedOn w:val="a3"/>
    <w:uiPriority w:val="70"/>
    <w:semiHidden/>
    <w:unhideWhenUsed/>
    <w:rsid w:val="00C50DF8"/>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aff0">
    <w:name w:val="Colorful Shading"/>
    <w:basedOn w:val="a3"/>
    <w:uiPriority w:val="71"/>
    <w:semiHidden/>
    <w:unhideWhenUsed/>
    <w:rsid w:val="00C50DF8"/>
    <w:pPr>
      <w:spacing w:after="0" w:line="240" w:lineRule="auto"/>
    </w:pPr>
    <w:rPr>
      <w:color w:val="000000" w:themeColor="text1"/>
    </w:rPr>
    <w:tblPr>
      <w:tblStyleRowBandSize w:val="1"/>
      <w:tblStyleColBandSize w:val="1"/>
      <w:tblInd w:w="0" w:type="dxa"/>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3"/>
    <w:uiPriority w:val="71"/>
    <w:semiHidden/>
    <w:unhideWhenUsed/>
    <w:rsid w:val="00C50DF8"/>
    <w:pPr>
      <w:spacing w:after="0" w:line="240" w:lineRule="auto"/>
    </w:pPr>
    <w:rPr>
      <w:color w:val="000000" w:themeColor="text1"/>
    </w:rPr>
    <w:tblPr>
      <w:tblStyleRowBandSize w:val="1"/>
      <w:tblStyleColBandSize w:val="1"/>
      <w:tblInd w:w="0" w:type="dxa"/>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3"/>
    <w:uiPriority w:val="71"/>
    <w:semiHidden/>
    <w:unhideWhenUsed/>
    <w:rsid w:val="00C50DF8"/>
    <w:pPr>
      <w:spacing w:after="0" w:line="240" w:lineRule="auto"/>
    </w:pPr>
    <w:rPr>
      <w:color w:val="000000" w:themeColor="text1"/>
    </w:rPr>
    <w:tblPr>
      <w:tblStyleRowBandSize w:val="1"/>
      <w:tblStyleColBandSize w:val="1"/>
      <w:tblInd w:w="0" w:type="dxa"/>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3"/>
    <w:uiPriority w:val="71"/>
    <w:semiHidden/>
    <w:unhideWhenUsed/>
    <w:rsid w:val="00C50DF8"/>
    <w:pPr>
      <w:spacing w:after="0" w:line="240" w:lineRule="auto"/>
    </w:pPr>
    <w:rPr>
      <w:color w:val="000000" w:themeColor="text1"/>
    </w:rPr>
    <w:tblPr>
      <w:tblStyleRowBandSize w:val="1"/>
      <w:tblStyleColBandSize w:val="1"/>
      <w:tblInd w:w="0" w:type="dxa"/>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4">
    <w:name w:val="Colorful Shading Accent 4"/>
    <w:basedOn w:val="a3"/>
    <w:uiPriority w:val="71"/>
    <w:semiHidden/>
    <w:unhideWhenUsed/>
    <w:rsid w:val="00C50DF8"/>
    <w:pPr>
      <w:spacing w:after="0" w:line="240" w:lineRule="auto"/>
    </w:pPr>
    <w:rPr>
      <w:color w:val="000000" w:themeColor="text1"/>
    </w:rPr>
    <w:tblPr>
      <w:tblStyleRowBandSize w:val="1"/>
      <w:tblStyleColBandSize w:val="1"/>
      <w:tblInd w:w="0" w:type="dxa"/>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3"/>
    <w:uiPriority w:val="71"/>
    <w:semiHidden/>
    <w:unhideWhenUsed/>
    <w:rsid w:val="00C50DF8"/>
    <w:pPr>
      <w:spacing w:after="0" w:line="240" w:lineRule="auto"/>
    </w:pPr>
    <w:rPr>
      <w:color w:val="000000" w:themeColor="text1"/>
    </w:rPr>
    <w:tblPr>
      <w:tblStyleRowBandSize w:val="1"/>
      <w:tblStyleColBandSize w:val="1"/>
      <w:tblInd w:w="0" w:type="dxa"/>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3"/>
    <w:uiPriority w:val="71"/>
    <w:semiHidden/>
    <w:unhideWhenUsed/>
    <w:rsid w:val="00C50DF8"/>
    <w:pPr>
      <w:spacing w:after="0" w:line="240" w:lineRule="auto"/>
    </w:pPr>
    <w:rPr>
      <w:color w:val="000000" w:themeColor="text1"/>
    </w:rPr>
    <w:tblPr>
      <w:tblStyleRowBandSize w:val="1"/>
      <w:tblStyleColBandSize w:val="1"/>
      <w:tblInd w:w="0" w:type="dxa"/>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ff1">
    <w:name w:val="Colorful List"/>
    <w:basedOn w:val="a3"/>
    <w:uiPriority w:val="72"/>
    <w:semiHidden/>
    <w:unhideWhenUsed/>
    <w:rsid w:val="00C50DF8"/>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3"/>
    <w:uiPriority w:val="72"/>
    <w:semiHidden/>
    <w:unhideWhenUsed/>
    <w:rsid w:val="00C50DF8"/>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5">
    <w:name w:val="Colorful List Accent 2"/>
    <w:basedOn w:val="a3"/>
    <w:uiPriority w:val="72"/>
    <w:semiHidden/>
    <w:unhideWhenUsed/>
    <w:rsid w:val="00C50DF8"/>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5">
    <w:name w:val="Colorful List Accent 3"/>
    <w:basedOn w:val="a3"/>
    <w:uiPriority w:val="72"/>
    <w:semiHidden/>
    <w:unhideWhenUsed/>
    <w:rsid w:val="00C50DF8"/>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5">
    <w:name w:val="Colorful List Accent 4"/>
    <w:basedOn w:val="a3"/>
    <w:uiPriority w:val="72"/>
    <w:semiHidden/>
    <w:unhideWhenUsed/>
    <w:rsid w:val="00C50DF8"/>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5">
    <w:name w:val="Colorful List Accent 5"/>
    <w:basedOn w:val="a3"/>
    <w:uiPriority w:val="72"/>
    <w:semiHidden/>
    <w:unhideWhenUsed/>
    <w:rsid w:val="00C50DF8"/>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65">
    <w:name w:val="Colorful List Accent 6"/>
    <w:basedOn w:val="a3"/>
    <w:uiPriority w:val="72"/>
    <w:semiHidden/>
    <w:unhideWhenUsed/>
    <w:rsid w:val="00C50DF8"/>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aff2">
    <w:name w:val="Colorful Grid"/>
    <w:basedOn w:val="a3"/>
    <w:uiPriority w:val="73"/>
    <w:semiHidden/>
    <w:unhideWhenUsed/>
    <w:rsid w:val="00C50DF8"/>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3"/>
    <w:uiPriority w:val="73"/>
    <w:semiHidden/>
    <w:unhideWhenUsed/>
    <w:rsid w:val="00C50DF8"/>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26">
    <w:name w:val="Colorful Grid Accent 2"/>
    <w:basedOn w:val="a3"/>
    <w:uiPriority w:val="73"/>
    <w:semiHidden/>
    <w:unhideWhenUsed/>
    <w:rsid w:val="00C50DF8"/>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6">
    <w:name w:val="Colorful Grid Accent 3"/>
    <w:basedOn w:val="a3"/>
    <w:uiPriority w:val="73"/>
    <w:semiHidden/>
    <w:unhideWhenUsed/>
    <w:rsid w:val="00C50DF8"/>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6">
    <w:name w:val="Colorful Grid Accent 4"/>
    <w:basedOn w:val="a3"/>
    <w:uiPriority w:val="73"/>
    <w:semiHidden/>
    <w:unhideWhenUsed/>
    <w:rsid w:val="00C50DF8"/>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6">
    <w:name w:val="Colorful Grid Accent 5"/>
    <w:basedOn w:val="a3"/>
    <w:uiPriority w:val="73"/>
    <w:semiHidden/>
    <w:unhideWhenUsed/>
    <w:rsid w:val="00C50DF8"/>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66">
    <w:name w:val="Colorful Grid Accent 6"/>
    <w:basedOn w:val="a3"/>
    <w:uiPriority w:val="73"/>
    <w:semiHidden/>
    <w:unhideWhenUsed/>
    <w:rsid w:val="00C50DF8"/>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aff7">
    <w:name w:val="Normal (Web)"/>
    <w:basedOn w:val="a1"/>
    <w:uiPriority w:val="99"/>
    <w:semiHidden/>
    <w:unhideWhenUsed/>
    <w:rsid w:val="00C50DF8"/>
    <w:rPr>
      <w:rFonts w:ascii="Times New Roman" w:hAnsi="Times New Roman" w:cs="Times New Roman"/>
      <w:sz w:val="24"/>
      <w:szCs w:val="24"/>
    </w:rPr>
  </w:style>
  <w:style w:type="character" w:styleId="aff8">
    <w:name w:val="Hyperlink"/>
    <w:basedOn w:val="a2"/>
    <w:uiPriority w:val="99"/>
    <w:unhideWhenUsed/>
    <w:rsid w:val="009B2B4E"/>
    <w:rPr>
      <w:color w:val="0563C1" w:themeColor="hyperlink"/>
      <w:u w:val="single"/>
    </w:rPr>
  </w:style>
  <w:style w:type="paragraph" w:styleId="aff9">
    <w:name w:val="Balloon Text"/>
    <w:basedOn w:val="a1"/>
    <w:link w:val="affa"/>
    <w:uiPriority w:val="99"/>
    <w:semiHidden/>
    <w:unhideWhenUsed/>
    <w:rsid w:val="006607A5"/>
    <w:pPr>
      <w:spacing w:after="0" w:line="240" w:lineRule="auto"/>
    </w:pPr>
    <w:rPr>
      <w:rFonts w:ascii="Segoe UI" w:hAnsi="Segoe UI" w:cs="Segoe UI"/>
      <w:sz w:val="18"/>
      <w:szCs w:val="18"/>
    </w:rPr>
  </w:style>
  <w:style w:type="character" w:customStyle="1" w:styleId="affa">
    <w:name w:val="Текст выноски Знак"/>
    <w:basedOn w:val="a2"/>
    <w:link w:val="aff9"/>
    <w:uiPriority w:val="99"/>
    <w:semiHidden/>
    <w:rsid w:val="006607A5"/>
    <w:rPr>
      <w:rFonts w:ascii="Segoe UI" w:hAnsi="Segoe UI" w:cs="Segoe UI"/>
      <w:sz w:val="18"/>
      <w:szCs w:val="18"/>
    </w:rPr>
  </w:style>
  <w:style w:type="character" w:customStyle="1" w:styleId="UnresolvedMention">
    <w:name w:val="Unresolved Mention"/>
    <w:basedOn w:val="a2"/>
    <w:uiPriority w:val="99"/>
    <w:semiHidden/>
    <w:unhideWhenUsed/>
    <w:rsid w:val="0009689E"/>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65CD3"/>
  </w:style>
  <w:style w:type="paragraph" w:styleId="1">
    <w:name w:val="heading 1"/>
    <w:basedOn w:val="a1"/>
    <w:next w:val="a1"/>
    <w:link w:val="11"/>
    <w:uiPriority w:val="9"/>
    <w:qFormat/>
    <w:rsid w:val="00C50D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1">
    <w:name w:val="heading 2"/>
    <w:basedOn w:val="a1"/>
    <w:next w:val="a1"/>
    <w:link w:val="22"/>
    <w:uiPriority w:val="9"/>
    <w:semiHidden/>
    <w:unhideWhenUsed/>
    <w:qFormat/>
    <w:rsid w:val="00C50DF8"/>
    <w:pPr>
      <w:keepNext/>
      <w:keepLines/>
      <w:spacing w:before="40" w:after="0"/>
      <w:outlineLvl w:val="1"/>
    </w:pPr>
    <w:rPr>
      <w:rFonts w:ascii="Calibri" w:eastAsia="MS Gothic" w:hAnsi="Calibri" w:cs="Times New Roman"/>
      <w:b/>
      <w:bCs/>
      <w:color w:val="4F81BD"/>
      <w:sz w:val="26"/>
      <w:szCs w:val="26"/>
    </w:rPr>
  </w:style>
  <w:style w:type="paragraph" w:styleId="31">
    <w:name w:val="heading 3"/>
    <w:basedOn w:val="a1"/>
    <w:next w:val="a1"/>
    <w:link w:val="32"/>
    <w:uiPriority w:val="9"/>
    <w:semiHidden/>
    <w:unhideWhenUsed/>
    <w:qFormat/>
    <w:rsid w:val="00C50DF8"/>
    <w:pPr>
      <w:keepNext/>
      <w:keepLines/>
      <w:spacing w:before="40" w:after="0"/>
      <w:outlineLvl w:val="2"/>
    </w:pPr>
    <w:rPr>
      <w:rFonts w:ascii="Calibri" w:eastAsia="MS Gothic" w:hAnsi="Calibri" w:cs="Times New Roman"/>
      <w:b/>
      <w:bCs/>
      <w:color w:val="4F81BD"/>
    </w:rPr>
  </w:style>
  <w:style w:type="paragraph" w:styleId="4">
    <w:name w:val="heading 4"/>
    <w:basedOn w:val="a1"/>
    <w:next w:val="a1"/>
    <w:link w:val="40"/>
    <w:uiPriority w:val="9"/>
    <w:semiHidden/>
    <w:unhideWhenUsed/>
    <w:qFormat/>
    <w:rsid w:val="00C50DF8"/>
    <w:pPr>
      <w:keepNext/>
      <w:keepLines/>
      <w:spacing w:before="40" w:after="0"/>
      <w:outlineLvl w:val="3"/>
    </w:pPr>
    <w:rPr>
      <w:rFonts w:ascii="Calibri" w:eastAsia="MS Gothic" w:hAnsi="Calibri" w:cs="Times New Roman"/>
      <w:b/>
      <w:bCs/>
      <w:i/>
      <w:iCs/>
      <w:color w:val="4F81BD"/>
    </w:rPr>
  </w:style>
  <w:style w:type="paragraph" w:styleId="5">
    <w:name w:val="heading 5"/>
    <w:basedOn w:val="a1"/>
    <w:next w:val="a1"/>
    <w:link w:val="50"/>
    <w:uiPriority w:val="9"/>
    <w:semiHidden/>
    <w:unhideWhenUsed/>
    <w:qFormat/>
    <w:rsid w:val="00C50DF8"/>
    <w:pPr>
      <w:keepNext/>
      <w:keepLines/>
      <w:spacing w:before="40" w:after="0"/>
      <w:outlineLvl w:val="4"/>
    </w:pPr>
    <w:rPr>
      <w:rFonts w:ascii="Calibri" w:eastAsia="MS Gothic" w:hAnsi="Calibri" w:cs="Times New Roman"/>
      <w:color w:val="243F60"/>
    </w:rPr>
  </w:style>
  <w:style w:type="paragraph" w:styleId="6">
    <w:name w:val="heading 6"/>
    <w:basedOn w:val="a1"/>
    <w:next w:val="a1"/>
    <w:link w:val="60"/>
    <w:uiPriority w:val="9"/>
    <w:semiHidden/>
    <w:unhideWhenUsed/>
    <w:qFormat/>
    <w:rsid w:val="00C50DF8"/>
    <w:pPr>
      <w:keepNext/>
      <w:keepLines/>
      <w:spacing w:before="40" w:after="0"/>
      <w:outlineLvl w:val="5"/>
    </w:pPr>
    <w:rPr>
      <w:rFonts w:ascii="Calibri" w:eastAsia="MS Gothic" w:hAnsi="Calibri" w:cs="Times New Roman"/>
      <w:i/>
      <w:iCs/>
      <w:color w:val="243F60"/>
    </w:rPr>
  </w:style>
  <w:style w:type="paragraph" w:styleId="7">
    <w:name w:val="heading 7"/>
    <w:basedOn w:val="a1"/>
    <w:next w:val="a1"/>
    <w:link w:val="70"/>
    <w:uiPriority w:val="9"/>
    <w:semiHidden/>
    <w:unhideWhenUsed/>
    <w:qFormat/>
    <w:rsid w:val="00C50DF8"/>
    <w:pPr>
      <w:keepNext/>
      <w:keepLines/>
      <w:spacing w:before="40" w:after="0"/>
      <w:outlineLvl w:val="6"/>
    </w:pPr>
    <w:rPr>
      <w:rFonts w:ascii="Calibri" w:eastAsia="MS Gothic" w:hAnsi="Calibri" w:cs="Times New Roman"/>
      <w:i/>
      <w:iCs/>
      <w:color w:val="404040"/>
    </w:rPr>
  </w:style>
  <w:style w:type="paragraph" w:styleId="8">
    <w:name w:val="heading 8"/>
    <w:basedOn w:val="a1"/>
    <w:next w:val="a1"/>
    <w:link w:val="80"/>
    <w:uiPriority w:val="9"/>
    <w:semiHidden/>
    <w:unhideWhenUsed/>
    <w:qFormat/>
    <w:rsid w:val="00C50DF8"/>
    <w:pPr>
      <w:keepNext/>
      <w:keepLines/>
      <w:spacing w:before="40" w:after="0"/>
      <w:outlineLvl w:val="7"/>
    </w:pPr>
    <w:rPr>
      <w:rFonts w:ascii="Calibri" w:eastAsia="MS Gothic" w:hAnsi="Calibri" w:cs="Times New Roman"/>
      <w:color w:val="4F81BD"/>
      <w:sz w:val="20"/>
      <w:szCs w:val="20"/>
    </w:rPr>
  </w:style>
  <w:style w:type="paragraph" w:styleId="9">
    <w:name w:val="heading 9"/>
    <w:basedOn w:val="a1"/>
    <w:next w:val="a1"/>
    <w:link w:val="90"/>
    <w:uiPriority w:val="9"/>
    <w:semiHidden/>
    <w:unhideWhenUsed/>
    <w:qFormat/>
    <w:rsid w:val="00C50DF8"/>
    <w:pPr>
      <w:keepNext/>
      <w:keepLines/>
      <w:spacing w:before="40" w:after="0"/>
      <w:outlineLvl w:val="8"/>
    </w:pPr>
    <w:rPr>
      <w:rFonts w:ascii="Calibri" w:eastAsia="MS Gothic" w:hAnsi="Calibri" w:cs="Times New Roman"/>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10"/>
    <w:uiPriority w:val="9"/>
    <w:rsid w:val="00C50DF8"/>
    <w:rPr>
      <w:rFonts w:asciiTheme="majorHAnsi" w:eastAsiaTheme="majorEastAsia" w:hAnsiTheme="majorHAnsi" w:cstheme="majorBidi"/>
      <w:color w:val="2E74B5" w:themeColor="accent1" w:themeShade="BF"/>
      <w:sz w:val="32"/>
      <w:szCs w:val="32"/>
    </w:rPr>
  </w:style>
  <w:style w:type="character" w:customStyle="1" w:styleId="22">
    <w:name w:val="Заголовок 2 Знак"/>
    <w:basedOn w:val="a2"/>
    <w:link w:val="21"/>
    <w:uiPriority w:val="9"/>
    <w:semiHidden/>
    <w:rsid w:val="00C50DF8"/>
    <w:rPr>
      <w:rFonts w:ascii="Calibri" w:eastAsia="MS Gothic" w:hAnsi="Calibri" w:cs="Times New Roman"/>
      <w:b/>
      <w:bCs/>
      <w:color w:val="4F81BD"/>
      <w:sz w:val="26"/>
      <w:szCs w:val="26"/>
    </w:rPr>
  </w:style>
  <w:style w:type="character" w:customStyle="1" w:styleId="32">
    <w:name w:val="Заголовок 3 Знак"/>
    <w:basedOn w:val="a2"/>
    <w:link w:val="31"/>
    <w:uiPriority w:val="9"/>
    <w:semiHidden/>
    <w:rsid w:val="00C50DF8"/>
    <w:rPr>
      <w:rFonts w:ascii="Calibri" w:eastAsia="MS Gothic" w:hAnsi="Calibri" w:cs="Times New Roman"/>
      <w:b/>
      <w:bCs/>
      <w:color w:val="4F81BD"/>
    </w:rPr>
  </w:style>
  <w:style w:type="character" w:customStyle="1" w:styleId="40">
    <w:name w:val="Заголовок 4 Знак"/>
    <w:basedOn w:val="a2"/>
    <w:link w:val="4"/>
    <w:uiPriority w:val="9"/>
    <w:semiHidden/>
    <w:rsid w:val="00C50DF8"/>
    <w:rPr>
      <w:rFonts w:ascii="Calibri" w:eastAsia="MS Gothic" w:hAnsi="Calibri" w:cs="Times New Roman"/>
      <w:b/>
      <w:bCs/>
      <w:i/>
      <w:iCs/>
      <w:color w:val="4F81BD"/>
    </w:rPr>
  </w:style>
  <w:style w:type="character" w:customStyle="1" w:styleId="50">
    <w:name w:val="Заголовок 5 Знак"/>
    <w:basedOn w:val="a2"/>
    <w:link w:val="5"/>
    <w:uiPriority w:val="9"/>
    <w:semiHidden/>
    <w:rsid w:val="00C50DF8"/>
    <w:rPr>
      <w:rFonts w:ascii="Calibri" w:eastAsia="MS Gothic" w:hAnsi="Calibri" w:cs="Times New Roman"/>
      <w:color w:val="243F60"/>
    </w:rPr>
  </w:style>
  <w:style w:type="character" w:customStyle="1" w:styleId="60">
    <w:name w:val="Заголовок 6 Знак"/>
    <w:basedOn w:val="a2"/>
    <w:link w:val="6"/>
    <w:uiPriority w:val="9"/>
    <w:semiHidden/>
    <w:rsid w:val="00C50DF8"/>
    <w:rPr>
      <w:rFonts w:ascii="Calibri" w:eastAsia="MS Gothic" w:hAnsi="Calibri" w:cs="Times New Roman"/>
      <w:i/>
      <w:iCs/>
      <w:color w:val="243F60"/>
    </w:rPr>
  </w:style>
  <w:style w:type="character" w:customStyle="1" w:styleId="70">
    <w:name w:val="Заголовок 7 Знак"/>
    <w:basedOn w:val="a2"/>
    <w:link w:val="7"/>
    <w:uiPriority w:val="9"/>
    <w:semiHidden/>
    <w:rsid w:val="00C50DF8"/>
    <w:rPr>
      <w:rFonts w:ascii="Calibri" w:eastAsia="MS Gothic" w:hAnsi="Calibri" w:cs="Times New Roman"/>
      <w:i/>
      <w:iCs/>
      <w:color w:val="404040"/>
    </w:rPr>
  </w:style>
  <w:style w:type="character" w:customStyle="1" w:styleId="80">
    <w:name w:val="Заголовок 8 Знак"/>
    <w:basedOn w:val="a2"/>
    <w:link w:val="8"/>
    <w:uiPriority w:val="9"/>
    <w:semiHidden/>
    <w:rsid w:val="00C50DF8"/>
    <w:rPr>
      <w:rFonts w:ascii="Calibri" w:eastAsia="MS Gothic" w:hAnsi="Calibri" w:cs="Times New Roman"/>
      <w:color w:val="4F81BD"/>
      <w:sz w:val="20"/>
      <w:szCs w:val="20"/>
    </w:rPr>
  </w:style>
  <w:style w:type="character" w:customStyle="1" w:styleId="90">
    <w:name w:val="Заголовок 9 Знак"/>
    <w:basedOn w:val="a2"/>
    <w:link w:val="9"/>
    <w:uiPriority w:val="9"/>
    <w:semiHidden/>
    <w:rsid w:val="00C50DF8"/>
    <w:rPr>
      <w:rFonts w:ascii="Calibri" w:eastAsia="MS Gothic" w:hAnsi="Calibri" w:cs="Times New Roman"/>
      <w:i/>
      <w:iCs/>
      <w:color w:val="404040"/>
      <w:sz w:val="20"/>
      <w:szCs w:val="20"/>
    </w:rPr>
  </w:style>
  <w:style w:type="paragraph" w:customStyle="1" w:styleId="110">
    <w:name w:val="Заголовок 11"/>
    <w:basedOn w:val="a1"/>
    <w:next w:val="a1"/>
    <w:link w:val="10"/>
    <w:uiPriority w:val="9"/>
    <w:qFormat/>
    <w:rsid w:val="00C50DF8"/>
    <w:pPr>
      <w:keepNext/>
      <w:keepLines/>
      <w:spacing w:before="480" w:after="0" w:line="276" w:lineRule="auto"/>
      <w:outlineLvl w:val="0"/>
    </w:pPr>
    <w:rPr>
      <w:rFonts w:asciiTheme="majorHAnsi" w:eastAsiaTheme="majorEastAsia" w:hAnsiTheme="majorHAnsi" w:cstheme="majorBidi"/>
      <w:color w:val="2E74B5" w:themeColor="accent1" w:themeShade="BF"/>
      <w:sz w:val="32"/>
      <w:szCs w:val="32"/>
    </w:rPr>
  </w:style>
  <w:style w:type="paragraph" w:customStyle="1" w:styleId="210">
    <w:name w:val="Заголовок 21"/>
    <w:basedOn w:val="a1"/>
    <w:next w:val="a1"/>
    <w:uiPriority w:val="9"/>
    <w:unhideWhenUsed/>
    <w:qFormat/>
    <w:rsid w:val="00C50DF8"/>
    <w:pPr>
      <w:keepNext/>
      <w:keepLines/>
      <w:spacing w:before="200" w:after="0" w:line="276" w:lineRule="auto"/>
      <w:outlineLvl w:val="1"/>
    </w:pPr>
    <w:rPr>
      <w:rFonts w:ascii="Calibri" w:eastAsia="MS Gothic" w:hAnsi="Calibri" w:cs="Times New Roman"/>
      <w:b/>
      <w:bCs/>
      <w:color w:val="4F81BD"/>
      <w:sz w:val="26"/>
      <w:szCs w:val="26"/>
      <w:lang w:val="en-US"/>
    </w:rPr>
  </w:style>
  <w:style w:type="paragraph" w:customStyle="1" w:styleId="310">
    <w:name w:val="Заголовок 31"/>
    <w:basedOn w:val="a1"/>
    <w:next w:val="a1"/>
    <w:uiPriority w:val="9"/>
    <w:unhideWhenUsed/>
    <w:qFormat/>
    <w:rsid w:val="00C50DF8"/>
    <w:pPr>
      <w:keepNext/>
      <w:keepLines/>
      <w:spacing w:before="200" w:after="0" w:line="276" w:lineRule="auto"/>
      <w:outlineLvl w:val="2"/>
    </w:pPr>
    <w:rPr>
      <w:rFonts w:ascii="Calibri" w:eastAsia="MS Gothic" w:hAnsi="Calibri" w:cs="Times New Roman"/>
      <w:b/>
      <w:bCs/>
      <w:color w:val="4F81BD"/>
      <w:lang w:val="en-US"/>
    </w:rPr>
  </w:style>
  <w:style w:type="paragraph" w:customStyle="1" w:styleId="41">
    <w:name w:val="Заголовок 41"/>
    <w:basedOn w:val="a1"/>
    <w:next w:val="a1"/>
    <w:uiPriority w:val="9"/>
    <w:semiHidden/>
    <w:unhideWhenUsed/>
    <w:qFormat/>
    <w:rsid w:val="00C50DF8"/>
    <w:pPr>
      <w:keepNext/>
      <w:keepLines/>
      <w:spacing w:before="200" w:after="0" w:line="276" w:lineRule="auto"/>
      <w:outlineLvl w:val="3"/>
    </w:pPr>
    <w:rPr>
      <w:rFonts w:ascii="Calibri" w:eastAsia="MS Gothic" w:hAnsi="Calibri" w:cs="Times New Roman"/>
      <w:b/>
      <w:bCs/>
      <w:i/>
      <w:iCs/>
      <w:color w:val="4F81BD"/>
      <w:lang w:val="en-US"/>
    </w:rPr>
  </w:style>
  <w:style w:type="paragraph" w:customStyle="1" w:styleId="51">
    <w:name w:val="Заголовок 51"/>
    <w:basedOn w:val="a1"/>
    <w:next w:val="a1"/>
    <w:uiPriority w:val="9"/>
    <w:semiHidden/>
    <w:unhideWhenUsed/>
    <w:qFormat/>
    <w:rsid w:val="00C50DF8"/>
    <w:pPr>
      <w:keepNext/>
      <w:keepLines/>
      <w:spacing w:before="200" w:after="0" w:line="276" w:lineRule="auto"/>
      <w:outlineLvl w:val="4"/>
    </w:pPr>
    <w:rPr>
      <w:rFonts w:ascii="Calibri" w:eastAsia="MS Gothic" w:hAnsi="Calibri" w:cs="Times New Roman"/>
      <w:color w:val="243F60"/>
      <w:lang w:val="en-US"/>
    </w:rPr>
  </w:style>
  <w:style w:type="paragraph" w:customStyle="1" w:styleId="61">
    <w:name w:val="Заголовок 61"/>
    <w:basedOn w:val="a1"/>
    <w:next w:val="a1"/>
    <w:uiPriority w:val="9"/>
    <w:semiHidden/>
    <w:unhideWhenUsed/>
    <w:qFormat/>
    <w:rsid w:val="00C50DF8"/>
    <w:pPr>
      <w:keepNext/>
      <w:keepLines/>
      <w:spacing w:before="200" w:after="0" w:line="276" w:lineRule="auto"/>
      <w:outlineLvl w:val="5"/>
    </w:pPr>
    <w:rPr>
      <w:rFonts w:ascii="Calibri" w:eastAsia="MS Gothic" w:hAnsi="Calibri" w:cs="Times New Roman"/>
      <w:i/>
      <w:iCs/>
      <w:color w:val="243F60"/>
      <w:lang w:val="en-US"/>
    </w:rPr>
  </w:style>
  <w:style w:type="paragraph" w:customStyle="1" w:styleId="71">
    <w:name w:val="Заголовок 71"/>
    <w:basedOn w:val="a1"/>
    <w:next w:val="a1"/>
    <w:uiPriority w:val="9"/>
    <w:semiHidden/>
    <w:unhideWhenUsed/>
    <w:qFormat/>
    <w:rsid w:val="00C50DF8"/>
    <w:pPr>
      <w:keepNext/>
      <w:keepLines/>
      <w:spacing w:before="200" w:after="0" w:line="276" w:lineRule="auto"/>
      <w:outlineLvl w:val="6"/>
    </w:pPr>
    <w:rPr>
      <w:rFonts w:ascii="Calibri" w:eastAsia="MS Gothic" w:hAnsi="Calibri" w:cs="Times New Roman"/>
      <w:i/>
      <w:iCs/>
      <w:color w:val="404040"/>
      <w:lang w:val="en-US"/>
    </w:rPr>
  </w:style>
  <w:style w:type="paragraph" w:customStyle="1" w:styleId="81">
    <w:name w:val="Заголовок 81"/>
    <w:basedOn w:val="a1"/>
    <w:next w:val="a1"/>
    <w:uiPriority w:val="9"/>
    <w:semiHidden/>
    <w:unhideWhenUsed/>
    <w:qFormat/>
    <w:rsid w:val="00C50DF8"/>
    <w:pPr>
      <w:keepNext/>
      <w:keepLines/>
      <w:spacing w:before="200" w:after="0" w:line="276" w:lineRule="auto"/>
      <w:outlineLvl w:val="7"/>
    </w:pPr>
    <w:rPr>
      <w:rFonts w:ascii="Calibri" w:eastAsia="MS Gothic" w:hAnsi="Calibri" w:cs="Times New Roman"/>
      <w:color w:val="4F81BD"/>
      <w:sz w:val="20"/>
      <w:szCs w:val="20"/>
      <w:lang w:val="en-US"/>
    </w:rPr>
  </w:style>
  <w:style w:type="paragraph" w:customStyle="1" w:styleId="91">
    <w:name w:val="Заголовок 91"/>
    <w:basedOn w:val="a1"/>
    <w:next w:val="a1"/>
    <w:uiPriority w:val="9"/>
    <w:semiHidden/>
    <w:unhideWhenUsed/>
    <w:qFormat/>
    <w:rsid w:val="00C50DF8"/>
    <w:pPr>
      <w:keepNext/>
      <w:keepLines/>
      <w:spacing w:before="200" w:after="0" w:line="276" w:lineRule="auto"/>
      <w:outlineLvl w:val="8"/>
    </w:pPr>
    <w:rPr>
      <w:rFonts w:ascii="Calibri" w:eastAsia="MS Gothic" w:hAnsi="Calibri" w:cs="Times New Roman"/>
      <w:i/>
      <w:iCs/>
      <w:color w:val="404040"/>
      <w:sz w:val="20"/>
      <w:szCs w:val="20"/>
      <w:lang w:val="en-US"/>
    </w:rPr>
  </w:style>
  <w:style w:type="numbering" w:customStyle="1" w:styleId="12">
    <w:name w:val="Нет списка1"/>
    <w:next w:val="a4"/>
    <w:uiPriority w:val="99"/>
    <w:semiHidden/>
    <w:unhideWhenUsed/>
    <w:rsid w:val="00C50DF8"/>
  </w:style>
  <w:style w:type="paragraph" w:styleId="a5">
    <w:name w:val="header"/>
    <w:basedOn w:val="a1"/>
    <w:link w:val="a6"/>
    <w:uiPriority w:val="99"/>
    <w:unhideWhenUsed/>
    <w:rsid w:val="00C50DF8"/>
    <w:pPr>
      <w:tabs>
        <w:tab w:val="center" w:pos="4680"/>
        <w:tab w:val="right" w:pos="9360"/>
      </w:tabs>
      <w:spacing w:after="0" w:line="240" w:lineRule="auto"/>
    </w:pPr>
    <w:rPr>
      <w:rFonts w:eastAsia="MS Mincho"/>
      <w:lang w:val="en-US"/>
    </w:rPr>
  </w:style>
  <w:style w:type="character" w:customStyle="1" w:styleId="a6">
    <w:name w:val="Верхний колонтитул Знак"/>
    <w:basedOn w:val="a2"/>
    <w:link w:val="a5"/>
    <w:uiPriority w:val="99"/>
    <w:rsid w:val="00C50DF8"/>
    <w:rPr>
      <w:rFonts w:eastAsia="MS Mincho"/>
      <w:lang w:val="en-US"/>
    </w:rPr>
  </w:style>
  <w:style w:type="paragraph" w:styleId="a7">
    <w:name w:val="footer"/>
    <w:basedOn w:val="a1"/>
    <w:link w:val="a8"/>
    <w:uiPriority w:val="99"/>
    <w:unhideWhenUsed/>
    <w:rsid w:val="00C50DF8"/>
    <w:pPr>
      <w:tabs>
        <w:tab w:val="center" w:pos="4680"/>
        <w:tab w:val="right" w:pos="9360"/>
      </w:tabs>
      <w:spacing w:after="0" w:line="240" w:lineRule="auto"/>
    </w:pPr>
    <w:rPr>
      <w:rFonts w:eastAsia="MS Mincho"/>
      <w:lang w:val="en-US"/>
    </w:rPr>
  </w:style>
  <w:style w:type="character" w:customStyle="1" w:styleId="a8">
    <w:name w:val="Нижний колонтитул Знак"/>
    <w:basedOn w:val="a2"/>
    <w:link w:val="a7"/>
    <w:uiPriority w:val="99"/>
    <w:rsid w:val="00C50DF8"/>
    <w:rPr>
      <w:rFonts w:eastAsia="MS Mincho"/>
      <w:lang w:val="en-US"/>
    </w:rPr>
  </w:style>
  <w:style w:type="paragraph" w:styleId="a9">
    <w:name w:val="No Spacing"/>
    <w:uiPriority w:val="1"/>
    <w:qFormat/>
    <w:rsid w:val="00C50DF8"/>
    <w:pPr>
      <w:spacing w:after="0" w:line="240" w:lineRule="auto"/>
    </w:pPr>
    <w:rPr>
      <w:rFonts w:eastAsia="MS Mincho"/>
      <w:lang w:val="en-US"/>
    </w:rPr>
  </w:style>
  <w:style w:type="paragraph" w:customStyle="1" w:styleId="13">
    <w:name w:val="Заголовок1"/>
    <w:basedOn w:val="a1"/>
    <w:next w:val="a1"/>
    <w:uiPriority w:val="10"/>
    <w:qFormat/>
    <w:rsid w:val="00C50DF8"/>
    <w:pPr>
      <w:pBdr>
        <w:bottom w:val="single" w:sz="8" w:space="4" w:color="4F81BD"/>
      </w:pBdr>
      <w:spacing w:after="300" w:line="240" w:lineRule="auto"/>
      <w:contextualSpacing/>
    </w:pPr>
    <w:rPr>
      <w:rFonts w:ascii="Calibri" w:eastAsia="MS Gothic" w:hAnsi="Calibri" w:cs="Times New Roman"/>
      <w:color w:val="17365D"/>
      <w:spacing w:val="5"/>
      <w:kern w:val="28"/>
      <w:sz w:val="52"/>
      <w:szCs w:val="52"/>
      <w:lang w:val="en-US"/>
    </w:rPr>
  </w:style>
  <w:style w:type="character" w:customStyle="1" w:styleId="aa">
    <w:name w:val="Название Знак"/>
    <w:basedOn w:val="a2"/>
    <w:link w:val="ab"/>
    <w:uiPriority w:val="10"/>
    <w:rsid w:val="00C50DF8"/>
    <w:rPr>
      <w:rFonts w:ascii="Calibri" w:eastAsia="MS Gothic" w:hAnsi="Calibri" w:cs="Times New Roman"/>
      <w:color w:val="17365D"/>
      <w:spacing w:val="5"/>
      <w:kern w:val="28"/>
      <w:sz w:val="52"/>
      <w:szCs w:val="52"/>
    </w:rPr>
  </w:style>
  <w:style w:type="paragraph" w:customStyle="1" w:styleId="14">
    <w:name w:val="Подзаголовок1"/>
    <w:basedOn w:val="a1"/>
    <w:next w:val="a1"/>
    <w:uiPriority w:val="11"/>
    <w:qFormat/>
    <w:rsid w:val="00C50DF8"/>
    <w:pPr>
      <w:numPr>
        <w:ilvl w:val="1"/>
      </w:numPr>
      <w:spacing w:after="200" w:line="276" w:lineRule="auto"/>
    </w:pPr>
    <w:rPr>
      <w:rFonts w:ascii="Calibri" w:eastAsia="MS Gothic" w:hAnsi="Calibri" w:cs="Times New Roman"/>
      <w:i/>
      <w:iCs/>
      <w:color w:val="4F81BD"/>
      <w:spacing w:val="15"/>
      <w:sz w:val="24"/>
      <w:szCs w:val="24"/>
      <w:lang w:val="en-US"/>
    </w:rPr>
  </w:style>
  <w:style w:type="character" w:customStyle="1" w:styleId="ac">
    <w:name w:val="Подзаголовок Знак"/>
    <w:basedOn w:val="a2"/>
    <w:link w:val="ad"/>
    <w:uiPriority w:val="11"/>
    <w:rsid w:val="00C50DF8"/>
    <w:rPr>
      <w:rFonts w:ascii="Calibri" w:eastAsia="MS Gothic" w:hAnsi="Calibri" w:cs="Times New Roman"/>
      <w:i/>
      <w:iCs/>
      <w:color w:val="4F81BD"/>
      <w:spacing w:val="15"/>
      <w:sz w:val="24"/>
      <w:szCs w:val="24"/>
    </w:rPr>
  </w:style>
  <w:style w:type="paragraph" w:styleId="ae">
    <w:name w:val="List Paragraph"/>
    <w:basedOn w:val="a1"/>
    <w:uiPriority w:val="34"/>
    <w:qFormat/>
    <w:rsid w:val="00C50DF8"/>
    <w:pPr>
      <w:spacing w:after="200" w:line="276" w:lineRule="auto"/>
      <w:ind w:left="720"/>
      <w:contextualSpacing/>
    </w:pPr>
    <w:rPr>
      <w:rFonts w:eastAsia="MS Mincho"/>
      <w:lang w:val="en-US"/>
    </w:rPr>
  </w:style>
  <w:style w:type="paragraph" w:styleId="af">
    <w:name w:val="Body Text"/>
    <w:basedOn w:val="a1"/>
    <w:link w:val="af0"/>
    <w:uiPriority w:val="99"/>
    <w:unhideWhenUsed/>
    <w:rsid w:val="00C50DF8"/>
    <w:pPr>
      <w:spacing w:after="120" w:line="276" w:lineRule="auto"/>
    </w:pPr>
    <w:rPr>
      <w:rFonts w:eastAsia="MS Mincho"/>
      <w:lang w:val="en-US"/>
    </w:rPr>
  </w:style>
  <w:style w:type="character" w:customStyle="1" w:styleId="af0">
    <w:name w:val="Основной текст Знак"/>
    <w:basedOn w:val="a2"/>
    <w:link w:val="af"/>
    <w:uiPriority w:val="99"/>
    <w:rsid w:val="00C50DF8"/>
    <w:rPr>
      <w:rFonts w:eastAsia="MS Mincho"/>
      <w:lang w:val="en-US"/>
    </w:rPr>
  </w:style>
  <w:style w:type="paragraph" w:styleId="23">
    <w:name w:val="Body Text 2"/>
    <w:basedOn w:val="a1"/>
    <w:link w:val="24"/>
    <w:uiPriority w:val="99"/>
    <w:unhideWhenUsed/>
    <w:rsid w:val="00C50DF8"/>
    <w:pPr>
      <w:spacing w:after="120" w:line="480" w:lineRule="auto"/>
    </w:pPr>
    <w:rPr>
      <w:rFonts w:eastAsia="MS Mincho"/>
      <w:lang w:val="en-US"/>
    </w:rPr>
  </w:style>
  <w:style w:type="character" w:customStyle="1" w:styleId="24">
    <w:name w:val="Основной текст 2 Знак"/>
    <w:basedOn w:val="a2"/>
    <w:link w:val="23"/>
    <w:uiPriority w:val="99"/>
    <w:rsid w:val="00C50DF8"/>
    <w:rPr>
      <w:rFonts w:eastAsia="MS Mincho"/>
      <w:lang w:val="en-US"/>
    </w:rPr>
  </w:style>
  <w:style w:type="paragraph" w:styleId="33">
    <w:name w:val="Body Text 3"/>
    <w:basedOn w:val="a1"/>
    <w:link w:val="34"/>
    <w:uiPriority w:val="99"/>
    <w:unhideWhenUsed/>
    <w:rsid w:val="00C50DF8"/>
    <w:pPr>
      <w:spacing w:after="120" w:line="276" w:lineRule="auto"/>
    </w:pPr>
    <w:rPr>
      <w:rFonts w:eastAsia="MS Mincho"/>
      <w:sz w:val="16"/>
      <w:szCs w:val="16"/>
      <w:lang w:val="en-US"/>
    </w:rPr>
  </w:style>
  <w:style w:type="character" w:customStyle="1" w:styleId="34">
    <w:name w:val="Основной текст 3 Знак"/>
    <w:basedOn w:val="a2"/>
    <w:link w:val="33"/>
    <w:uiPriority w:val="99"/>
    <w:rsid w:val="00C50DF8"/>
    <w:rPr>
      <w:rFonts w:eastAsia="MS Mincho"/>
      <w:sz w:val="16"/>
      <w:szCs w:val="16"/>
      <w:lang w:val="en-US"/>
    </w:rPr>
  </w:style>
  <w:style w:type="paragraph" w:styleId="af1">
    <w:name w:val="List"/>
    <w:basedOn w:val="a1"/>
    <w:uiPriority w:val="99"/>
    <w:unhideWhenUsed/>
    <w:rsid w:val="00C50DF8"/>
    <w:pPr>
      <w:spacing w:after="200" w:line="276" w:lineRule="auto"/>
      <w:ind w:left="360" w:hanging="360"/>
      <w:contextualSpacing/>
    </w:pPr>
    <w:rPr>
      <w:rFonts w:eastAsia="MS Mincho"/>
      <w:lang w:val="en-US"/>
    </w:rPr>
  </w:style>
  <w:style w:type="paragraph" w:styleId="25">
    <w:name w:val="List 2"/>
    <w:basedOn w:val="a1"/>
    <w:uiPriority w:val="99"/>
    <w:unhideWhenUsed/>
    <w:rsid w:val="00C50DF8"/>
    <w:pPr>
      <w:spacing w:after="200" w:line="276" w:lineRule="auto"/>
      <w:ind w:left="720" w:hanging="360"/>
      <w:contextualSpacing/>
    </w:pPr>
    <w:rPr>
      <w:rFonts w:eastAsia="MS Mincho"/>
      <w:lang w:val="en-US"/>
    </w:rPr>
  </w:style>
  <w:style w:type="paragraph" w:styleId="35">
    <w:name w:val="List 3"/>
    <w:basedOn w:val="a1"/>
    <w:uiPriority w:val="99"/>
    <w:unhideWhenUsed/>
    <w:rsid w:val="00C50DF8"/>
    <w:pPr>
      <w:spacing w:after="200" w:line="276" w:lineRule="auto"/>
      <w:ind w:left="1080" w:hanging="360"/>
      <w:contextualSpacing/>
    </w:pPr>
    <w:rPr>
      <w:rFonts w:eastAsia="MS Mincho"/>
      <w:lang w:val="en-US"/>
    </w:rPr>
  </w:style>
  <w:style w:type="paragraph" w:styleId="a0">
    <w:name w:val="List Bullet"/>
    <w:basedOn w:val="a1"/>
    <w:uiPriority w:val="99"/>
    <w:unhideWhenUsed/>
    <w:rsid w:val="00C50DF8"/>
    <w:pPr>
      <w:numPr>
        <w:numId w:val="1"/>
      </w:numPr>
      <w:spacing w:after="200" w:line="276" w:lineRule="auto"/>
      <w:contextualSpacing/>
    </w:pPr>
    <w:rPr>
      <w:rFonts w:eastAsia="MS Mincho"/>
      <w:lang w:val="en-US"/>
    </w:rPr>
  </w:style>
  <w:style w:type="paragraph" w:styleId="20">
    <w:name w:val="List Bullet 2"/>
    <w:basedOn w:val="a1"/>
    <w:uiPriority w:val="99"/>
    <w:unhideWhenUsed/>
    <w:rsid w:val="00C50DF8"/>
    <w:pPr>
      <w:numPr>
        <w:numId w:val="2"/>
      </w:numPr>
      <w:spacing w:after="200" w:line="276" w:lineRule="auto"/>
      <w:contextualSpacing/>
    </w:pPr>
    <w:rPr>
      <w:rFonts w:eastAsia="MS Mincho"/>
      <w:lang w:val="en-US"/>
    </w:rPr>
  </w:style>
  <w:style w:type="paragraph" w:styleId="30">
    <w:name w:val="List Bullet 3"/>
    <w:basedOn w:val="a1"/>
    <w:uiPriority w:val="99"/>
    <w:unhideWhenUsed/>
    <w:rsid w:val="00C50DF8"/>
    <w:pPr>
      <w:numPr>
        <w:numId w:val="3"/>
      </w:numPr>
      <w:spacing w:after="200" w:line="276" w:lineRule="auto"/>
      <w:contextualSpacing/>
    </w:pPr>
    <w:rPr>
      <w:rFonts w:eastAsia="MS Mincho"/>
      <w:lang w:val="en-US"/>
    </w:rPr>
  </w:style>
  <w:style w:type="paragraph" w:styleId="a">
    <w:name w:val="List Number"/>
    <w:basedOn w:val="a1"/>
    <w:uiPriority w:val="99"/>
    <w:unhideWhenUsed/>
    <w:rsid w:val="00C50DF8"/>
    <w:pPr>
      <w:numPr>
        <w:numId w:val="5"/>
      </w:numPr>
      <w:spacing w:after="200" w:line="276" w:lineRule="auto"/>
      <w:contextualSpacing/>
    </w:pPr>
    <w:rPr>
      <w:rFonts w:eastAsia="MS Mincho"/>
      <w:lang w:val="en-US"/>
    </w:rPr>
  </w:style>
  <w:style w:type="paragraph" w:styleId="2">
    <w:name w:val="List Number 2"/>
    <w:basedOn w:val="a1"/>
    <w:uiPriority w:val="99"/>
    <w:unhideWhenUsed/>
    <w:rsid w:val="00C50DF8"/>
    <w:pPr>
      <w:numPr>
        <w:numId w:val="6"/>
      </w:numPr>
      <w:spacing w:after="200" w:line="276" w:lineRule="auto"/>
      <w:contextualSpacing/>
    </w:pPr>
    <w:rPr>
      <w:rFonts w:eastAsia="MS Mincho"/>
      <w:lang w:val="en-US"/>
    </w:rPr>
  </w:style>
  <w:style w:type="paragraph" w:styleId="3">
    <w:name w:val="List Number 3"/>
    <w:basedOn w:val="a1"/>
    <w:uiPriority w:val="99"/>
    <w:unhideWhenUsed/>
    <w:rsid w:val="00C50DF8"/>
    <w:pPr>
      <w:numPr>
        <w:numId w:val="7"/>
      </w:numPr>
      <w:spacing w:after="200" w:line="276" w:lineRule="auto"/>
      <w:contextualSpacing/>
    </w:pPr>
    <w:rPr>
      <w:rFonts w:eastAsia="MS Mincho"/>
      <w:lang w:val="en-US"/>
    </w:rPr>
  </w:style>
  <w:style w:type="paragraph" w:styleId="af2">
    <w:name w:val="List Continue"/>
    <w:basedOn w:val="a1"/>
    <w:uiPriority w:val="99"/>
    <w:unhideWhenUsed/>
    <w:rsid w:val="00C50DF8"/>
    <w:pPr>
      <w:spacing w:after="120" w:line="276" w:lineRule="auto"/>
      <w:ind w:left="360"/>
      <w:contextualSpacing/>
    </w:pPr>
    <w:rPr>
      <w:rFonts w:eastAsia="MS Mincho"/>
      <w:lang w:val="en-US"/>
    </w:rPr>
  </w:style>
  <w:style w:type="paragraph" w:styleId="26">
    <w:name w:val="List Continue 2"/>
    <w:basedOn w:val="a1"/>
    <w:uiPriority w:val="99"/>
    <w:unhideWhenUsed/>
    <w:rsid w:val="00C50DF8"/>
    <w:pPr>
      <w:spacing w:after="120" w:line="276" w:lineRule="auto"/>
      <w:ind w:left="720"/>
      <w:contextualSpacing/>
    </w:pPr>
    <w:rPr>
      <w:rFonts w:eastAsia="MS Mincho"/>
      <w:lang w:val="en-US"/>
    </w:rPr>
  </w:style>
  <w:style w:type="paragraph" w:styleId="36">
    <w:name w:val="List Continue 3"/>
    <w:basedOn w:val="a1"/>
    <w:uiPriority w:val="99"/>
    <w:unhideWhenUsed/>
    <w:rsid w:val="00C50DF8"/>
    <w:pPr>
      <w:spacing w:after="120" w:line="276" w:lineRule="auto"/>
      <w:ind w:left="1080"/>
      <w:contextualSpacing/>
    </w:pPr>
    <w:rPr>
      <w:rFonts w:eastAsia="MS Mincho"/>
      <w:lang w:val="en-US"/>
    </w:rPr>
  </w:style>
  <w:style w:type="paragraph" w:styleId="af3">
    <w:name w:val="macro"/>
    <w:link w:val="af4"/>
    <w:uiPriority w:val="99"/>
    <w:unhideWhenUsed/>
    <w:rsid w:val="00C50DF8"/>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sz w:val="20"/>
      <w:szCs w:val="20"/>
      <w:lang w:val="en-US"/>
    </w:rPr>
  </w:style>
  <w:style w:type="character" w:customStyle="1" w:styleId="af4">
    <w:name w:val="Текст макроса Знак"/>
    <w:basedOn w:val="a2"/>
    <w:link w:val="af3"/>
    <w:uiPriority w:val="99"/>
    <w:rsid w:val="00C50DF8"/>
    <w:rPr>
      <w:rFonts w:ascii="Courier" w:eastAsia="MS Mincho" w:hAnsi="Courier"/>
      <w:sz w:val="20"/>
      <w:szCs w:val="20"/>
      <w:lang w:val="en-US"/>
    </w:rPr>
  </w:style>
  <w:style w:type="paragraph" w:customStyle="1" w:styleId="211">
    <w:name w:val="Цитата 21"/>
    <w:basedOn w:val="a1"/>
    <w:next w:val="a1"/>
    <w:uiPriority w:val="29"/>
    <w:qFormat/>
    <w:rsid w:val="00C50DF8"/>
    <w:pPr>
      <w:spacing w:after="200" w:line="276" w:lineRule="auto"/>
    </w:pPr>
    <w:rPr>
      <w:rFonts w:eastAsia="MS Mincho"/>
      <w:i/>
      <w:iCs/>
      <w:color w:val="000000"/>
      <w:lang w:val="en-US"/>
    </w:rPr>
  </w:style>
  <w:style w:type="character" w:customStyle="1" w:styleId="27">
    <w:name w:val="Цитата 2 Знак"/>
    <w:basedOn w:val="a2"/>
    <w:link w:val="28"/>
    <w:uiPriority w:val="29"/>
    <w:rsid w:val="00C50DF8"/>
    <w:rPr>
      <w:i/>
      <w:iCs/>
      <w:color w:val="000000"/>
    </w:rPr>
  </w:style>
  <w:style w:type="paragraph" w:customStyle="1" w:styleId="15">
    <w:name w:val="Название объекта1"/>
    <w:basedOn w:val="a1"/>
    <w:next w:val="a1"/>
    <w:uiPriority w:val="35"/>
    <w:semiHidden/>
    <w:unhideWhenUsed/>
    <w:qFormat/>
    <w:rsid w:val="00C50DF8"/>
    <w:pPr>
      <w:spacing w:after="200" w:line="240" w:lineRule="auto"/>
    </w:pPr>
    <w:rPr>
      <w:rFonts w:eastAsia="MS Mincho"/>
      <w:b/>
      <w:bCs/>
      <w:color w:val="4F81BD"/>
      <w:sz w:val="18"/>
      <w:szCs w:val="18"/>
      <w:lang w:val="en-US"/>
    </w:rPr>
  </w:style>
  <w:style w:type="character" w:styleId="af5">
    <w:name w:val="Strong"/>
    <w:basedOn w:val="a2"/>
    <w:uiPriority w:val="22"/>
    <w:qFormat/>
    <w:rsid w:val="00C50DF8"/>
    <w:rPr>
      <w:b/>
      <w:bCs/>
    </w:rPr>
  </w:style>
  <w:style w:type="character" w:styleId="af6">
    <w:name w:val="Emphasis"/>
    <w:basedOn w:val="a2"/>
    <w:uiPriority w:val="20"/>
    <w:qFormat/>
    <w:rsid w:val="00C50DF8"/>
    <w:rPr>
      <w:i/>
      <w:iCs/>
    </w:rPr>
  </w:style>
  <w:style w:type="paragraph" w:customStyle="1" w:styleId="16">
    <w:name w:val="Выделенная цитата1"/>
    <w:basedOn w:val="a1"/>
    <w:next w:val="a1"/>
    <w:uiPriority w:val="30"/>
    <w:qFormat/>
    <w:rsid w:val="00C50DF8"/>
    <w:pPr>
      <w:pBdr>
        <w:bottom w:val="single" w:sz="4" w:space="4" w:color="4F81BD"/>
      </w:pBdr>
      <w:spacing w:before="200" w:after="280" w:line="276" w:lineRule="auto"/>
      <w:ind w:left="936" w:right="936"/>
    </w:pPr>
    <w:rPr>
      <w:rFonts w:eastAsia="MS Mincho"/>
      <w:b/>
      <w:bCs/>
      <w:i/>
      <w:iCs/>
      <w:color w:val="4F81BD"/>
      <w:lang w:val="en-US"/>
    </w:rPr>
  </w:style>
  <w:style w:type="character" w:customStyle="1" w:styleId="af7">
    <w:name w:val="Выделенная цитата Знак"/>
    <w:basedOn w:val="a2"/>
    <w:link w:val="af8"/>
    <w:uiPriority w:val="30"/>
    <w:rsid w:val="00C50DF8"/>
    <w:rPr>
      <w:b/>
      <w:bCs/>
      <w:i/>
      <w:iCs/>
      <w:color w:val="4F81BD"/>
    </w:rPr>
  </w:style>
  <w:style w:type="character" w:customStyle="1" w:styleId="17">
    <w:name w:val="Слабое выделение1"/>
    <w:basedOn w:val="a2"/>
    <w:uiPriority w:val="19"/>
    <w:qFormat/>
    <w:rsid w:val="00C50DF8"/>
    <w:rPr>
      <w:i/>
      <w:iCs/>
      <w:color w:val="808080"/>
    </w:rPr>
  </w:style>
  <w:style w:type="character" w:customStyle="1" w:styleId="18">
    <w:name w:val="Сильное выделение1"/>
    <w:basedOn w:val="a2"/>
    <w:uiPriority w:val="21"/>
    <w:qFormat/>
    <w:rsid w:val="00C50DF8"/>
    <w:rPr>
      <w:b/>
      <w:bCs/>
      <w:i/>
      <w:iCs/>
      <w:color w:val="4F81BD"/>
    </w:rPr>
  </w:style>
  <w:style w:type="character" w:customStyle="1" w:styleId="19">
    <w:name w:val="Слабая ссылка1"/>
    <w:basedOn w:val="a2"/>
    <w:uiPriority w:val="31"/>
    <w:qFormat/>
    <w:rsid w:val="00C50DF8"/>
    <w:rPr>
      <w:smallCaps/>
      <w:color w:val="C0504D"/>
      <w:u w:val="single"/>
    </w:rPr>
  </w:style>
  <w:style w:type="character" w:customStyle="1" w:styleId="1a">
    <w:name w:val="Сильная ссылка1"/>
    <w:basedOn w:val="a2"/>
    <w:uiPriority w:val="32"/>
    <w:qFormat/>
    <w:rsid w:val="00C50DF8"/>
    <w:rPr>
      <w:b/>
      <w:bCs/>
      <w:smallCaps/>
      <w:color w:val="C0504D"/>
      <w:spacing w:val="5"/>
      <w:u w:val="single"/>
    </w:rPr>
  </w:style>
  <w:style w:type="character" w:styleId="af9">
    <w:name w:val="Book Title"/>
    <w:basedOn w:val="a2"/>
    <w:uiPriority w:val="33"/>
    <w:qFormat/>
    <w:rsid w:val="00C50DF8"/>
    <w:rPr>
      <w:b/>
      <w:bCs/>
      <w:smallCaps/>
      <w:spacing w:val="5"/>
    </w:rPr>
  </w:style>
  <w:style w:type="character" w:customStyle="1" w:styleId="11">
    <w:name w:val="Заголовок 1 Знак1"/>
    <w:basedOn w:val="a2"/>
    <w:link w:val="1"/>
    <w:uiPriority w:val="9"/>
    <w:rsid w:val="00C50DF8"/>
    <w:rPr>
      <w:rFonts w:asciiTheme="majorHAnsi" w:eastAsiaTheme="majorEastAsia" w:hAnsiTheme="majorHAnsi" w:cstheme="majorBidi"/>
      <w:color w:val="2E74B5" w:themeColor="accent1" w:themeShade="BF"/>
      <w:sz w:val="32"/>
      <w:szCs w:val="32"/>
    </w:rPr>
  </w:style>
  <w:style w:type="paragraph" w:styleId="afa">
    <w:name w:val="TOC Heading"/>
    <w:basedOn w:val="1"/>
    <w:next w:val="a1"/>
    <w:uiPriority w:val="39"/>
    <w:semiHidden/>
    <w:unhideWhenUsed/>
    <w:qFormat/>
    <w:rsid w:val="00C50DF8"/>
    <w:pPr>
      <w:spacing w:before="480" w:line="276" w:lineRule="auto"/>
      <w:outlineLvl w:val="9"/>
    </w:pPr>
    <w:rPr>
      <w:b/>
      <w:bCs/>
      <w:sz w:val="28"/>
      <w:szCs w:val="28"/>
      <w:lang w:val="en-US"/>
    </w:rPr>
  </w:style>
  <w:style w:type="table" w:styleId="afb">
    <w:name w:val="Table Grid"/>
    <w:basedOn w:val="a3"/>
    <w:uiPriority w:val="59"/>
    <w:rsid w:val="00C50DF8"/>
    <w:pPr>
      <w:spacing w:after="0" w:line="240" w:lineRule="auto"/>
    </w:pPr>
    <w:rPr>
      <w:rFonts w:eastAsia="MS Mincho"/>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b">
    <w:name w:val="Светлая заливка1"/>
    <w:basedOn w:val="a3"/>
    <w:next w:val="afc"/>
    <w:uiPriority w:val="60"/>
    <w:rsid w:val="00C50DF8"/>
    <w:pPr>
      <w:spacing w:after="0" w:line="240" w:lineRule="auto"/>
    </w:pPr>
    <w:rPr>
      <w:rFonts w:eastAsia="MS Mincho"/>
      <w:color w:val="00000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3"/>
    <w:next w:val="-1"/>
    <w:uiPriority w:val="60"/>
    <w:rsid w:val="00C50DF8"/>
    <w:pPr>
      <w:spacing w:after="0" w:line="240" w:lineRule="auto"/>
    </w:pPr>
    <w:rPr>
      <w:rFonts w:eastAsia="MS Mincho"/>
      <w:color w:val="365F91"/>
      <w:lang w:val="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Светлая заливка - Акцент 21"/>
    <w:basedOn w:val="a3"/>
    <w:next w:val="-2"/>
    <w:uiPriority w:val="60"/>
    <w:rsid w:val="00C50DF8"/>
    <w:pPr>
      <w:spacing w:after="0" w:line="240" w:lineRule="auto"/>
    </w:pPr>
    <w:rPr>
      <w:rFonts w:eastAsia="MS Mincho"/>
      <w:color w:val="943634"/>
      <w:lang w:val="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
    <w:name w:val="Светлая заливка - Акцент 31"/>
    <w:basedOn w:val="a3"/>
    <w:next w:val="-3"/>
    <w:uiPriority w:val="60"/>
    <w:rsid w:val="00C50DF8"/>
    <w:pPr>
      <w:spacing w:after="0" w:line="240" w:lineRule="auto"/>
    </w:pPr>
    <w:rPr>
      <w:rFonts w:eastAsia="MS Mincho"/>
      <w:color w:val="76923C"/>
      <w:lang w:val="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
    <w:name w:val="Светлая заливка - Акцент 41"/>
    <w:basedOn w:val="a3"/>
    <w:next w:val="-4"/>
    <w:uiPriority w:val="60"/>
    <w:rsid w:val="00C50DF8"/>
    <w:pPr>
      <w:spacing w:after="0" w:line="240" w:lineRule="auto"/>
    </w:pPr>
    <w:rPr>
      <w:rFonts w:eastAsia="MS Mincho"/>
      <w:color w:val="5F497A"/>
      <w:lang w:val="en-US"/>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
    <w:name w:val="Светлая заливка - Акцент 51"/>
    <w:basedOn w:val="a3"/>
    <w:next w:val="-5"/>
    <w:uiPriority w:val="60"/>
    <w:rsid w:val="00C50DF8"/>
    <w:pPr>
      <w:spacing w:after="0" w:line="240" w:lineRule="auto"/>
    </w:pPr>
    <w:rPr>
      <w:rFonts w:eastAsia="MS Mincho"/>
      <w:color w:val="31849B"/>
      <w:lang w:val="en-US"/>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1">
    <w:name w:val="Светлая заливка - Акцент 61"/>
    <w:basedOn w:val="a3"/>
    <w:next w:val="-6"/>
    <w:uiPriority w:val="60"/>
    <w:rsid w:val="00C50DF8"/>
    <w:pPr>
      <w:spacing w:after="0" w:line="240" w:lineRule="auto"/>
    </w:pPr>
    <w:rPr>
      <w:rFonts w:eastAsia="MS Mincho"/>
      <w:color w:val="E36C0A"/>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c">
    <w:name w:val="Светлый список1"/>
    <w:basedOn w:val="a3"/>
    <w:next w:val="afd"/>
    <w:uiPriority w:val="61"/>
    <w:rsid w:val="00C50DF8"/>
    <w:pPr>
      <w:spacing w:after="0" w:line="240" w:lineRule="auto"/>
    </w:pPr>
    <w:rPr>
      <w:rFonts w:eastAsia="MS Mincho"/>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Светлый список - Акцент 11"/>
    <w:basedOn w:val="a3"/>
    <w:next w:val="-10"/>
    <w:uiPriority w:val="61"/>
    <w:rsid w:val="00C50DF8"/>
    <w:pPr>
      <w:spacing w:after="0" w:line="240" w:lineRule="auto"/>
    </w:pPr>
    <w:rPr>
      <w:rFonts w:eastAsia="MS Mincho"/>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0">
    <w:name w:val="Светлый список - Акцент 21"/>
    <w:basedOn w:val="a3"/>
    <w:next w:val="-20"/>
    <w:uiPriority w:val="61"/>
    <w:rsid w:val="00C50DF8"/>
    <w:pPr>
      <w:spacing w:after="0" w:line="240" w:lineRule="auto"/>
    </w:pPr>
    <w:rPr>
      <w:rFonts w:eastAsia="MS Mincho"/>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10">
    <w:name w:val="Светлый список - Акцент 31"/>
    <w:basedOn w:val="a3"/>
    <w:next w:val="-30"/>
    <w:uiPriority w:val="61"/>
    <w:rsid w:val="00C50DF8"/>
    <w:pPr>
      <w:spacing w:after="0" w:line="240" w:lineRule="auto"/>
    </w:pPr>
    <w:rPr>
      <w:rFonts w:eastAsia="MS Mincho"/>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10">
    <w:name w:val="Светлый список - Акцент 41"/>
    <w:basedOn w:val="a3"/>
    <w:next w:val="-40"/>
    <w:uiPriority w:val="61"/>
    <w:rsid w:val="00C50DF8"/>
    <w:pPr>
      <w:spacing w:after="0" w:line="240" w:lineRule="auto"/>
    </w:pPr>
    <w:rPr>
      <w:rFonts w:eastAsia="MS Mincho"/>
      <w:lang w:val="en-US"/>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10">
    <w:name w:val="Светлый список - Акцент 51"/>
    <w:basedOn w:val="a3"/>
    <w:next w:val="-50"/>
    <w:uiPriority w:val="61"/>
    <w:rsid w:val="00C50DF8"/>
    <w:pPr>
      <w:spacing w:after="0" w:line="240" w:lineRule="auto"/>
    </w:pPr>
    <w:rPr>
      <w:rFonts w:eastAsia="MS Mincho"/>
      <w:lang w:val="en-US"/>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10">
    <w:name w:val="Светлый список - Акцент 61"/>
    <w:basedOn w:val="a3"/>
    <w:next w:val="-60"/>
    <w:uiPriority w:val="61"/>
    <w:rsid w:val="00C50DF8"/>
    <w:pPr>
      <w:spacing w:after="0" w:line="240" w:lineRule="auto"/>
    </w:pPr>
    <w:rPr>
      <w:rFonts w:eastAsia="MS Mincho"/>
      <w:lang w:val="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d">
    <w:name w:val="Светлая сетка1"/>
    <w:basedOn w:val="a3"/>
    <w:next w:val="afe"/>
    <w:uiPriority w:val="62"/>
    <w:rsid w:val="00C50DF8"/>
    <w:pPr>
      <w:spacing w:after="0" w:line="240" w:lineRule="auto"/>
    </w:pPr>
    <w:rPr>
      <w:rFonts w:eastAsia="MS Mincho"/>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Светлая сетка - Акцент 11"/>
    <w:basedOn w:val="a3"/>
    <w:next w:val="-12"/>
    <w:uiPriority w:val="62"/>
    <w:rsid w:val="00C50DF8"/>
    <w:pPr>
      <w:spacing w:after="0" w:line="240" w:lineRule="auto"/>
    </w:pPr>
    <w:rPr>
      <w:rFonts w:eastAsia="MS Mincho"/>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211">
    <w:name w:val="Светлая сетка - Акцент 21"/>
    <w:basedOn w:val="a3"/>
    <w:next w:val="-22"/>
    <w:uiPriority w:val="62"/>
    <w:rsid w:val="00C50DF8"/>
    <w:pPr>
      <w:spacing w:after="0" w:line="240" w:lineRule="auto"/>
    </w:pPr>
    <w:rPr>
      <w:rFonts w:eastAsia="MS Mincho"/>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311">
    <w:name w:val="Светлая сетка - Акцент 31"/>
    <w:basedOn w:val="a3"/>
    <w:next w:val="-32"/>
    <w:uiPriority w:val="62"/>
    <w:rsid w:val="00C50DF8"/>
    <w:pPr>
      <w:spacing w:after="0" w:line="240" w:lineRule="auto"/>
    </w:pPr>
    <w:rPr>
      <w:rFonts w:eastAsia="MS Mincho"/>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
    <w:name w:val="Светлая сетка - Акцент 41"/>
    <w:basedOn w:val="a3"/>
    <w:next w:val="-42"/>
    <w:uiPriority w:val="62"/>
    <w:rsid w:val="00C50DF8"/>
    <w:pPr>
      <w:spacing w:after="0" w:line="240" w:lineRule="auto"/>
    </w:pPr>
    <w:rPr>
      <w:rFonts w:eastAsia="MS Mincho"/>
      <w:lang w:val="en-US"/>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511">
    <w:name w:val="Светлая сетка - Акцент 51"/>
    <w:basedOn w:val="a3"/>
    <w:next w:val="-52"/>
    <w:uiPriority w:val="62"/>
    <w:rsid w:val="00C50DF8"/>
    <w:pPr>
      <w:spacing w:after="0" w:line="240" w:lineRule="auto"/>
    </w:pPr>
    <w:rPr>
      <w:rFonts w:eastAsia="MS Mincho"/>
      <w:lang w:val="en-US"/>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611">
    <w:name w:val="Светлая сетка - Акцент 61"/>
    <w:basedOn w:val="a3"/>
    <w:next w:val="-62"/>
    <w:uiPriority w:val="62"/>
    <w:rsid w:val="00C50DF8"/>
    <w:pPr>
      <w:spacing w:after="0" w:line="240" w:lineRule="auto"/>
    </w:pPr>
    <w:rPr>
      <w:rFonts w:eastAsia="MS Mincho"/>
      <w:lang w:val="en-US"/>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11">
    <w:name w:val="Средняя заливка 11"/>
    <w:basedOn w:val="a3"/>
    <w:next w:val="1e"/>
    <w:uiPriority w:val="63"/>
    <w:rsid w:val="00C50DF8"/>
    <w:pPr>
      <w:spacing w:after="0" w:line="240" w:lineRule="auto"/>
    </w:pPr>
    <w:rPr>
      <w:rFonts w:eastAsia="MS Mincho"/>
      <w:lang w:val="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Средняя заливка 1 - Акцент 11"/>
    <w:basedOn w:val="a3"/>
    <w:next w:val="1-1"/>
    <w:uiPriority w:val="63"/>
    <w:rsid w:val="00C50DF8"/>
    <w:pPr>
      <w:spacing w:after="0" w:line="240" w:lineRule="auto"/>
    </w:pPr>
    <w:rPr>
      <w:rFonts w:eastAsia="MS Mincho"/>
      <w:lang w:val="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
    <w:name w:val="Средняя заливка 1 - Акцент 21"/>
    <w:basedOn w:val="a3"/>
    <w:next w:val="1-2"/>
    <w:uiPriority w:val="63"/>
    <w:rsid w:val="00C50DF8"/>
    <w:pPr>
      <w:spacing w:after="0" w:line="240" w:lineRule="auto"/>
    </w:pPr>
    <w:rPr>
      <w:rFonts w:eastAsia="MS Mincho"/>
      <w:lang w:val="en-US"/>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1">
    <w:name w:val="Средняя заливка 1 - Акцент 31"/>
    <w:basedOn w:val="a3"/>
    <w:next w:val="1-3"/>
    <w:uiPriority w:val="63"/>
    <w:rsid w:val="00C50DF8"/>
    <w:pPr>
      <w:spacing w:after="0" w:line="240" w:lineRule="auto"/>
    </w:pPr>
    <w:rPr>
      <w:rFonts w:eastAsia="MS Mincho"/>
      <w:lang w:val="en-US"/>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1">
    <w:name w:val="Средняя заливка 1 - Акцент 41"/>
    <w:basedOn w:val="a3"/>
    <w:next w:val="1-4"/>
    <w:uiPriority w:val="63"/>
    <w:rsid w:val="00C50DF8"/>
    <w:pPr>
      <w:spacing w:after="0" w:line="240" w:lineRule="auto"/>
    </w:pPr>
    <w:rPr>
      <w:rFonts w:eastAsia="MS Mincho"/>
      <w:lang w:val="en-US"/>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1">
    <w:name w:val="Средняя заливка 1 - Акцент 51"/>
    <w:basedOn w:val="a3"/>
    <w:next w:val="1-5"/>
    <w:uiPriority w:val="63"/>
    <w:rsid w:val="00C50DF8"/>
    <w:pPr>
      <w:spacing w:after="0" w:line="240" w:lineRule="auto"/>
    </w:pPr>
    <w:rPr>
      <w:rFonts w:eastAsia="MS Mincho"/>
      <w:lang w:val="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1">
    <w:name w:val="Средняя заливка 1 - Акцент 61"/>
    <w:basedOn w:val="a3"/>
    <w:next w:val="1-6"/>
    <w:uiPriority w:val="63"/>
    <w:rsid w:val="00C50DF8"/>
    <w:pPr>
      <w:spacing w:after="0" w:line="240" w:lineRule="auto"/>
    </w:pPr>
    <w:rPr>
      <w:rFonts w:eastAsia="MS Mincho"/>
      <w:lang w:val="en-US"/>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12">
    <w:name w:val="Средняя заливка 21"/>
    <w:basedOn w:val="a3"/>
    <w:next w:val="29"/>
    <w:uiPriority w:val="64"/>
    <w:rsid w:val="00C50DF8"/>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Средняя заливка 2 - Акцент 11"/>
    <w:basedOn w:val="a3"/>
    <w:next w:val="2-1"/>
    <w:uiPriority w:val="64"/>
    <w:rsid w:val="00C50DF8"/>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Средняя заливка 2 - Акцент 21"/>
    <w:basedOn w:val="a3"/>
    <w:next w:val="2-2"/>
    <w:uiPriority w:val="64"/>
    <w:rsid w:val="00C50DF8"/>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Средняя заливка 2 - Акцент 31"/>
    <w:basedOn w:val="a3"/>
    <w:next w:val="2-3"/>
    <w:uiPriority w:val="64"/>
    <w:rsid w:val="00C50DF8"/>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Средняя заливка 2 - Акцент 41"/>
    <w:basedOn w:val="a3"/>
    <w:next w:val="2-4"/>
    <w:uiPriority w:val="64"/>
    <w:rsid w:val="00C50DF8"/>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Средняя заливка 2 - Акцент 51"/>
    <w:basedOn w:val="a3"/>
    <w:next w:val="2-5"/>
    <w:uiPriority w:val="64"/>
    <w:rsid w:val="00C50DF8"/>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Средняя заливка 2 - Акцент 61"/>
    <w:basedOn w:val="a3"/>
    <w:next w:val="2-6"/>
    <w:uiPriority w:val="64"/>
    <w:rsid w:val="00C50DF8"/>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Средний список 11"/>
    <w:basedOn w:val="a3"/>
    <w:next w:val="1f"/>
    <w:uiPriority w:val="65"/>
    <w:rsid w:val="00C50DF8"/>
    <w:pPr>
      <w:spacing w:after="0" w:line="240" w:lineRule="auto"/>
    </w:pPr>
    <w:rPr>
      <w:rFonts w:eastAsia="MS Mincho"/>
      <w:color w:val="00000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Средний список 1 - Акцент 11"/>
    <w:basedOn w:val="a3"/>
    <w:next w:val="1-10"/>
    <w:uiPriority w:val="65"/>
    <w:rsid w:val="00C50DF8"/>
    <w:pPr>
      <w:spacing w:after="0" w:line="240" w:lineRule="auto"/>
    </w:pPr>
    <w:rPr>
      <w:rFonts w:eastAsia="MS Mincho"/>
      <w:color w:val="000000"/>
      <w:lang w:val="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0">
    <w:name w:val="Средний список 1 - Акцент 21"/>
    <w:basedOn w:val="a3"/>
    <w:next w:val="1-20"/>
    <w:uiPriority w:val="65"/>
    <w:rsid w:val="00C50DF8"/>
    <w:pPr>
      <w:spacing w:after="0" w:line="240" w:lineRule="auto"/>
    </w:pPr>
    <w:rPr>
      <w:rFonts w:eastAsia="MS Mincho"/>
      <w:color w:val="000000"/>
      <w:lang w:val="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10">
    <w:name w:val="Средний список 1 - Акцент 31"/>
    <w:basedOn w:val="a3"/>
    <w:next w:val="1-30"/>
    <w:uiPriority w:val="65"/>
    <w:rsid w:val="00C50DF8"/>
    <w:pPr>
      <w:spacing w:after="0" w:line="240" w:lineRule="auto"/>
    </w:pPr>
    <w:rPr>
      <w:rFonts w:eastAsia="MS Mincho"/>
      <w:color w:val="000000"/>
      <w:lang w:val="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10">
    <w:name w:val="Средний список 1 - Акцент 41"/>
    <w:basedOn w:val="a3"/>
    <w:next w:val="1-40"/>
    <w:uiPriority w:val="65"/>
    <w:rsid w:val="00C50DF8"/>
    <w:pPr>
      <w:spacing w:after="0" w:line="240" w:lineRule="auto"/>
    </w:pPr>
    <w:rPr>
      <w:rFonts w:eastAsia="MS Mincho"/>
      <w:color w:val="000000"/>
      <w:lang w:val="en-US"/>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10">
    <w:name w:val="Средний список 1 - Акцент 51"/>
    <w:basedOn w:val="a3"/>
    <w:next w:val="1-50"/>
    <w:uiPriority w:val="65"/>
    <w:rsid w:val="00C50DF8"/>
    <w:pPr>
      <w:spacing w:after="0" w:line="240" w:lineRule="auto"/>
    </w:pPr>
    <w:rPr>
      <w:rFonts w:eastAsia="MS Mincho"/>
      <w:color w:val="000000"/>
      <w:lang w:val="en-US"/>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10">
    <w:name w:val="Средний список 1 - Акцент 61"/>
    <w:basedOn w:val="a3"/>
    <w:next w:val="1-60"/>
    <w:uiPriority w:val="65"/>
    <w:rsid w:val="00C50DF8"/>
    <w:pPr>
      <w:spacing w:after="0" w:line="240" w:lineRule="auto"/>
    </w:pPr>
    <w:rPr>
      <w:rFonts w:eastAsia="MS Mincho"/>
      <w:color w:val="00000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213">
    <w:name w:val="Средний список 21"/>
    <w:basedOn w:val="a3"/>
    <w:next w:val="2a"/>
    <w:uiPriority w:val="66"/>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Средний список 2 - Акцент 11"/>
    <w:basedOn w:val="a3"/>
    <w:next w:val="2-10"/>
    <w:uiPriority w:val="66"/>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2-210">
    <w:name w:val="Средний список 2 - Акцент 21"/>
    <w:basedOn w:val="a3"/>
    <w:next w:val="2-20"/>
    <w:uiPriority w:val="66"/>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2-310">
    <w:name w:val="Средний список 2 - Акцент 31"/>
    <w:basedOn w:val="a3"/>
    <w:next w:val="2-30"/>
    <w:uiPriority w:val="66"/>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2-410">
    <w:name w:val="Средний список 2 - Акцент 41"/>
    <w:basedOn w:val="a3"/>
    <w:next w:val="2-40"/>
    <w:uiPriority w:val="66"/>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2-510">
    <w:name w:val="Средний список 2 - Акцент 51"/>
    <w:basedOn w:val="a3"/>
    <w:next w:val="2-50"/>
    <w:uiPriority w:val="66"/>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2-610">
    <w:name w:val="Средний список 2 - Акцент 61"/>
    <w:basedOn w:val="a3"/>
    <w:next w:val="2-60"/>
    <w:uiPriority w:val="66"/>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113">
    <w:name w:val="Средняя сетка 11"/>
    <w:basedOn w:val="a3"/>
    <w:next w:val="1f0"/>
    <w:uiPriority w:val="67"/>
    <w:rsid w:val="00C50DF8"/>
    <w:pPr>
      <w:spacing w:after="0" w:line="240" w:lineRule="auto"/>
    </w:pPr>
    <w:rPr>
      <w:rFonts w:eastAsia="MS Mincho"/>
      <w:lang w:val="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Средняя сетка 1 - Акцент 11"/>
    <w:basedOn w:val="a3"/>
    <w:next w:val="1-12"/>
    <w:uiPriority w:val="67"/>
    <w:rsid w:val="00C50DF8"/>
    <w:pPr>
      <w:spacing w:after="0" w:line="240" w:lineRule="auto"/>
    </w:pPr>
    <w:rPr>
      <w:rFonts w:eastAsia="MS Mincho"/>
      <w:lang w:val="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211">
    <w:name w:val="Средняя сетка 1 - Акцент 21"/>
    <w:basedOn w:val="a3"/>
    <w:next w:val="1-22"/>
    <w:uiPriority w:val="67"/>
    <w:rsid w:val="00C50DF8"/>
    <w:pPr>
      <w:spacing w:after="0" w:line="240" w:lineRule="auto"/>
    </w:pPr>
    <w:rPr>
      <w:rFonts w:eastAsia="MS Mincho"/>
      <w:lang w:val="en-US"/>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11">
    <w:name w:val="Средняя сетка 1 - Акцент 31"/>
    <w:basedOn w:val="a3"/>
    <w:next w:val="1-32"/>
    <w:uiPriority w:val="67"/>
    <w:rsid w:val="00C50DF8"/>
    <w:pPr>
      <w:spacing w:after="0" w:line="240" w:lineRule="auto"/>
    </w:pPr>
    <w:rPr>
      <w:rFonts w:eastAsia="MS Mincho"/>
      <w:lang w:val="en-US"/>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11">
    <w:name w:val="Средняя сетка 1 - Акцент 41"/>
    <w:basedOn w:val="a3"/>
    <w:next w:val="1-42"/>
    <w:uiPriority w:val="67"/>
    <w:rsid w:val="00C50DF8"/>
    <w:pPr>
      <w:spacing w:after="0" w:line="240" w:lineRule="auto"/>
    </w:pPr>
    <w:rPr>
      <w:rFonts w:eastAsia="MS Mincho"/>
      <w:lang w:val="en-US"/>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1-511">
    <w:name w:val="Средняя сетка 1 - Акцент 51"/>
    <w:basedOn w:val="a3"/>
    <w:next w:val="1-52"/>
    <w:uiPriority w:val="67"/>
    <w:rsid w:val="00C50DF8"/>
    <w:pPr>
      <w:spacing w:after="0" w:line="240" w:lineRule="auto"/>
    </w:pPr>
    <w:rPr>
      <w:rFonts w:eastAsia="MS Mincho"/>
      <w:lang w:val="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611">
    <w:name w:val="Средняя сетка 1 - Акцент 61"/>
    <w:basedOn w:val="a3"/>
    <w:next w:val="1-62"/>
    <w:uiPriority w:val="67"/>
    <w:rsid w:val="00C50DF8"/>
    <w:pPr>
      <w:spacing w:after="0" w:line="240" w:lineRule="auto"/>
    </w:pPr>
    <w:rPr>
      <w:rFonts w:eastAsia="MS Mincho"/>
      <w:lang w:val="en-US"/>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214">
    <w:name w:val="Средняя сетка 21"/>
    <w:basedOn w:val="a3"/>
    <w:next w:val="2b"/>
    <w:uiPriority w:val="68"/>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Средняя сетка 2 - Акцент 11"/>
    <w:basedOn w:val="a3"/>
    <w:next w:val="2-12"/>
    <w:uiPriority w:val="68"/>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2-211">
    <w:name w:val="Средняя сетка 2 - Акцент 21"/>
    <w:basedOn w:val="a3"/>
    <w:next w:val="2-22"/>
    <w:uiPriority w:val="68"/>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2-311">
    <w:name w:val="Средняя сетка 2 - Акцент 31"/>
    <w:basedOn w:val="a3"/>
    <w:next w:val="2-32"/>
    <w:uiPriority w:val="68"/>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2-411">
    <w:name w:val="Средняя сетка 2 - Акцент 41"/>
    <w:basedOn w:val="a3"/>
    <w:next w:val="2-42"/>
    <w:uiPriority w:val="68"/>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2-511">
    <w:name w:val="Средняя сетка 2 - Акцент 51"/>
    <w:basedOn w:val="a3"/>
    <w:next w:val="2-52"/>
    <w:uiPriority w:val="68"/>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2-611">
    <w:name w:val="Средняя сетка 2 - Акцент 61"/>
    <w:basedOn w:val="a3"/>
    <w:next w:val="2-62"/>
    <w:uiPriority w:val="68"/>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11">
    <w:name w:val="Средняя сетка 31"/>
    <w:basedOn w:val="a3"/>
    <w:next w:val="37"/>
    <w:uiPriority w:val="69"/>
    <w:rsid w:val="00C50DF8"/>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Средняя сетка 3 - Акцент 11"/>
    <w:basedOn w:val="a3"/>
    <w:next w:val="3-1"/>
    <w:uiPriority w:val="69"/>
    <w:rsid w:val="00C50DF8"/>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1">
    <w:name w:val="Средняя сетка 3 - Акцент 21"/>
    <w:basedOn w:val="a3"/>
    <w:next w:val="3-2"/>
    <w:uiPriority w:val="69"/>
    <w:rsid w:val="00C50DF8"/>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3-31">
    <w:name w:val="Средняя сетка 3 - Акцент 31"/>
    <w:basedOn w:val="a3"/>
    <w:next w:val="3-3"/>
    <w:uiPriority w:val="69"/>
    <w:rsid w:val="00C50DF8"/>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41">
    <w:name w:val="Средняя сетка 3 - Акцент 41"/>
    <w:basedOn w:val="a3"/>
    <w:next w:val="3-4"/>
    <w:uiPriority w:val="69"/>
    <w:rsid w:val="00C50DF8"/>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1">
    <w:name w:val="Средняя сетка 3 - Акцент 51"/>
    <w:basedOn w:val="a3"/>
    <w:next w:val="3-5"/>
    <w:uiPriority w:val="69"/>
    <w:rsid w:val="00C50DF8"/>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61">
    <w:name w:val="Средняя сетка 3 - Акцент 61"/>
    <w:basedOn w:val="a3"/>
    <w:next w:val="3-6"/>
    <w:uiPriority w:val="69"/>
    <w:rsid w:val="00C50DF8"/>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1f1">
    <w:name w:val="Темный список1"/>
    <w:basedOn w:val="a3"/>
    <w:next w:val="aff"/>
    <w:uiPriority w:val="70"/>
    <w:rsid w:val="00C50DF8"/>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Темный список - Акцент 11"/>
    <w:basedOn w:val="a3"/>
    <w:next w:val="-13"/>
    <w:uiPriority w:val="70"/>
    <w:rsid w:val="00C50DF8"/>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12">
    <w:name w:val="Темный список - Акцент 21"/>
    <w:basedOn w:val="a3"/>
    <w:next w:val="-23"/>
    <w:uiPriority w:val="70"/>
    <w:rsid w:val="00C50DF8"/>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12">
    <w:name w:val="Темный список - Акцент 31"/>
    <w:basedOn w:val="a3"/>
    <w:next w:val="-33"/>
    <w:uiPriority w:val="70"/>
    <w:rsid w:val="00C50DF8"/>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12">
    <w:name w:val="Темный список - Акцент 41"/>
    <w:basedOn w:val="a3"/>
    <w:next w:val="-43"/>
    <w:uiPriority w:val="70"/>
    <w:rsid w:val="00C50DF8"/>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12">
    <w:name w:val="Темный список - Акцент 51"/>
    <w:basedOn w:val="a3"/>
    <w:next w:val="-53"/>
    <w:uiPriority w:val="70"/>
    <w:rsid w:val="00C50DF8"/>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12">
    <w:name w:val="Темный список - Акцент 61"/>
    <w:basedOn w:val="a3"/>
    <w:next w:val="-63"/>
    <w:uiPriority w:val="70"/>
    <w:rsid w:val="00C50DF8"/>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f2">
    <w:name w:val="Цветная заливка1"/>
    <w:basedOn w:val="a3"/>
    <w:next w:val="aff0"/>
    <w:uiPriority w:val="71"/>
    <w:rsid w:val="00C50DF8"/>
    <w:pPr>
      <w:spacing w:after="0" w:line="240" w:lineRule="auto"/>
    </w:pPr>
    <w:rPr>
      <w:rFonts w:eastAsia="MS Mincho"/>
      <w:color w:val="000000"/>
      <w:lang w:val="en-US"/>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Цветная заливка - Акцент 11"/>
    <w:basedOn w:val="a3"/>
    <w:next w:val="-14"/>
    <w:uiPriority w:val="71"/>
    <w:rsid w:val="00C50DF8"/>
    <w:pPr>
      <w:spacing w:after="0" w:line="240" w:lineRule="auto"/>
    </w:pPr>
    <w:rPr>
      <w:rFonts w:eastAsia="MS Mincho"/>
      <w:color w:val="000000"/>
      <w:lang w:val="en-US"/>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13">
    <w:name w:val="Цветная заливка - Акцент 21"/>
    <w:basedOn w:val="a3"/>
    <w:next w:val="-24"/>
    <w:uiPriority w:val="71"/>
    <w:rsid w:val="00C50DF8"/>
    <w:pPr>
      <w:spacing w:after="0" w:line="240" w:lineRule="auto"/>
    </w:pPr>
    <w:rPr>
      <w:rFonts w:eastAsia="MS Mincho"/>
      <w:color w:val="000000"/>
      <w:lang w:val="en-US"/>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13">
    <w:name w:val="Цветная заливка - Акцент 31"/>
    <w:basedOn w:val="a3"/>
    <w:next w:val="-34"/>
    <w:uiPriority w:val="71"/>
    <w:rsid w:val="00C50DF8"/>
    <w:pPr>
      <w:spacing w:after="0" w:line="240" w:lineRule="auto"/>
    </w:pPr>
    <w:rPr>
      <w:rFonts w:eastAsia="MS Mincho"/>
      <w:color w:val="000000"/>
      <w:lang w:val="en-US"/>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13">
    <w:name w:val="Цветная заливка - Акцент 41"/>
    <w:basedOn w:val="a3"/>
    <w:next w:val="-44"/>
    <w:uiPriority w:val="71"/>
    <w:rsid w:val="00C50DF8"/>
    <w:pPr>
      <w:spacing w:after="0" w:line="240" w:lineRule="auto"/>
    </w:pPr>
    <w:rPr>
      <w:rFonts w:eastAsia="MS Mincho"/>
      <w:color w:val="000000"/>
      <w:lang w:val="en-US"/>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13">
    <w:name w:val="Цветная заливка - Акцент 51"/>
    <w:basedOn w:val="a3"/>
    <w:next w:val="-54"/>
    <w:uiPriority w:val="71"/>
    <w:rsid w:val="00C50DF8"/>
    <w:pPr>
      <w:spacing w:after="0" w:line="240" w:lineRule="auto"/>
    </w:pPr>
    <w:rPr>
      <w:rFonts w:eastAsia="MS Mincho"/>
      <w:color w:val="000000"/>
      <w:lang w:val="en-US"/>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13">
    <w:name w:val="Цветная заливка - Акцент 61"/>
    <w:basedOn w:val="a3"/>
    <w:next w:val="-64"/>
    <w:uiPriority w:val="71"/>
    <w:rsid w:val="00C50DF8"/>
    <w:pPr>
      <w:spacing w:after="0" w:line="240" w:lineRule="auto"/>
    </w:pPr>
    <w:rPr>
      <w:rFonts w:eastAsia="MS Mincho"/>
      <w:color w:val="000000"/>
      <w:lang w:val="en-US"/>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f3">
    <w:name w:val="Цветной список1"/>
    <w:basedOn w:val="a3"/>
    <w:next w:val="aff1"/>
    <w:uiPriority w:val="72"/>
    <w:rsid w:val="00C50DF8"/>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Цветной список - Акцент 11"/>
    <w:basedOn w:val="a3"/>
    <w:next w:val="-15"/>
    <w:uiPriority w:val="72"/>
    <w:rsid w:val="00C50DF8"/>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14">
    <w:name w:val="Цветной список - Акцент 21"/>
    <w:basedOn w:val="a3"/>
    <w:next w:val="-25"/>
    <w:uiPriority w:val="72"/>
    <w:rsid w:val="00C50DF8"/>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14">
    <w:name w:val="Цветной список - Акцент 31"/>
    <w:basedOn w:val="a3"/>
    <w:next w:val="-35"/>
    <w:uiPriority w:val="72"/>
    <w:rsid w:val="00C50DF8"/>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14">
    <w:name w:val="Цветной список - Акцент 41"/>
    <w:basedOn w:val="a3"/>
    <w:next w:val="-45"/>
    <w:uiPriority w:val="72"/>
    <w:rsid w:val="00C50DF8"/>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14">
    <w:name w:val="Цветной список - Акцент 51"/>
    <w:basedOn w:val="a3"/>
    <w:next w:val="-55"/>
    <w:uiPriority w:val="72"/>
    <w:rsid w:val="00C50DF8"/>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14">
    <w:name w:val="Цветной список - Акцент 61"/>
    <w:basedOn w:val="a3"/>
    <w:next w:val="-65"/>
    <w:uiPriority w:val="72"/>
    <w:rsid w:val="00C50DF8"/>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1f4">
    <w:name w:val="Цветная сетка1"/>
    <w:basedOn w:val="a3"/>
    <w:next w:val="aff2"/>
    <w:uiPriority w:val="73"/>
    <w:rsid w:val="00C50DF8"/>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Цветная сетка - Акцент 11"/>
    <w:basedOn w:val="a3"/>
    <w:next w:val="-16"/>
    <w:uiPriority w:val="73"/>
    <w:rsid w:val="00C50DF8"/>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5">
    <w:name w:val="Цветная сетка - Акцент 21"/>
    <w:basedOn w:val="a3"/>
    <w:next w:val="-26"/>
    <w:uiPriority w:val="73"/>
    <w:rsid w:val="00C50DF8"/>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15">
    <w:name w:val="Цветная сетка - Акцент 31"/>
    <w:basedOn w:val="a3"/>
    <w:next w:val="-36"/>
    <w:uiPriority w:val="73"/>
    <w:rsid w:val="00C50DF8"/>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15">
    <w:name w:val="Цветная сетка - Акцент 41"/>
    <w:basedOn w:val="a3"/>
    <w:next w:val="-46"/>
    <w:uiPriority w:val="73"/>
    <w:rsid w:val="00C50DF8"/>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15">
    <w:name w:val="Цветная сетка - Акцент 51"/>
    <w:basedOn w:val="a3"/>
    <w:next w:val="-56"/>
    <w:uiPriority w:val="73"/>
    <w:rsid w:val="00C50DF8"/>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15">
    <w:name w:val="Цветная сетка - Акцент 61"/>
    <w:basedOn w:val="a3"/>
    <w:next w:val="-66"/>
    <w:uiPriority w:val="73"/>
    <w:rsid w:val="00C50DF8"/>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customStyle="1" w:styleId="215">
    <w:name w:val="Заголовок 2 Знак1"/>
    <w:basedOn w:val="a2"/>
    <w:uiPriority w:val="9"/>
    <w:semiHidden/>
    <w:rsid w:val="00C50DF8"/>
    <w:rPr>
      <w:rFonts w:asciiTheme="majorHAnsi" w:eastAsiaTheme="majorEastAsia" w:hAnsiTheme="majorHAnsi" w:cstheme="majorBidi"/>
      <w:color w:val="2E74B5" w:themeColor="accent1" w:themeShade="BF"/>
      <w:sz w:val="26"/>
      <w:szCs w:val="26"/>
    </w:rPr>
  </w:style>
  <w:style w:type="character" w:customStyle="1" w:styleId="312">
    <w:name w:val="Заголовок 3 Знак1"/>
    <w:basedOn w:val="a2"/>
    <w:uiPriority w:val="9"/>
    <w:semiHidden/>
    <w:rsid w:val="00C50DF8"/>
    <w:rPr>
      <w:rFonts w:asciiTheme="majorHAnsi" w:eastAsiaTheme="majorEastAsia" w:hAnsiTheme="majorHAnsi" w:cstheme="majorBidi"/>
      <w:color w:val="1F4D78" w:themeColor="accent1" w:themeShade="7F"/>
      <w:sz w:val="24"/>
      <w:szCs w:val="24"/>
    </w:rPr>
  </w:style>
  <w:style w:type="paragraph" w:styleId="ab">
    <w:name w:val="Title"/>
    <w:basedOn w:val="a1"/>
    <w:next w:val="a1"/>
    <w:link w:val="aa"/>
    <w:uiPriority w:val="10"/>
    <w:qFormat/>
    <w:rsid w:val="00C50DF8"/>
    <w:pPr>
      <w:spacing w:after="0" w:line="240" w:lineRule="auto"/>
      <w:contextualSpacing/>
    </w:pPr>
    <w:rPr>
      <w:rFonts w:ascii="Calibri" w:eastAsia="MS Gothic" w:hAnsi="Calibri" w:cs="Times New Roman"/>
      <w:color w:val="17365D"/>
      <w:spacing w:val="5"/>
      <w:kern w:val="28"/>
      <w:sz w:val="52"/>
      <w:szCs w:val="52"/>
    </w:rPr>
  </w:style>
  <w:style w:type="character" w:customStyle="1" w:styleId="1f5">
    <w:name w:val="Заголовок Знак1"/>
    <w:basedOn w:val="a2"/>
    <w:uiPriority w:val="10"/>
    <w:rsid w:val="00C50DF8"/>
    <w:rPr>
      <w:rFonts w:asciiTheme="majorHAnsi" w:eastAsiaTheme="majorEastAsia" w:hAnsiTheme="majorHAnsi" w:cstheme="majorBidi"/>
      <w:spacing w:val="-10"/>
      <w:kern w:val="28"/>
      <w:sz w:val="56"/>
      <w:szCs w:val="56"/>
    </w:rPr>
  </w:style>
  <w:style w:type="paragraph" w:styleId="ad">
    <w:name w:val="Subtitle"/>
    <w:basedOn w:val="a1"/>
    <w:next w:val="a1"/>
    <w:link w:val="ac"/>
    <w:uiPriority w:val="11"/>
    <w:qFormat/>
    <w:rsid w:val="00C50DF8"/>
    <w:pPr>
      <w:numPr>
        <w:ilvl w:val="1"/>
      </w:numPr>
    </w:pPr>
    <w:rPr>
      <w:rFonts w:ascii="Calibri" w:eastAsia="MS Gothic" w:hAnsi="Calibri" w:cs="Times New Roman"/>
      <w:i/>
      <w:iCs/>
      <w:color w:val="4F81BD"/>
      <w:spacing w:val="15"/>
      <w:sz w:val="24"/>
      <w:szCs w:val="24"/>
    </w:rPr>
  </w:style>
  <w:style w:type="character" w:customStyle="1" w:styleId="1f6">
    <w:name w:val="Подзаголовок Знак1"/>
    <w:basedOn w:val="a2"/>
    <w:uiPriority w:val="11"/>
    <w:rsid w:val="00C50DF8"/>
    <w:rPr>
      <w:rFonts w:eastAsiaTheme="minorEastAsia"/>
      <w:color w:val="5A5A5A" w:themeColor="text1" w:themeTint="A5"/>
      <w:spacing w:val="15"/>
    </w:rPr>
  </w:style>
  <w:style w:type="paragraph" w:styleId="28">
    <w:name w:val="Quote"/>
    <w:basedOn w:val="a1"/>
    <w:next w:val="a1"/>
    <w:link w:val="27"/>
    <w:uiPriority w:val="29"/>
    <w:qFormat/>
    <w:rsid w:val="00C50DF8"/>
    <w:pPr>
      <w:spacing w:before="200"/>
      <w:ind w:left="864" w:right="864"/>
      <w:jc w:val="center"/>
    </w:pPr>
    <w:rPr>
      <w:i/>
      <w:iCs/>
      <w:color w:val="000000"/>
    </w:rPr>
  </w:style>
  <w:style w:type="character" w:customStyle="1" w:styleId="216">
    <w:name w:val="Цитата 2 Знак1"/>
    <w:basedOn w:val="a2"/>
    <w:uiPriority w:val="29"/>
    <w:rsid w:val="00C50DF8"/>
    <w:rPr>
      <w:i/>
      <w:iCs/>
      <w:color w:val="404040" w:themeColor="text1" w:themeTint="BF"/>
    </w:rPr>
  </w:style>
  <w:style w:type="character" w:customStyle="1" w:styleId="410">
    <w:name w:val="Заголовок 4 Знак1"/>
    <w:basedOn w:val="a2"/>
    <w:uiPriority w:val="9"/>
    <w:semiHidden/>
    <w:rsid w:val="00C50DF8"/>
    <w:rPr>
      <w:rFonts w:asciiTheme="majorHAnsi" w:eastAsiaTheme="majorEastAsia" w:hAnsiTheme="majorHAnsi" w:cstheme="majorBidi"/>
      <w:i/>
      <w:iCs/>
      <w:color w:val="2E74B5" w:themeColor="accent1" w:themeShade="BF"/>
    </w:rPr>
  </w:style>
  <w:style w:type="character" w:customStyle="1" w:styleId="510">
    <w:name w:val="Заголовок 5 Знак1"/>
    <w:basedOn w:val="a2"/>
    <w:uiPriority w:val="9"/>
    <w:semiHidden/>
    <w:rsid w:val="00C50DF8"/>
    <w:rPr>
      <w:rFonts w:asciiTheme="majorHAnsi" w:eastAsiaTheme="majorEastAsia" w:hAnsiTheme="majorHAnsi" w:cstheme="majorBidi"/>
      <w:color w:val="2E74B5" w:themeColor="accent1" w:themeShade="BF"/>
    </w:rPr>
  </w:style>
  <w:style w:type="character" w:customStyle="1" w:styleId="610">
    <w:name w:val="Заголовок 6 Знак1"/>
    <w:basedOn w:val="a2"/>
    <w:uiPriority w:val="9"/>
    <w:semiHidden/>
    <w:rsid w:val="00C50DF8"/>
    <w:rPr>
      <w:rFonts w:asciiTheme="majorHAnsi" w:eastAsiaTheme="majorEastAsia" w:hAnsiTheme="majorHAnsi" w:cstheme="majorBidi"/>
      <w:color w:val="1F4D78" w:themeColor="accent1" w:themeShade="7F"/>
    </w:rPr>
  </w:style>
  <w:style w:type="character" w:customStyle="1" w:styleId="710">
    <w:name w:val="Заголовок 7 Знак1"/>
    <w:basedOn w:val="a2"/>
    <w:uiPriority w:val="9"/>
    <w:semiHidden/>
    <w:rsid w:val="00C50DF8"/>
    <w:rPr>
      <w:rFonts w:asciiTheme="majorHAnsi" w:eastAsiaTheme="majorEastAsia" w:hAnsiTheme="majorHAnsi" w:cstheme="majorBidi"/>
      <w:i/>
      <w:iCs/>
      <w:color w:val="1F4D78" w:themeColor="accent1" w:themeShade="7F"/>
    </w:rPr>
  </w:style>
  <w:style w:type="character" w:customStyle="1" w:styleId="810">
    <w:name w:val="Заголовок 8 Знак1"/>
    <w:basedOn w:val="a2"/>
    <w:uiPriority w:val="9"/>
    <w:semiHidden/>
    <w:rsid w:val="00C50DF8"/>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2"/>
    <w:uiPriority w:val="9"/>
    <w:semiHidden/>
    <w:rsid w:val="00C50DF8"/>
    <w:rPr>
      <w:rFonts w:asciiTheme="majorHAnsi" w:eastAsiaTheme="majorEastAsia" w:hAnsiTheme="majorHAnsi" w:cstheme="majorBidi"/>
      <w:i/>
      <w:iCs/>
      <w:color w:val="272727" w:themeColor="text1" w:themeTint="D8"/>
      <w:sz w:val="21"/>
      <w:szCs w:val="21"/>
    </w:rPr>
  </w:style>
  <w:style w:type="paragraph" w:styleId="af8">
    <w:name w:val="Intense Quote"/>
    <w:basedOn w:val="a1"/>
    <w:next w:val="a1"/>
    <w:link w:val="af7"/>
    <w:uiPriority w:val="30"/>
    <w:qFormat/>
    <w:rsid w:val="00C50DF8"/>
    <w:pPr>
      <w:pBdr>
        <w:top w:val="single" w:sz="4" w:space="10" w:color="5B9BD5" w:themeColor="accent1"/>
        <w:bottom w:val="single" w:sz="4" w:space="10" w:color="5B9BD5" w:themeColor="accent1"/>
      </w:pBdr>
      <w:spacing w:before="360" w:after="360"/>
      <w:ind w:left="864" w:right="864"/>
      <w:jc w:val="center"/>
    </w:pPr>
    <w:rPr>
      <w:b/>
      <w:bCs/>
      <w:i/>
      <w:iCs/>
      <w:color w:val="4F81BD"/>
    </w:rPr>
  </w:style>
  <w:style w:type="character" w:customStyle="1" w:styleId="1f7">
    <w:name w:val="Выделенная цитата Знак1"/>
    <w:basedOn w:val="a2"/>
    <w:uiPriority w:val="30"/>
    <w:rsid w:val="00C50DF8"/>
    <w:rPr>
      <w:i/>
      <w:iCs/>
      <w:color w:val="5B9BD5" w:themeColor="accent1"/>
    </w:rPr>
  </w:style>
  <w:style w:type="character" w:styleId="aff3">
    <w:name w:val="Subtle Emphasis"/>
    <w:basedOn w:val="a2"/>
    <w:uiPriority w:val="19"/>
    <w:qFormat/>
    <w:rsid w:val="00C50DF8"/>
    <w:rPr>
      <w:i/>
      <w:iCs/>
      <w:color w:val="404040" w:themeColor="text1" w:themeTint="BF"/>
    </w:rPr>
  </w:style>
  <w:style w:type="character" w:styleId="aff4">
    <w:name w:val="Intense Emphasis"/>
    <w:basedOn w:val="a2"/>
    <w:uiPriority w:val="21"/>
    <w:qFormat/>
    <w:rsid w:val="00C50DF8"/>
    <w:rPr>
      <w:i/>
      <w:iCs/>
      <w:color w:val="5B9BD5" w:themeColor="accent1"/>
    </w:rPr>
  </w:style>
  <w:style w:type="character" w:styleId="aff5">
    <w:name w:val="Subtle Reference"/>
    <w:basedOn w:val="a2"/>
    <w:uiPriority w:val="31"/>
    <w:qFormat/>
    <w:rsid w:val="00C50DF8"/>
    <w:rPr>
      <w:smallCaps/>
      <w:color w:val="5A5A5A" w:themeColor="text1" w:themeTint="A5"/>
    </w:rPr>
  </w:style>
  <w:style w:type="character" w:styleId="aff6">
    <w:name w:val="Intense Reference"/>
    <w:basedOn w:val="a2"/>
    <w:uiPriority w:val="32"/>
    <w:qFormat/>
    <w:rsid w:val="00C50DF8"/>
    <w:rPr>
      <w:b/>
      <w:bCs/>
      <w:smallCaps/>
      <w:color w:val="5B9BD5" w:themeColor="accent1"/>
      <w:spacing w:val="5"/>
    </w:rPr>
  </w:style>
  <w:style w:type="table" w:styleId="afc">
    <w:name w:val="Light Shading"/>
    <w:basedOn w:val="a3"/>
    <w:uiPriority w:val="60"/>
    <w:semiHidden/>
    <w:unhideWhenUsed/>
    <w:rsid w:val="00C50DF8"/>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semiHidden/>
    <w:unhideWhenUsed/>
    <w:rsid w:val="00C50DF8"/>
    <w:pPr>
      <w:spacing w:after="0" w:line="240" w:lineRule="auto"/>
    </w:pPr>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2">
    <w:name w:val="Light Shading Accent 2"/>
    <w:basedOn w:val="a3"/>
    <w:uiPriority w:val="60"/>
    <w:semiHidden/>
    <w:unhideWhenUsed/>
    <w:rsid w:val="00C50DF8"/>
    <w:pPr>
      <w:spacing w:after="0" w:line="240" w:lineRule="auto"/>
    </w:pPr>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
    <w:name w:val="Light Shading Accent 3"/>
    <w:basedOn w:val="a3"/>
    <w:uiPriority w:val="60"/>
    <w:semiHidden/>
    <w:unhideWhenUsed/>
    <w:rsid w:val="00C50DF8"/>
    <w:pPr>
      <w:spacing w:after="0" w:line="240" w:lineRule="auto"/>
    </w:pPr>
    <w:rPr>
      <w:color w:val="7B7B7B" w:themeColor="accent3" w:themeShade="BF"/>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
    <w:name w:val="Light Shading Accent 4"/>
    <w:basedOn w:val="a3"/>
    <w:uiPriority w:val="60"/>
    <w:semiHidden/>
    <w:unhideWhenUsed/>
    <w:rsid w:val="00C50DF8"/>
    <w:pPr>
      <w:spacing w:after="0" w:line="240" w:lineRule="auto"/>
    </w:pPr>
    <w:rPr>
      <w:color w:val="BF8F00" w:themeColor="accent4" w:themeShade="BF"/>
    </w:rPr>
    <w:tblPr>
      <w:tblStyleRowBandSize w:val="1"/>
      <w:tblStyleColBandSize w:val="1"/>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
    <w:name w:val="Light Shading Accent 5"/>
    <w:basedOn w:val="a3"/>
    <w:uiPriority w:val="60"/>
    <w:semiHidden/>
    <w:unhideWhenUsed/>
    <w:rsid w:val="00C50DF8"/>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6">
    <w:name w:val="Light Shading Accent 6"/>
    <w:basedOn w:val="a3"/>
    <w:uiPriority w:val="60"/>
    <w:semiHidden/>
    <w:unhideWhenUsed/>
    <w:rsid w:val="00C50DF8"/>
    <w:pPr>
      <w:spacing w:after="0" w:line="240" w:lineRule="auto"/>
    </w:pPr>
    <w:rPr>
      <w:color w:val="538135" w:themeColor="accent6" w:themeShade="BF"/>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afd">
    <w:name w:val="Light List"/>
    <w:basedOn w:val="a3"/>
    <w:uiPriority w:val="61"/>
    <w:semiHidden/>
    <w:unhideWhenUsed/>
    <w:rsid w:val="00C50DF8"/>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semiHidden/>
    <w:unhideWhenUsed/>
    <w:rsid w:val="00C50DF8"/>
    <w:pPr>
      <w:spacing w:after="0" w:line="240" w:lineRule="auto"/>
    </w:p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20">
    <w:name w:val="Light List Accent 2"/>
    <w:basedOn w:val="a3"/>
    <w:uiPriority w:val="61"/>
    <w:semiHidden/>
    <w:unhideWhenUsed/>
    <w:rsid w:val="00C50DF8"/>
    <w:pPr>
      <w:spacing w:after="0" w:line="240" w:lineRule="auto"/>
    </w:p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0">
    <w:name w:val="Light List Accent 3"/>
    <w:basedOn w:val="a3"/>
    <w:uiPriority w:val="61"/>
    <w:semiHidden/>
    <w:unhideWhenUsed/>
    <w:rsid w:val="00C50DF8"/>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0">
    <w:name w:val="Light List Accent 4"/>
    <w:basedOn w:val="a3"/>
    <w:uiPriority w:val="61"/>
    <w:semiHidden/>
    <w:unhideWhenUsed/>
    <w:rsid w:val="00C50DF8"/>
    <w:pPr>
      <w:spacing w:after="0" w:line="240" w:lineRule="auto"/>
    </w:p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0">
    <w:name w:val="Light List Accent 5"/>
    <w:basedOn w:val="a3"/>
    <w:uiPriority w:val="61"/>
    <w:semiHidden/>
    <w:unhideWhenUsed/>
    <w:rsid w:val="00C50DF8"/>
    <w:pPr>
      <w:spacing w:after="0" w:line="240" w:lineRule="auto"/>
    </w:p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60">
    <w:name w:val="Light List Accent 6"/>
    <w:basedOn w:val="a3"/>
    <w:uiPriority w:val="61"/>
    <w:semiHidden/>
    <w:unhideWhenUsed/>
    <w:rsid w:val="00C50DF8"/>
    <w:pPr>
      <w:spacing w:after="0" w:line="240" w:lineRule="auto"/>
    </w:p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e">
    <w:name w:val="Light Grid"/>
    <w:basedOn w:val="a3"/>
    <w:uiPriority w:val="62"/>
    <w:semiHidden/>
    <w:unhideWhenUsed/>
    <w:rsid w:val="00C50DF8"/>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3"/>
    <w:uiPriority w:val="62"/>
    <w:semiHidden/>
    <w:unhideWhenUsed/>
    <w:rsid w:val="00C50DF8"/>
    <w:pPr>
      <w:spacing w:after="0" w:line="240" w:lineRule="auto"/>
    </w:p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22">
    <w:name w:val="Light Grid Accent 2"/>
    <w:basedOn w:val="a3"/>
    <w:uiPriority w:val="62"/>
    <w:semiHidden/>
    <w:unhideWhenUsed/>
    <w:rsid w:val="00C50DF8"/>
    <w:pPr>
      <w:spacing w:after="0" w:line="240" w:lineRule="auto"/>
    </w:p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32">
    <w:name w:val="Light Grid Accent 3"/>
    <w:basedOn w:val="a3"/>
    <w:uiPriority w:val="62"/>
    <w:semiHidden/>
    <w:unhideWhenUsed/>
    <w:rsid w:val="00C50DF8"/>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42">
    <w:name w:val="Light Grid Accent 4"/>
    <w:basedOn w:val="a3"/>
    <w:uiPriority w:val="62"/>
    <w:semiHidden/>
    <w:unhideWhenUsed/>
    <w:rsid w:val="00C50DF8"/>
    <w:pPr>
      <w:spacing w:after="0" w:line="240" w:lineRule="auto"/>
    </w:p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52">
    <w:name w:val="Light Grid Accent 5"/>
    <w:basedOn w:val="a3"/>
    <w:uiPriority w:val="62"/>
    <w:semiHidden/>
    <w:unhideWhenUsed/>
    <w:rsid w:val="00C50DF8"/>
    <w:pPr>
      <w:spacing w:after="0" w:line="240" w:lineRule="auto"/>
    </w:p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62">
    <w:name w:val="Light Grid Accent 6"/>
    <w:basedOn w:val="a3"/>
    <w:uiPriority w:val="62"/>
    <w:semiHidden/>
    <w:unhideWhenUsed/>
    <w:rsid w:val="00C50DF8"/>
    <w:pPr>
      <w:spacing w:after="0" w:line="240" w:lineRule="auto"/>
    </w:p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1e">
    <w:name w:val="Medium Shading 1"/>
    <w:basedOn w:val="a3"/>
    <w:uiPriority w:val="63"/>
    <w:semiHidden/>
    <w:unhideWhenUsed/>
    <w:rsid w:val="00C50DF8"/>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C50DF8"/>
    <w:pPr>
      <w:spacing w:after="0" w:line="240" w:lineRule="auto"/>
    </w:pPr>
    <w:tblPr>
      <w:tblStyleRowBandSize w:val="1"/>
      <w:tblStyleColBandSize w:val="1"/>
      <w:tblInd w:w="0" w:type="dxa"/>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C50DF8"/>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C50DF8"/>
    <w:pPr>
      <w:spacing w:after="0" w:line="240" w:lineRule="auto"/>
    </w:pPr>
    <w:tblPr>
      <w:tblStyleRowBandSize w:val="1"/>
      <w:tblStyleColBandSize w:val="1"/>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C50DF8"/>
    <w:pPr>
      <w:spacing w:after="0" w:line="240" w:lineRule="auto"/>
    </w:pPr>
    <w:tblPr>
      <w:tblStyleRowBandSize w:val="1"/>
      <w:tblStyleColBandSize w:val="1"/>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C50DF8"/>
    <w:pPr>
      <w:spacing w:after="0" w:line="240" w:lineRule="auto"/>
    </w:pPr>
    <w:tblPr>
      <w:tblStyleRowBandSize w:val="1"/>
      <w:tblStyleColBandSize w:val="1"/>
      <w:tblInd w:w="0" w:type="dxa"/>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C50DF8"/>
    <w:pPr>
      <w:spacing w:after="0" w:line="240" w:lineRule="auto"/>
    </w:pPr>
    <w:tblPr>
      <w:tblStyleRowBandSize w:val="1"/>
      <w:tblStyleColBandSize w:val="1"/>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9">
    <w:name w:val="Medium Shading 2"/>
    <w:basedOn w:val="a3"/>
    <w:uiPriority w:val="64"/>
    <w:semiHidden/>
    <w:unhideWhenUsed/>
    <w:rsid w:val="00C50DF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C50DF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C50DF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C50DF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4">
    <w:name w:val="Medium Shading 2 Accent 4"/>
    <w:basedOn w:val="a3"/>
    <w:uiPriority w:val="64"/>
    <w:semiHidden/>
    <w:unhideWhenUsed/>
    <w:rsid w:val="00C50DF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C50DF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C50DF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f">
    <w:name w:val="Medium List 1"/>
    <w:basedOn w:val="a3"/>
    <w:uiPriority w:val="65"/>
    <w:semiHidden/>
    <w:unhideWhenUsed/>
    <w:rsid w:val="00C50DF8"/>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semiHidden/>
    <w:unhideWhenUsed/>
    <w:rsid w:val="00C50DF8"/>
    <w:pPr>
      <w:spacing w:after="0" w:line="240" w:lineRule="auto"/>
    </w:pPr>
    <w:rPr>
      <w:color w:val="000000" w:themeColor="text1"/>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20">
    <w:name w:val="Medium List 1 Accent 2"/>
    <w:basedOn w:val="a3"/>
    <w:uiPriority w:val="65"/>
    <w:semiHidden/>
    <w:unhideWhenUsed/>
    <w:rsid w:val="00C50DF8"/>
    <w:pPr>
      <w:spacing w:after="0" w:line="240" w:lineRule="auto"/>
    </w:pPr>
    <w:rPr>
      <w:color w:val="000000" w:themeColor="text1"/>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0">
    <w:name w:val="Medium List 1 Accent 3"/>
    <w:basedOn w:val="a3"/>
    <w:uiPriority w:val="65"/>
    <w:semiHidden/>
    <w:unhideWhenUsed/>
    <w:rsid w:val="00C50DF8"/>
    <w:pPr>
      <w:spacing w:after="0" w:line="240" w:lineRule="auto"/>
    </w:pPr>
    <w:rPr>
      <w:color w:val="000000" w:themeColor="text1"/>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0">
    <w:name w:val="Medium List 1 Accent 4"/>
    <w:basedOn w:val="a3"/>
    <w:uiPriority w:val="65"/>
    <w:semiHidden/>
    <w:unhideWhenUsed/>
    <w:rsid w:val="00C50DF8"/>
    <w:pPr>
      <w:spacing w:after="0" w:line="240" w:lineRule="auto"/>
    </w:pPr>
    <w:rPr>
      <w:color w:val="000000" w:themeColor="text1"/>
    </w:rPr>
    <w:tblPr>
      <w:tblStyleRowBandSize w:val="1"/>
      <w:tblStyleColBandSize w:val="1"/>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0">
    <w:name w:val="Medium List 1 Accent 5"/>
    <w:basedOn w:val="a3"/>
    <w:uiPriority w:val="65"/>
    <w:semiHidden/>
    <w:unhideWhenUsed/>
    <w:rsid w:val="00C50DF8"/>
    <w:pPr>
      <w:spacing w:after="0" w:line="240" w:lineRule="auto"/>
    </w:pPr>
    <w:rPr>
      <w:color w:val="000000" w:themeColor="text1"/>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1-60">
    <w:name w:val="Medium List 1 Accent 6"/>
    <w:basedOn w:val="a3"/>
    <w:uiPriority w:val="65"/>
    <w:semiHidden/>
    <w:unhideWhenUsed/>
    <w:rsid w:val="00C50DF8"/>
    <w:pPr>
      <w:spacing w:after="0" w:line="240" w:lineRule="auto"/>
    </w:pPr>
    <w:rPr>
      <w:color w:val="000000" w:themeColor="text1"/>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a">
    <w:name w:val="Medium List 2"/>
    <w:basedOn w:val="a3"/>
    <w:uiPriority w:val="66"/>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f0">
    <w:name w:val="Medium Grid 1"/>
    <w:basedOn w:val="a3"/>
    <w:uiPriority w:val="67"/>
    <w:semiHidden/>
    <w:unhideWhenUsed/>
    <w:rsid w:val="00C50DF8"/>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3"/>
    <w:uiPriority w:val="67"/>
    <w:semiHidden/>
    <w:unhideWhenUsed/>
    <w:rsid w:val="00C50DF8"/>
    <w:pPr>
      <w:spacing w:after="0" w:line="240" w:lineRule="auto"/>
    </w:pPr>
    <w:tblPr>
      <w:tblStyleRowBandSize w:val="1"/>
      <w:tblStyleColBandSize w:val="1"/>
      <w:tblInd w:w="0" w:type="dxa"/>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CellMar>
        <w:top w:w="0" w:type="dxa"/>
        <w:left w:w="108" w:type="dxa"/>
        <w:bottom w:w="0" w:type="dxa"/>
        <w:right w:w="108" w:type="dxa"/>
      </w:tblCellMar>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1-22">
    <w:name w:val="Medium Grid 1 Accent 2"/>
    <w:basedOn w:val="a3"/>
    <w:uiPriority w:val="67"/>
    <w:semiHidden/>
    <w:unhideWhenUsed/>
    <w:rsid w:val="00C50DF8"/>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2">
    <w:name w:val="Medium Grid 1 Accent 3"/>
    <w:basedOn w:val="a3"/>
    <w:uiPriority w:val="67"/>
    <w:semiHidden/>
    <w:unhideWhenUsed/>
    <w:rsid w:val="00C50DF8"/>
    <w:pPr>
      <w:spacing w:after="0" w:line="240" w:lineRule="auto"/>
    </w:pPr>
    <w:tblPr>
      <w:tblStyleRowBandSize w:val="1"/>
      <w:tblStyleColBandSize w:val="1"/>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CellMar>
        <w:top w:w="0" w:type="dxa"/>
        <w:left w:w="108" w:type="dxa"/>
        <w:bottom w:w="0" w:type="dxa"/>
        <w:right w:w="108" w:type="dxa"/>
      </w:tblCellMar>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2">
    <w:name w:val="Medium Grid 1 Accent 4"/>
    <w:basedOn w:val="a3"/>
    <w:uiPriority w:val="67"/>
    <w:semiHidden/>
    <w:unhideWhenUsed/>
    <w:rsid w:val="00C50DF8"/>
    <w:pPr>
      <w:spacing w:after="0" w:line="240" w:lineRule="auto"/>
    </w:pPr>
    <w:tblPr>
      <w:tblStyleRowBandSize w:val="1"/>
      <w:tblStyleColBandSize w:val="1"/>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CellMar>
        <w:top w:w="0" w:type="dxa"/>
        <w:left w:w="108" w:type="dxa"/>
        <w:bottom w:w="0" w:type="dxa"/>
        <w:right w:w="108" w:type="dxa"/>
      </w:tblCellMar>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2">
    <w:name w:val="Medium Grid 1 Accent 5"/>
    <w:basedOn w:val="a3"/>
    <w:uiPriority w:val="67"/>
    <w:semiHidden/>
    <w:unhideWhenUsed/>
    <w:rsid w:val="00C50DF8"/>
    <w:pPr>
      <w:spacing w:after="0" w:line="240" w:lineRule="auto"/>
    </w:pPr>
    <w:tblPr>
      <w:tblStyleRowBandSize w:val="1"/>
      <w:tblStyleColBandSize w:val="1"/>
      <w:tblInd w:w="0" w:type="dxa"/>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CellMar>
        <w:top w:w="0" w:type="dxa"/>
        <w:left w:w="108" w:type="dxa"/>
        <w:bottom w:w="0" w:type="dxa"/>
        <w:right w:w="108" w:type="dxa"/>
      </w:tblCellMar>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62">
    <w:name w:val="Medium Grid 1 Accent 6"/>
    <w:basedOn w:val="a3"/>
    <w:uiPriority w:val="67"/>
    <w:semiHidden/>
    <w:unhideWhenUsed/>
    <w:rsid w:val="00C50DF8"/>
    <w:pPr>
      <w:spacing w:after="0" w:line="240" w:lineRule="auto"/>
    </w:pPr>
    <w:tblPr>
      <w:tblStyleRowBandSize w:val="1"/>
      <w:tblStyleColBandSize w:val="1"/>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CellMar>
        <w:top w:w="0" w:type="dxa"/>
        <w:left w:w="108" w:type="dxa"/>
        <w:bottom w:w="0" w:type="dxa"/>
        <w:right w:w="108" w:type="dxa"/>
      </w:tblCellMar>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b">
    <w:name w:val="Medium Grid 2"/>
    <w:basedOn w:val="a3"/>
    <w:uiPriority w:val="68"/>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3"/>
    <w:uiPriority w:val="68"/>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CellMar>
        <w:top w:w="0" w:type="dxa"/>
        <w:left w:w="108" w:type="dxa"/>
        <w:bottom w:w="0" w:type="dxa"/>
        <w:right w:w="108" w:type="dxa"/>
      </w:tblCellMar>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2-22">
    <w:name w:val="Medium Grid 2 Accent 2"/>
    <w:basedOn w:val="a3"/>
    <w:uiPriority w:val="68"/>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32">
    <w:name w:val="Medium Grid 2 Accent 3"/>
    <w:basedOn w:val="a3"/>
    <w:uiPriority w:val="68"/>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52">
    <w:name w:val="Medium Grid 2 Accent 5"/>
    <w:basedOn w:val="a3"/>
    <w:uiPriority w:val="68"/>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CellMar>
        <w:top w:w="0" w:type="dxa"/>
        <w:left w:w="108" w:type="dxa"/>
        <w:bottom w:w="0" w:type="dxa"/>
        <w:right w:w="108" w:type="dxa"/>
      </w:tblCellMar>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2-62">
    <w:name w:val="Medium Grid 2 Accent 6"/>
    <w:basedOn w:val="a3"/>
    <w:uiPriority w:val="68"/>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7">
    <w:name w:val="Medium Grid 3"/>
    <w:basedOn w:val="a3"/>
    <w:uiPriority w:val="69"/>
    <w:semiHidden/>
    <w:unhideWhenUsed/>
    <w:rsid w:val="00C50DF8"/>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semiHidden/>
    <w:unhideWhenUsed/>
    <w:rsid w:val="00C50DF8"/>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3-2">
    <w:name w:val="Medium Grid 3 Accent 2"/>
    <w:basedOn w:val="a3"/>
    <w:uiPriority w:val="69"/>
    <w:semiHidden/>
    <w:unhideWhenUsed/>
    <w:rsid w:val="00C50DF8"/>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3">
    <w:name w:val="Medium Grid 3 Accent 3"/>
    <w:basedOn w:val="a3"/>
    <w:uiPriority w:val="69"/>
    <w:semiHidden/>
    <w:unhideWhenUsed/>
    <w:rsid w:val="00C50DF8"/>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4">
    <w:name w:val="Medium Grid 3 Accent 4"/>
    <w:basedOn w:val="a3"/>
    <w:uiPriority w:val="69"/>
    <w:semiHidden/>
    <w:unhideWhenUsed/>
    <w:rsid w:val="00C50DF8"/>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5">
    <w:name w:val="Medium Grid 3 Accent 5"/>
    <w:basedOn w:val="a3"/>
    <w:uiPriority w:val="69"/>
    <w:semiHidden/>
    <w:unhideWhenUsed/>
    <w:rsid w:val="00C50DF8"/>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3-6">
    <w:name w:val="Medium Grid 3 Accent 6"/>
    <w:basedOn w:val="a3"/>
    <w:uiPriority w:val="69"/>
    <w:semiHidden/>
    <w:unhideWhenUsed/>
    <w:rsid w:val="00C50DF8"/>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aff">
    <w:name w:val="Dark List"/>
    <w:basedOn w:val="a3"/>
    <w:uiPriority w:val="70"/>
    <w:semiHidden/>
    <w:unhideWhenUsed/>
    <w:rsid w:val="00C50DF8"/>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C50DF8"/>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23">
    <w:name w:val="Dark List Accent 2"/>
    <w:basedOn w:val="a3"/>
    <w:uiPriority w:val="70"/>
    <w:semiHidden/>
    <w:unhideWhenUsed/>
    <w:rsid w:val="00C50DF8"/>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3">
    <w:name w:val="Dark List Accent 3"/>
    <w:basedOn w:val="a3"/>
    <w:uiPriority w:val="70"/>
    <w:semiHidden/>
    <w:unhideWhenUsed/>
    <w:rsid w:val="00C50DF8"/>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3">
    <w:name w:val="Dark List Accent 4"/>
    <w:basedOn w:val="a3"/>
    <w:uiPriority w:val="70"/>
    <w:semiHidden/>
    <w:unhideWhenUsed/>
    <w:rsid w:val="00C50DF8"/>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3">
    <w:name w:val="Dark List Accent 5"/>
    <w:basedOn w:val="a3"/>
    <w:uiPriority w:val="70"/>
    <w:semiHidden/>
    <w:unhideWhenUsed/>
    <w:rsid w:val="00C50DF8"/>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63">
    <w:name w:val="Dark List Accent 6"/>
    <w:basedOn w:val="a3"/>
    <w:uiPriority w:val="70"/>
    <w:semiHidden/>
    <w:unhideWhenUsed/>
    <w:rsid w:val="00C50DF8"/>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aff0">
    <w:name w:val="Colorful Shading"/>
    <w:basedOn w:val="a3"/>
    <w:uiPriority w:val="71"/>
    <w:semiHidden/>
    <w:unhideWhenUsed/>
    <w:rsid w:val="00C50DF8"/>
    <w:pPr>
      <w:spacing w:after="0" w:line="240" w:lineRule="auto"/>
    </w:pPr>
    <w:rPr>
      <w:color w:val="000000" w:themeColor="text1"/>
    </w:rPr>
    <w:tblPr>
      <w:tblStyleRowBandSize w:val="1"/>
      <w:tblStyleColBandSize w:val="1"/>
      <w:tblInd w:w="0" w:type="dxa"/>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3"/>
    <w:uiPriority w:val="71"/>
    <w:semiHidden/>
    <w:unhideWhenUsed/>
    <w:rsid w:val="00C50DF8"/>
    <w:pPr>
      <w:spacing w:after="0" w:line="240" w:lineRule="auto"/>
    </w:pPr>
    <w:rPr>
      <w:color w:val="000000" w:themeColor="text1"/>
    </w:rPr>
    <w:tblPr>
      <w:tblStyleRowBandSize w:val="1"/>
      <w:tblStyleColBandSize w:val="1"/>
      <w:tblInd w:w="0" w:type="dxa"/>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3"/>
    <w:uiPriority w:val="71"/>
    <w:semiHidden/>
    <w:unhideWhenUsed/>
    <w:rsid w:val="00C50DF8"/>
    <w:pPr>
      <w:spacing w:after="0" w:line="240" w:lineRule="auto"/>
    </w:pPr>
    <w:rPr>
      <w:color w:val="000000" w:themeColor="text1"/>
    </w:rPr>
    <w:tblPr>
      <w:tblStyleRowBandSize w:val="1"/>
      <w:tblStyleColBandSize w:val="1"/>
      <w:tblInd w:w="0" w:type="dxa"/>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3"/>
    <w:uiPriority w:val="71"/>
    <w:semiHidden/>
    <w:unhideWhenUsed/>
    <w:rsid w:val="00C50DF8"/>
    <w:pPr>
      <w:spacing w:after="0" w:line="240" w:lineRule="auto"/>
    </w:pPr>
    <w:rPr>
      <w:color w:val="000000" w:themeColor="text1"/>
    </w:rPr>
    <w:tblPr>
      <w:tblStyleRowBandSize w:val="1"/>
      <w:tblStyleColBandSize w:val="1"/>
      <w:tblInd w:w="0" w:type="dxa"/>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4">
    <w:name w:val="Colorful Shading Accent 4"/>
    <w:basedOn w:val="a3"/>
    <w:uiPriority w:val="71"/>
    <w:semiHidden/>
    <w:unhideWhenUsed/>
    <w:rsid w:val="00C50DF8"/>
    <w:pPr>
      <w:spacing w:after="0" w:line="240" w:lineRule="auto"/>
    </w:pPr>
    <w:rPr>
      <w:color w:val="000000" w:themeColor="text1"/>
    </w:rPr>
    <w:tblPr>
      <w:tblStyleRowBandSize w:val="1"/>
      <w:tblStyleColBandSize w:val="1"/>
      <w:tblInd w:w="0" w:type="dxa"/>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3"/>
    <w:uiPriority w:val="71"/>
    <w:semiHidden/>
    <w:unhideWhenUsed/>
    <w:rsid w:val="00C50DF8"/>
    <w:pPr>
      <w:spacing w:after="0" w:line="240" w:lineRule="auto"/>
    </w:pPr>
    <w:rPr>
      <w:color w:val="000000" w:themeColor="text1"/>
    </w:rPr>
    <w:tblPr>
      <w:tblStyleRowBandSize w:val="1"/>
      <w:tblStyleColBandSize w:val="1"/>
      <w:tblInd w:w="0" w:type="dxa"/>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3"/>
    <w:uiPriority w:val="71"/>
    <w:semiHidden/>
    <w:unhideWhenUsed/>
    <w:rsid w:val="00C50DF8"/>
    <w:pPr>
      <w:spacing w:after="0" w:line="240" w:lineRule="auto"/>
    </w:pPr>
    <w:rPr>
      <w:color w:val="000000" w:themeColor="text1"/>
    </w:rPr>
    <w:tblPr>
      <w:tblStyleRowBandSize w:val="1"/>
      <w:tblStyleColBandSize w:val="1"/>
      <w:tblInd w:w="0" w:type="dxa"/>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ff1">
    <w:name w:val="Colorful List"/>
    <w:basedOn w:val="a3"/>
    <w:uiPriority w:val="72"/>
    <w:semiHidden/>
    <w:unhideWhenUsed/>
    <w:rsid w:val="00C50DF8"/>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3"/>
    <w:uiPriority w:val="72"/>
    <w:semiHidden/>
    <w:unhideWhenUsed/>
    <w:rsid w:val="00C50DF8"/>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5">
    <w:name w:val="Colorful List Accent 2"/>
    <w:basedOn w:val="a3"/>
    <w:uiPriority w:val="72"/>
    <w:semiHidden/>
    <w:unhideWhenUsed/>
    <w:rsid w:val="00C50DF8"/>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5">
    <w:name w:val="Colorful List Accent 3"/>
    <w:basedOn w:val="a3"/>
    <w:uiPriority w:val="72"/>
    <w:semiHidden/>
    <w:unhideWhenUsed/>
    <w:rsid w:val="00C50DF8"/>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5">
    <w:name w:val="Colorful List Accent 4"/>
    <w:basedOn w:val="a3"/>
    <w:uiPriority w:val="72"/>
    <w:semiHidden/>
    <w:unhideWhenUsed/>
    <w:rsid w:val="00C50DF8"/>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5">
    <w:name w:val="Colorful List Accent 5"/>
    <w:basedOn w:val="a3"/>
    <w:uiPriority w:val="72"/>
    <w:semiHidden/>
    <w:unhideWhenUsed/>
    <w:rsid w:val="00C50DF8"/>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65">
    <w:name w:val="Colorful List Accent 6"/>
    <w:basedOn w:val="a3"/>
    <w:uiPriority w:val="72"/>
    <w:semiHidden/>
    <w:unhideWhenUsed/>
    <w:rsid w:val="00C50DF8"/>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aff2">
    <w:name w:val="Colorful Grid"/>
    <w:basedOn w:val="a3"/>
    <w:uiPriority w:val="73"/>
    <w:semiHidden/>
    <w:unhideWhenUsed/>
    <w:rsid w:val="00C50DF8"/>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3"/>
    <w:uiPriority w:val="73"/>
    <w:semiHidden/>
    <w:unhideWhenUsed/>
    <w:rsid w:val="00C50DF8"/>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26">
    <w:name w:val="Colorful Grid Accent 2"/>
    <w:basedOn w:val="a3"/>
    <w:uiPriority w:val="73"/>
    <w:semiHidden/>
    <w:unhideWhenUsed/>
    <w:rsid w:val="00C50DF8"/>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6">
    <w:name w:val="Colorful Grid Accent 3"/>
    <w:basedOn w:val="a3"/>
    <w:uiPriority w:val="73"/>
    <w:semiHidden/>
    <w:unhideWhenUsed/>
    <w:rsid w:val="00C50DF8"/>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6">
    <w:name w:val="Colorful Grid Accent 4"/>
    <w:basedOn w:val="a3"/>
    <w:uiPriority w:val="73"/>
    <w:semiHidden/>
    <w:unhideWhenUsed/>
    <w:rsid w:val="00C50DF8"/>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6">
    <w:name w:val="Colorful Grid Accent 5"/>
    <w:basedOn w:val="a3"/>
    <w:uiPriority w:val="73"/>
    <w:semiHidden/>
    <w:unhideWhenUsed/>
    <w:rsid w:val="00C50DF8"/>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66">
    <w:name w:val="Colorful Grid Accent 6"/>
    <w:basedOn w:val="a3"/>
    <w:uiPriority w:val="73"/>
    <w:semiHidden/>
    <w:unhideWhenUsed/>
    <w:rsid w:val="00C50DF8"/>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aff7">
    <w:name w:val="Normal (Web)"/>
    <w:basedOn w:val="a1"/>
    <w:uiPriority w:val="99"/>
    <w:semiHidden/>
    <w:unhideWhenUsed/>
    <w:rsid w:val="00C50DF8"/>
    <w:rPr>
      <w:rFonts w:ascii="Times New Roman" w:hAnsi="Times New Roman" w:cs="Times New Roman"/>
      <w:sz w:val="24"/>
      <w:szCs w:val="24"/>
    </w:rPr>
  </w:style>
  <w:style w:type="character" w:styleId="aff8">
    <w:name w:val="Hyperlink"/>
    <w:basedOn w:val="a2"/>
    <w:uiPriority w:val="99"/>
    <w:unhideWhenUsed/>
    <w:rsid w:val="009B2B4E"/>
    <w:rPr>
      <w:color w:val="0563C1" w:themeColor="hyperlink"/>
      <w:u w:val="single"/>
    </w:rPr>
  </w:style>
  <w:style w:type="paragraph" w:styleId="aff9">
    <w:name w:val="Balloon Text"/>
    <w:basedOn w:val="a1"/>
    <w:link w:val="affa"/>
    <w:uiPriority w:val="99"/>
    <w:semiHidden/>
    <w:unhideWhenUsed/>
    <w:rsid w:val="006607A5"/>
    <w:pPr>
      <w:spacing w:after="0" w:line="240" w:lineRule="auto"/>
    </w:pPr>
    <w:rPr>
      <w:rFonts w:ascii="Segoe UI" w:hAnsi="Segoe UI" w:cs="Segoe UI"/>
      <w:sz w:val="18"/>
      <w:szCs w:val="18"/>
    </w:rPr>
  </w:style>
  <w:style w:type="character" w:customStyle="1" w:styleId="affa">
    <w:name w:val="Текст выноски Знак"/>
    <w:basedOn w:val="a2"/>
    <w:link w:val="aff9"/>
    <w:uiPriority w:val="99"/>
    <w:semiHidden/>
    <w:rsid w:val="006607A5"/>
    <w:rPr>
      <w:rFonts w:ascii="Segoe UI" w:hAnsi="Segoe UI" w:cs="Segoe UI"/>
      <w:sz w:val="18"/>
      <w:szCs w:val="18"/>
    </w:rPr>
  </w:style>
  <w:style w:type="character" w:customStyle="1" w:styleId="UnresolvedMention">
    <w:name w:val="Unresolved Mention"/>
    <w:basedOn w:val="a2"/>
    <w:uiPriority w:val="99"/>
    <w:semiHidden/>
    <w:unhideWhenUsed/>
    <w:rsid w:val="000968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0bj.ru/" TargetMode="External"/><Relationship Id="rId3" Type="http://schemas.openxmlformats.org/officeDocument/2006/relationships/styles" Target="styles.xml"/><Relationship Id="rId7" Type="http://schemas.openxmlformats.org/officeDocument/2006/relationships/hyperlink" Target="https://multiurok.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43A6F-1D60-4B82-82EA-4573B731F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1</Pages>
  <Words>7942</Words>
  <Characters>45271</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Анатолий</dc:creator>
  <cp:keywords/>
  <dc:description/>
  <cp:lastModifiedBy>Анна</cp:lastModifiedBy>
  <cp:revision>46</cp:revision>
  <cp:lastPrinted>2022-05-24T13:47:00Z</cp:lastPrinted>
  <dcterms:created xsi:type="dcterms:W3CDTF">2022-05-20T06:33:00Z</dcterms:created>
  <dcterms:modified xsi:type="dcterms:W3CDTF">2023-09-04T08:17:00Z</dcterms:modified>
</cp:coreProperties>
</file>